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64F" w:rsidRDefault="00FF064F">
      <w:pPr>
        <w:autoSpaceDE w:val="0"/>
        <w:autoSpaceDN w:val="0"/>
        <w:spacing w:after="78" w:line="220" w:lineRule="exact"/>
      </w:pPr>
    </w:p>
    <w:p w:rsidR="00DD248C" w:rsidRPr="00DD248C" w:rsidRDefault="00DD248C" w:rsidP="00DD248C">
      <w:pPr>
        <w:suppressAutoHyphens/>
        <w:spacing w:after="0" w:line="240" w:lineRule="auto"/>
        <w:jc w:val="center"/>
        <w:rPr>
          <w:rFonts w:ascii="Times New Roman" w:eastAsia="Times New Roman" w:hAnsi="Times New Roman" w:cs="Times New Roman"/>
          <w:sz w:val="24"/>
          <w:szCs w:val="24"/>
          <w:lang w:val="ru-RU" w:eastAsia="ar-SA"/>
        </w:rPr>
      </w:pPr>
      <w:r w:rsidRPr="00DD248C">
        <w:rPr>
          <w:rFonts w:ascii="Times New Roman" w:eastAsia="Times New Roman" w:hAnsi="Times New Roman" w:cs="Times New Roman"/>
          <w:sz w:val="24"/>
          <w:szCs w:val="24"/>
          <w:lang w:val="ru-RU" w:eastAsia="ar-SA"/>
        </w:rPr>
        <w:t xml:space="preserve">Муниципальное бюджетное общеобразовательное учреждение </w:t>
      </w:r>
    </w:p>
    <w:p w:rsidR="00DD248C" w:rsidRPr="00DD248C" w:rsidRDefault="00DD248C" w:rsidP="00DD248C">
      <w:pPr>
        <w:suppressAutoHyphens/>
        <w:spacing w:after="0" w:line="240" w:lineRule="auto"/>
        <w:jc w:val="center"/>
        <w:rPr>
          <w:rFonts w:ascii="Times New Roman" w:eastAsia="Times New Roman" w:hAnsi="Times New Roman" w:cs="Times New Roman"/>
          <w:sz w:val="24"/>
          <w:szCs w:val="24"/>
          <w:lang w:val="ru-RU" w:eastAsia="ar-SA"/>
        </w:rPr>
      </w:pPr>
      <w:r w:rsidRPr="00DD248C">
        <w:rPr>
          <w:rFonts w:ascii="Times New Roman" w:eastAsia="Times New Roman" w:hAnsi="Times New Roman" w:cs="Times New Roman"/>
          <w:sz w:val="24"/>
          <w:szCs w:val="24"/>
          <w:lang w:val="ru-RU" w:eastAsia="ar-SA"/>
        </w:rPr>
        <w:t xml:space="preserve">   «Черноморская средняя школа № 1 им. Николая Кудри» </w:t>
      </w:r>
    </w:p>
    <w:p w:rsidR="00DD248C" w:rsidRPr="00DD248C" w:rsidRDefault="00DD248C" w:rsidP="00DD248C">
      <w:pPr>
        <w:suppressAutoHyphens/>
        <w:spacing w:after="0" w:line="240" w:lineRule="auto"/>
        <w:jc w:val="center"/>
        <w:rPr>
          <w:rFonts w:ascii="Times New Roman" w:eastAsia="Times New Roman" w:hAnsi="Times New Roman" w:cs="Times New Roman"/>
          <w:sz w:val="24"/>
          <w:szCs w:val="24"/>
          <w:lang w:val="ru-RU" w:eastAsia="ar-SA"/>
        </w:rPr>
      </w:pPr>
      <w:r w:rsidRPr="00DD248C">
        <w:rPr>
          <w:rFonts w:ascii="Times New Roman" w:eastAsia="Times New Roman" w:hAnsi="Times New Roman" w:cs="Times New Roman"/>
          <w:sz w:val="24"/>
          <w:szCs w:val="24"/>
          <w:lang w:val="ru-RU" w:eastAsia="ar-SA"/>
        </w:rPr>
        <w:t xml:space="preserve">муниципального образования </w:t>
      </w:r>
    </w:p>
    <w:p w:rsidR="00DD248C" w:rsidRPr="00DD248C" w:rsidRDefault="00DD248C" w:rsidP="00DD248C">
      <w:pPr>
        <w:suppressAutoHyphens/>
        <w:spacing w:after="0" w:line="240" w:lineRule="auto"/>
        <w:jc w:val="center"/>
        <w:rPr>
          <w:rFonts w:ascii="Times New Roman" w:eastAsia="Times New Roman" w:hAnsi="Times New Roman" w:cs="Times New Roman"/>
          <w:sz w:val="24"/>
          <w:szCs w:val="24"/>
          <w:lang w:val="ru-RU" w:eastAsia="ar-SA"/>
        </w:rPr>
      </w:pPr>
      <w:r w:rsidRPr="00DD248C">
        <w:rPr>
          <w:rFonts w:ascii="Times New Roman" w:eastAsia="Times New Roman" w:hAnsi="Times New Roman" w:cs="Times New Roman"/>
          <w:sz w:val="24"/>
          <w:szCs w:val="24"/>
          <w:lang w:val="ru-RU" w:eastAsia="ar-SA"/>
        </w:rPr>
        <w:t>Черноморский район Республики Крым</w:t>
      </w:r>
    </w:p>
    <w:p w:rsidR="00DD248C" w:rsidRPr="00DD248C" w:rsidRDefault="00DD248C" w:rsidP="00DD248C">
      <w:pPr>
        <w:ind w:left="-1560"/>
        <w:rPr>
          <w:rFonts w:ascii="Times New Roman" w:hAnsi="Times New Roman" w:cs="Times New Roman"/>
          <w:sz w:val="24"/>
          <w:szCs w:val="24"/>
          <w:lang w:val="ru-RU"/>
        </w:rPr>
      </w:pPr>
      <w:r w:rsidRPr="00DD248C">
        <w:rPr>
          <w:rFonts w:ascii="Times New Roman" w:hAnsi="Times New Roman" w:cs="Times New Roman"/>
          <w:sz w:val="24"/>
          <w:szCs w:val="24"/>
          <w:lang w:val="ru-RU"/>
        </w:rPr>
        <w:tab/>
      </w:r>
      <w:r w:rsidRPr="00DD248C">
        <w:rPr>
          <w:rFonts w:ascii="Times New Roman" w:hAnsi="Times New Roman" w:cs="Times New Roman"/>
          <w:sz w:val="24"/>
          <w:szCs w:val="24"/>
          <w:lang w:val="ru-RU"/>
        </w:rPr>
        <w:tab/>
      </w:r>
      <w:r w:rsidRPr="00DD248C">
        <w:rPr>
          <w:rFonts w:ascii="Times New Roman" w:hAnsi="Times New Roman" w:cs="Times New Roman"/>
          <w:sz w:val="24"/>
          <w:szCs w:val="24"/>
          <w:lang w:val="ru-RU"/>
        </w:rPr>
        <w:tab/>
      </w:r>
    </w:p>
    <w:p w:rsidR="0062331E" w:rsidRPr="0062331E" w:rsidRDefault="0062331E" w:rsidP="0062331E">
      <w:pPr>
        <w:rPr>
          <w:rFonts w:eastAsia="Calibri"/>
          <w:b/>
          <w:lang w:val="ru-RU" w:eastAsia="uk-UA"/>
        </w:rPr>
      </w:pPr>
      <w:r w:rsidRPr="0062331E">
        <w:rPr>
          <w:rFonts w:eastAsia="Calibri"/>
          <w:lang w:val="ru-RU" w:eastAsia="uk-UA"/>
        </w:rPr>
        <w:t xml:space="preserve">                                                                                                              УТВЕРЖДЕН</w:t>
      </w:r>
    </w:p>
    <w:p w:rsidR="0062331E" w:rsidRPr="0062331E" w:rsidRDefault="0062331E" w:rsidP="0062331E">
      <w:pPr>
        <w:rPr>
          <w:rFonts w:eastAsia="Calibri"/>
          <w:lang w:val="ru-RU" w:eastAsia="uk-UA"/>
        </w:rPr>
      </w:pPr>
      <w:r>
        <w:rPr>
          <w:rFonts w:eastAsia="Calibri"/>
          <w:lang w:val="ru-RU" w:eastAsia="uk-UA"/>
        </w:rPr>
        <w:tab/>
      </w:r>
      <w:r>
        <w:rPr>
          <w:rFonts w:eastAsia="Calibri"/>
          <w:lang w:val="ru-RU" w:eastAsia="uk-UA"/>
        </w:rPr>
        <w:tab/>
      </w:r>
      <w:r>
        <w:rPr>
          <w:rFonts w:eastAsia="Calibri"/>
          <w:lang w:val="ru-RU" w:eastAsia="uk-UA"/>
        </w:rPr>
        <w:tab/>
      </w:r>
      <w:r>
        <w:rPr>
          <w:rFonts w:eastAsia="Calibri"/>
          <w:lang w:val="ru-RU" w:eastAsia="uk-UA"/>
        </w:rPr>
        <w:tab/>
      </w:r>
      <w:r>
        <w:rPr>
          <w:rFonts w:eastAsia="Calibri"/>
          <w:lang w:val="ru-RU" w:eastAsia="uk-UA"/>
        </w:rPr>
        <w:tab/>
      </w:r>
      <w:r>
        <w:rPr>
          <w:rFonts w:eastAsia="Calibri"/>
          <w:lang w:val="ru-RU" w:eastAsia="uk-UA"/>
        </w:rPr>
        <w:tab/>
      </w:r>
      <w:r>
        <w:rPr>
          <w:rFonts w:eastAsia="Calibri"/>
          <w:lang w:val="ru-RU" w:eastAsia="uk-UA"/>
        </w:rPr>
        <w:tab/>
      </w:r>
      <w:r w:rsidRPr="0062331E">
        <w:rPr>
          <w:rFonts w:eastAsia="Calibri"/>
          <w:lang w:val="ru-RU" w:eastAsia="uk-UA"/>
        </w:rPr>
        <w:t>Приказом по школе</w:t>
      </w:r>
    </w:p>
    <w:p w:rsidR="0062331E" w:rsidRPr="0062331E" w:rsidRDefault="0062331E" w:rsidP="0062331E">
      <w:pPr>
        <w:rPr>
          <w:rFonts w:eastAsia="Calibri"/>
          <w:lang w:val="ru-RU" w:eastAsia="uk-UA"/>
        </w:rPr>
      </w:pPr>
      <w:r>
        <w:rPr>
          <w:rFonts w:eastAsia="Calibri"/>
          <w:lang w:val="ru-RU" w:eastAsia="uk-UA"/>
        </w:rPr>
        <w:tab/>
      </w:r>
      <w:r>
        <w:rPr>
          <w:rFonts w:eastAsia="Calibri"/>
          <w:lang w:val="ru-RU" w:eastAsia="uk-UA"/>
        </w:rPr>
        <w:tab/>
      </w:r>
      <w:r>
        <w:rPr>
          <w:rFonts w:eastAsia="Calibri"/>
          <w:lang w:val="ru-RU" w:eastAsia="uk-UA"/>
        </w:rPr>
        <w:tab/>
      </w:r>
      <w:r>
        <w:rPr>
          <w:rFonts w:eastAsia="Calibri"/>
          <w:lang w:val="ru-RU" w:eastAsia="uk-UA"/>
        </w:rPr>
        <w:tab/>
      </w:r>
      <w:r>
        <w:rPr>
          <w:rFonts w:eastAsia="Calibri"/>
          <w:lang w:val="ru-RU" w:eastAsia="uk-UA"/>
        </w:rPr>
        <w:tab/>
      </w:r>
      <w:r>
        <w:rPr>
          <w:rFonts w:eastAsia="Calibri"/>
          <w:lang w:val="ru-RU" w:eastAsia="uk-UA"/>
        </w:rPr>
        <w:tab/>
      </w:r>
      <w:r>
        <w:rPr>
          <w:rFonts w:eastAsia="Calibri"/>
          <w:lang w:val="ru-RU" w:eastAsia="uk-UA"/>
        </w:rPr>
        <w:tab/>
      </w:r>
      <w:r w:rsidR="003604B7">
        <w:rPr>
          <w:rFonts w:eastAsia="Calibri"/>
          <w:lang w:val="ru-RU" w:eastAsia="uk-UA"/>
        </w:rPr>
        <w:t>От 29.08.2022 г. № 326</w:t>
      </w:r>
    </w:p>
    <w:p w:rsidR="0062331E" w:rsidRPr="0062331E" w:rsidRDefault="0062331E" w:rsidP="0062331E">
      <w:pPr>
        <w:rPr>
          <w:rFonts w:eastAsia="Calibri"/>
          <w:lang w:val="ru-RU" w:eastAsia="uk-UA"/>
        </w:rPr>
      </w:pPr>
    </w:p>
    <w:p w:rsidR="0062331E" w:rsidRPr="0062331E" w:rsidRDefault="0062331E" w:rsidP="0062331E">
      <w:pPr>
        <w:tabs>
          <w:tab w:val="left" w:pos="1134"/>
        </w:tabs>
        <w:spacing w:line="360" w:lineRule="auto"/>
        <w:rPr>
          <w:rFonts w:eastAsia="Calibri"/>
          <w:lang w:val="ru-RU" w:eastAsia="uk-UA"/>
        </w:rPr>
      </w:pPr>
      <w:r w:rsidRPr="0062331E">
        <w:rPr>
          <w:rFonts w:eastAsia="Calibri"/>
          <w:lang w:val="ru-RU" w:eastAsia="uk-UA"/>
        </w:rPr>
        <w:t xml:space="preserve">ПРИНЯТО                                                               </w:t>
      </w:r>
      <w:r>
        <w:rPr>
          <w:rFonts w:eastAsia="Calibri"/>
          <w:lang w:val="ru-RU" w:eastAsia="uk-UA"/>
        </w:rPr>
        <w:t xml:space="preserve">                         </w:t>
      </w:r>
      <w:r w:rsidRPr="0062331E">
        <w:rPr>
          <w:rFonts w:eastAsia="Calibri"/>
          <w:lang w:val="ru-RU" w:eastAsia="uk-UA"/>
        </w:rPr>
        <w:t xml:space="preserve">  </w:t>
      </w:r>
      <w:proofErr w:type="spellStart"/>
      <w:r w:rsidRPr="0062331E">
        <w:rPr>
          <w:rFonts w:eastAsia="Calibri"/>
          <w:lang w:val="ru-RU" w:eastAsia="uk-UA"/>
        </w:rPr>
        <w:t>Принято</w:t>
      </w:r>
      <w:proofErr w:type="spellEnd"/>
    </w:p>
    <w:p w:rsidR="0062331E" w:rsidRPr="0062331E" w:rsidRDefault="0062331E" w:rsidP="0062331E">
      <w:pPr>
        <w:tabs>
          <w:tab w:val="left" w:pos="1134"/>
        </w:tabs>
        <w:spacing w:line="360" w:lineRule="auto"/>
        <w:rPr>
          <w:rFonts w:eastAsia="Calibri"/>
          <w:lang w:val="ru-RU" w:eastAsia="uk-UA"/>
        </w:rPr>
      </w:pPr>
      <w:r w:rsidRPr="0062331E">
        <w:rPr>
          <w:rFonts w:eastAsia="Calibri"/>
          <w:lang w:val="ru-RU" w:eastAsia="uk-UA"/>
        </w:rPr>
        <w:t xml:space="preserve">педагогическим </w:t>
      </w:r>
      <w:proofErr w:type="gramStart"/>
      <w:r w:rsidRPr="0062331E">
        <w:rPr>
          <w:rFonts w:eastAsia="Calibri"/>
          <w:lang w:val="ru-RU" w:eastAsia="uk-UA"/>
        </w:rPr>
        <w:t>советом</w:t>
      </w:r>
      <w:proofErr w:type="gramEnd"/>
      <w:r w:rsidRPr="0062331E">
        <w:rPr>
          <w:rFonts w:eastAsia="Calibri"/>
          <w:lang w:val="ru-RU" w:eastAsia="uk-UA"/>
        </w:rPr>
        <w:t xml:space="preserve">                            </w:t>
      </w:r>
      <w:r>
        <w:rPr>
          <w:rFonts w:eastAsia="Calibri"/>
          <w:lang w:val="ru-RU" w:eastAsia="uk-UA"/>
        </w:rPr>
        <w:t xml:space="preserve">                         </w:t>
      </w:r>
      <w:r w:rsidRPr="0062331E">
        <w:rPr>
          <w:rFonts w:eastAsia="Calibri"/>
          <w:lang w:val="ru-RU" w:eastAsia="uk-UA"/>
        </w:rPr>
        <w:t xml:space="preserve">  управляющим советом школы</w:t>
      </w:r>
    </w:p>
    <w:p w:rsidR="0062331E" w:rsidRPr="0062331E" w:rsidRDefault="0062331E" w:rsidP="0062331E">
      <w:pPr>
        <w:tabs>
          <w:tab w:val="left" w:pos="1134"/>
        </w:tabs>
        <w:spacing w:line="360" w:lineRule="auto"/>
        <w:rPr>
          <w:rFonts w:eastAsia="Calibri"/>
          <w:lang w:val="ru-RU" w:eastAsia="uk-UA"/>
        </w:rPr>
      </w:pPr>
      <w:r w:rsidRPr="0062331E">
        <w:rPr>
          <w:rFonts w:eastAsia="Calibri"/>
          <w:lang w:val="ru-RU" w:eastAsia="uk-UA"/>
        </w:rPr>
        <w:t>школы</w:t>
      </w:r>
      <w:r w:rsidR="003604B7">
        <w:rPr>
          <w:rFonts w:eastAsia="Calibri"/>
          <w:lang w:val="ru-RU" w:eastAsia="uk-UA"/>
        </w:rPr>
        <w:t xml:space="preserve"> (протокол №12  от 26.08.2022 г.</w:t>
      </w:r>
      <w:proofErr w:type="gramStart"/>
      <w:r w:rsidR="003604B7">
        <w:rPr>
          <w:rFonts w:eastAsia="Calibri"/>
          <w:lang w:val="ru-RU" w:eastAsia="uk-UA"/>
        </w:rPr>
        <w:t xml:space="preserve"> </w:t>
      </w:r>
      <w:r w:rsidRPr="0062331E">
        <w:rPr>
          <w:rFonts w:eastAsia="Calibri"/>
          <w:lang w:val="ru-RU" w:eastAsia="uk-UA"/>
        </w:rPr>
        <w:t>)</w:t>
      </w:r>
      <w:proofErr w:type="gramEnd"/>
      <w:r w:rsidRPr="0062331E">
        <w:rPr>
          <w:rFonts w:eastAsia="Calibri"/>
          <w:lang w:val="ru-RU" w:eastAsia="uk-UA"/>
        </w:rPr>
        <w:t xml:space="preserve">   </w:t>
      </w:r>
      <w:r>
        <w:rPr>
          <w:rFonts w:eastAsia="Calibri"/>
          <w:lang w:val="ru-RU" w:eastAsia="uk-UA"/>
        </w:rPr>
        <w:t xml:space="preserve">                    </w:t>
      </w:r>
      <w:r w:rsidR="003604B7">
        <w:rPr>
          <w:rFonts w:eastAsia="Calibri"/>
          <w:lang w:val="ru-RU" w:eastAsia="uk-UA"/>
        </w:rPr>
        <w:t xml:space="preserve">(приказ №4  от 26.08.2022 г. </w:t>
      </w:r>
      <w:r w:rsidRPr="0062331E">
        <w:rPr>
          <w:rFonts w:eastAsia="Calibri"/>
          <w:lang w:val="ru-RU" w:eastAsia="uk-UA"/>
        </w:rPr>
        <w:t>)</w:t>
      </w:r>
    </w:p>
    <w:p w:rsidR="00DD248C" w:rsidRDefault="00DD248C" w:rsidP="00DD248C">
      <w:pPr>
        <w:spacing w:line="240" w:lineRule="auto"/>
        <w:rPr>
          <w:rFonts w:ascii="Times New Roman" w:hAnsi="Times New Roman" w:cs="Times New Roman"/>
          <w:sz w:val="24"/>
          <w:szCs w:val="24"/>
          <w:lang w:val="ru-RU"/>
        </w:rPr>
      </w:pPr>
    </w:p>
    <w:p w:rsidR="0062331E" w:rsidRDefault="0062331E" w:rsidP="00DD248C">
      <w:pPr>
        <w:spacing w:line="240" w:lineRule="auto"/>
        <w:rPr>
          <w:rFonts w:ascii="Times New Roman" w:hAnsi="Times New Roman" w:cs="Times New Roman"/>
          <w:sz w:val="24"/>
          <w:szCs w:val="24"/>
          <w:lang w:val="ru-RU"/>
        </w:rPr>
      </w:pPr>
    </w:p>
    <w:p w:rsidR="0062331E" w:rsidRDefault="0062331E" w:rsidP="00DD248C">
      <w:pPr>
        <w:spacing w:line="240" w:lineRule="auto"/>
        <w:rPr>
          <w:rFonts w:ascii="Times New Roman" w:hAnsi="Times New Roman" w:cs="Times New Roman"/>
          <w:sz w:val="24"/>
          <w:szCs w:val="24"/>
          <w:lang w:val="ru-RU"/>
        </w:rPr>
      </w:pPr>
    </w:p>
    <w:p w:rsidR="0062331E" w:rsidRPr="00DD248C" w:rsidRDefault="0062331E" w:rsidP="00DD248C">
      <w:pPr>
        <w:spacing w:line="240" w:lineRule="auto"/>
        <w:rPr>
          <w:rFonts w:ascii="Times New Roman" w:hAnsi="Times New Roman" w:cs="Times New Roman"/>
          <w:sz w:val="24"/>
          <w:szCs w:val="24"/>
          <w:lang w:val="ru-RU"/>
        </w:rPr>
      </w:pPr>
    </w:p>
    <w:p w:rsidR="00DD248C" w:rsidRPr="00DD248C" w:rsidRDefault="00DD248C" w:rsidP="00DD248C">
      <w:pPr>
        <w:ind w:left="-1560"/>
        <w:rPr>
          <w:rFonts w:ascii="Times New Roman" w:hAnsi="Times New Roman" w:cs="Times New Roman"/>
          <w:sz w:val="24"/>
          <w:szCs w:val="24"/>
          <w:lang w:val="ru-RU"/>
        </w:rPr>
      </w:pPr>
    </w:p>
    <w:p w:rsidR="00DD248C" w:rsidRPr="00DD248C" w:rsidRDefault="00DD248C" w:rsidP="00DD248C">
      <w:pPr>
        <w:suppressAutoHyphens/>
        <w:snapToGrid w:val="0"/>
        <w:spacing w:after="0" w:line="240" w:lineRule="auto"/>
        <w:jc w:val="center"/>
        <w:rPr>
          <w:rFonts w:ascii="Times New Roman" w:eastAsia="Times New Roman" w:hAnsi="Times New Roman" w:cs="Times New Roman"/>
          <w:b/>
          <w:sz w:val="24"/>
          <w:szCs w:val="24"/>
          <w:lang w:val="ru-RU" w:eastAsia="ar-SA"/>
        </w:rPr>
      </w:pPr>
      <w:r w:rsidRPr="00DD248C">
        <w:rPr>
          <w:rFonts w:ascii="Times New Roman" w:eastAsia="Times New Roman" w:hAnsi="Times New Roman" w:cs="Times New Roman"/>
          <w:b/>
          <w:sz w:val="24"/>
          <w:szCs w:val="24"/>
          <w:lang w:val="ru-RU" w:eastAsia="ar-SA"/>
        </w:rPr>
        <w:t xml:space="preserve">               Рабочая программа</w:t>
      </w:r>
    </w:p>
    <w:p w:rsidR="00DD248C" w:rsidRPr="00DD248C" w:rsidRDefault="00DD248C" w:rsidP="00DD248C">
      <w:pPr>
        <w:suppressAutoHyphens/>
        <w:snapToGrid w:val="0"/>
        <w:spacing w:after="0" w:line="240" w:lineRule="auto"/>
        <w:jc w:val="center"/>
        <w:rPr>
          <w:rFonts w:ascii="Times New Roman" w:eastAsia="Times New Roman" w:hAnsi="Times New Roman" w:cs="Times New Roman"/>
          <w:b/>
          <w:sz w:val="24"/>
          <w:szCs w:val="24"/>
          <w:lang w:val="ru-RU" w:eastAsia="ar-SA"/>
        </w:rPr>
      </w:pPr>
    </w:p>
    <w:p w:rsidR="00DD248C" w:rsidRPr="00DD248C" w:rsidRDefault="00DD248C" w:rsidP="00DD248C">
      <w:pPr>
        <w:suppressAutoHyphens/>
        <w:spacing w:after="0" w:line="360" w:lineRule="auto"/>
        <w:ind w:left="-567"/>
        <w:rPr>
          <w:rFonts w:ascii="Times New Roman" w:eastAsia="Times New Roman" w:hAnsi="Times New Roman" w:cs="Times New Roman"/>
          <w:sz w:val="24"/>
          <w:szCs w:val="24"/>
          <w:lang w:val="ru-RU" w:eastAsia="ar-SA"/>
        </w:rPr>
      </w:pPr>
    </w:p>
    <w:p w:rsidR="00DD248C" w:rsidRPr="00DD248C" w:rsidRDefault="00DD248C" w:rsidP="00DD248C">
      <w:pPr>
        <w:suppressAutoHyphens/>
        <w:spacing w:after="0" w:line="360" w:lineRule="auto"/>
        <w:ind w:left="-567"/>
        <w:rPr>
          <w:rFonts w:ascii="Times New Roman" w:eastAsia="Times New Roman" w:hAnsi="Times New Roman" w:cs="Times New Roman"/>
          <w:sz w:val="24"/>
          <w:szCs w:val="24"/>
          <w:lang w:val="ru-RU" w:eastAsia="ar-SA"/>
        </w:rPr>
      </w:pPr>
      <w:r w:rsidRPr="00DD248C">
        <w:rPr>
          <w:rFonts w:ascii="Times New Roman" w:eastAsia="Times New Roman" w:hAnsi="Times New Roman" w:cs="Times New Roman"/>
          <w:sz w:val="24"/>
          <w:szCs w:val="24"/>
          <w:lang w:val="ru-RU" w:eastAsia="ar-SA"/>
        </w:rPr>
        <w:t>Название учебного предмета                       Физическая культура</w:t>
      </w:r>
    </w:p>
    <w:p w:rsidR="00DD248C" w:rsidRPr="00DD248C" w:rsidRDefault="00DD248C" w:rsidP="00DD248C">
      <w:pPr>
        <w:suppressAutoHyphens/>
        <w:spacing w:after="0" w:line="360" w:lineRule="auto"/>
        <w:ind w:left="-567"/>
        <w:rPr>
          <w:rFonts w:ascii="Times New Roman" w:eastAsia="Times New Roman" w:hAnsi="Times New Roman" w:cs="Times New Roman"/>
          <w:sz w:val="24"/>
          <w:szCs w:val="24"/>
          <w:lang w:val="ru-RU" w:eastAsia="ar-SA"/>
        </w:rPr>
      </w:pPr>
      <w:r w:rsidRPr="00DD248C">
        <w:rPr>
          <w:rFonts w:ascii="Times New Roman" w:eastAsia="Times New Roman" w:hAnsi="Times New Roman" w:cs="Times New Roman"/>
          <w:sz w:val="24"/>
          <w:szCs w:val="24"/>
          <w:lang w:val="ru-RU" w:eastAsia="ar-SA"/>
        </w:rPr>
        <w:t xml:space="preserve">Класс                                                             </w:t>
      </w:r>
      <w:r>
        <w:rPr>
          <w:rFonts w:ascii="Times New Roman" w:eastAsia="Times New Roman" w:hAnsi="Times New Roman" w:cs="Times New Roman"/>
          <w:sz w:val="24"/>
          <w:szCs w:val="24"/>
          <w:lang w:val="ru-RU" w:eastAsia="ar-SA"/>
        </w:rPr>
        <w:t xml:space="preserve">  5-А, 5</w:t>
      </w:r>
      <w:r w:rsidRPr="00DD248C">
        <w:rPr>
          <w:rFonts w:ascii="Times New Roman" w:eastAsia="Times New Roman" w:hAnsi="Times New Roman" w:cs="Times New Roman"/>
          <w:sz w:val="24"/>
          <w:szCs w:val="24"/>
          <w:lang w:val="ru-RU" w:eastAsia="ar-SA"/>
        </w:rPr>
        <w:t>-Б</w:t>
      </w:r>
    </w:p>
    <w:p w:rsidR="00DD248C" w:rsidRPr="00DD248C" w:rsidRDefault="00DD248C" w:rsidP="00DD248C">
      <w:pPr>
        <w:suppressAutoHyphens/>
        <w:spacing w:after="0"/>
        <w:ind w:left="-567"/>
        <w:jc w:val="both"/>
        <w:rPr>
          <w:rFonts w:ascii="Times New Roman" w:eastAsia="Calibri" w:hAnsi="Times New Roman" w:cs="Times New Roman"/>
          <w:sz w:val="24"/>
          <w:szCs w:val="24"/>
          <w:lang w:val="ru-RU" w:eastAsia="ar-SA"/>
        </w:rPr>
      </w:pPr>
      <w:r w:rsidRPr="00DD248C">
        <w:rPr>
          <w:rFonts w:ascii="Times New Roman" w:eastAsia="Calibri" w:hAnsi="Times New Roman" w:cs="Times New Roman"/>
          <w:sz w:val="24"/>
          <w:szCs w:val="24"/>
          <w:lang w:val="ru-RU" w:eastAsia="ar-SA"/>
        </w:rPr>
        <w:t xml:space="preserve">Уровень общего образования           </w:t>
      </w:r>
      <w:r w:rsidR="00F3506F">
        <w:rPr>
          <w:rFonts w:ascii="Times New Roman" w:eastAsia="Calibri" w:hAnsi="Times New Roman" w:cs="Times New Roman"/>
          <w:sz w:val="24"/>
          <w:szCs w:val="24"/>
          <w:lang w:val="ru-RU" w:eastAsia="ar-SA"/>
        </w:rPr>
        <w:t xml:space="preserve">           среднее</w:t>
      </w:r>
      <w:r w:rsidRPr="00DD248C">
        <w:rPr>
          <w:rFonts w:ascii="Times New Roman" w:eastAsia="Calibri" w:hAnsi="Times New Roman" w:cs="Times New Roman"/>
          <w:sz w:val="24"/>
          <w:szCs w:val="24"/>
          <w:lang w:val="ru-RU" w:eastAsia="ar-SA"/>
        </w:rPr>
        <w:t xml:space="preserve"> общее образование</w:t>
      </w:r>
    </w:p>
    <w:p w:rsidR="00DD248C" w:rsidRPr="00DD248C" w:rsidRDefault="00DD248C" w:rsidP="00DD248C">
      <w:pPr>
        <w:suppressAutoHyphens/>
        <w:spacing w:after="0"/>
        <w:ind w:left="-567"/>
        <w:jc w:val="both"/>
        <w:rPr>
          <w:rFonts w:ascii="Times New Roman" w:eastAsia="Calibri" w:hAnsi="Times New Roman" w:cs="Times New Roman"/>
          <w:sz w:val="24"/>
          <w:szCs w:val="24"/>
          <w:lang w:val="ru-RU" w:eastAsia="ar-SA"/>
        </w:rPr>
      </w:pPr>
      <w:r w:rsidRPr="00DD248C">
        <w:rPr>
          <w:rFonts w:ascii="Times New Roman" w:eastAsia="Calibri" w:hAnsi="Times New Roman" w:cs="Times New Roman"/>
          <w:sz w:val="24"/>
          <w:szCs w:val="24"/>
          <w:lang w:val="ru-RU" w:eastAsia="ar-SA"/>
        </w:rPr>
        <w:t xml:space="preserve">Уровень изучения предмета                        базовый </w:t>
      </w:r>
    </w:p>
    <w:p w:rsidR="00DD248C" w:rsidRPr="00DD248C" w:rsidRDefault="00DD248C" w:rsidP="00DD248C">
      <w:pPr>
        <w:suppressAutoHyphens/>
        <w:spacing w:after="0" w:line="360" w:lineRule="auto"/>
        <w:ind w:left="-567"/>
        <w:rPr>
          <w:rFonts w:ascii="Times New Roman" w:eastAsia="Times New Roman" w:hAnsi="Times New Roman" w:cs="Times New Roman"/>
          <w:sz w:val="24"/>
          <w:szCs w:val="24"/>
          <w:lang w:val="ru-RU" w:eastAsia="ar-SA"/>
        </w:rPr>
      </w:pPr>
      <w:r w:rsidRPr="00DD248C">
        <w:rPr>
          <w:rFonts w:ascii="Times New Roman" w:eastAsia="Times New Roman" w:hAnsi="Times New Roman" w:cs="Times New Roman"/>
          <w:sz w:val="24"/>
          <w:szCs w:val="24"/>
          <w:lang w:val="ru-RU" w:eastAsia="ar-SA"/>
        </w:rPr>
        <w:t>Ф.И.О. учителя                                              Пронин Константин Владимирович</w:t>
      </w:r>
    </w:p>
    <w:p w:rsidR="00DD248C" w:rsidRDefault="00DD248C" w:rsidP="00DD248C">
      <w:pPr>
        <w:ind w:left="-567"/>
        <w:rPr>
          <w:rFonts w:ascii="Times New Roman" w:hAnsi="Times New Roman" w:cs="Times New Roman"/>
          <w:sz w:val="24"/>
          <w:szCs w:val="24"/>
        </w:rPr>
      </w:pPr>
      <w:r>
        <w:rPr>
          <w:rFonts w:ascii="Times New Roman" w:eastAsia="Times New Roman" w:hAnsi="Times New Roman" w:cs="Times New Roman"/>
          <w:sz w:val="24"/>
          <w:szCs w:val="24"/>
          <w:lang w:eastAsia="ar-SA"/>
        </w:rPr>
        <w:t>Год составления рабочей программы         2022/2023</w:t>
      </w:r>
    </w:p>
    <w:p w:rsidR="00FF064F" w:rsidRPr="00DD248C" w:rsidRDefault="00FF064F" w:rsidP="00DD248C">
      <w:pPr>
        <w:autoSpaceDE w:val="0"/>
        <w:autoSpaceDN w:val="0"/>
        <w:spacing w:after="0" w:line="240" w:lineRule="auto"/>
        <w:jc w:val="center"/>
        <w:rPr>
          <w:lang w:val="ru-RU"/>
        </w:rPr>
        <w:sectPr w:rsidR="00FF064F" w:rsidRPr="00DD248C">
          <w:pgSz w:w="11900" w:h="16840"/>
          <w:pgMar w:top="298" w:right="1440" w:bottom="1440" w:left="1440" w:header="720" w:footer="720" w:gutter="0"/>
          <w:cols w:space="720" w:equalWidth="0">
            <w:col w:w="9020" w:space="0"/>
          </w:cols>
          <w:docGrid w:linePitch="360"/>
        </w:sectPr>
      </w:pPr>
    </w:p>
    <w:p w:rsidR="00DD248C" w:rsidRPr="0042347A" w:rsidRDefault="00DD248C" w:rsidP="00DD248C">
      <w:pPr>
        <w:numPr>
          <w:ilvl w:val="0"/>
          <w:numId w:val="10"/>
        </w:numPr>
        <w:spacing w:after="0"/>
        <w:contextualSpacing/>
        <w:jc w:val="both"/>
        <w:rPr>
          <w:rFonts w:ascii="Times New Roman" w:eastAsia="Calibri" w:hAnsi="Times New Roman" w:cs="Times New Roman"/>
          <w:b/>
          <w:sz w:val="24"/>
          <w:szCs w:val="24"/>
        </w:rPr>
      </w:pPr>
      <w:proofErr w:type="spellStart"/>
      <w:r w:rsidRPr="0042347A">
        <w:rPr>
          <w:rFonts w:ascii="Times New Roman" w:eastAsia="Calibri" w:hAnsi="Times New Roman" w:cs="Times New Roman"/>
          <w:b/>
          <w:sz w:val="24"/>
          <w:szCs w:val="24"/>
        </w:rPr>
        <w:lastRenderedPageBreak/>
        <w:t>Общие</w:t>
      </w:r>
      <w:proofErr w:type="spellEnd"/>
      <w:r w:rsidR="004C4640">
        <w:rPr>
          <w:rFonts w:ascii="Times New Roman" w:eastAsia="Calibri" w:hAnsi="Times New Roman" w:cs="Times New Roman"/>
          <w:b/>
          <w:sz w:val="24"/>
          <w:szCs w:val="24"/>
          <w:lang w:val="ru-RU"/>
        </w:rPr>
        <w:t xml:space="preserve"> </w:t>
      </w:r>
      <w:proofErr w:type="spellStart"/>
      <w:r w:rsidRPr="0042347A">
        <w:rPr>
          <w:rFonts w:ascii="Times New Roman" w:eastAsia="Calibri" w:hAnsi="Times New Roman" w:cs="Times New Roman"/>
          <w:b/>
          <w:sz w:val="24"/>
          <w:szCs w:val="24"/>
        </w:rPr>
        <w:t>положения</w:t>
      </w:r>
      <w:proofErr w:type="spellEnd"/>
    </w:p>
    <w:p w:rsidR="00DD248C" w:rsidRPr="00DD248C" w:rsidRDefault="00DD248C" w:rsidP="00DD248C">
      <w:pPr>
        <w:spacing w:after="0"/>
        <w:ind w:firstLine="360"/>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Основой для разработки учебного плана являются следующие нормативные документы:</w:t>
      </w:r>
    </w:p>
    <w:p w:rsidR="00DD248C" w:rsidRPr="00DD248C" w:rsidRDefault="00DD248C" w:rsidP="00DD248C">
      <w:pPr>
        <w:spacing w:after="0"/>
        <w:ind w:firstLine="360"/>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1.Федеральный уровень</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1.1</w:t>
      </w:r>
      <w:r w:rsidRPr="00DD248C">
        <w:rPr>
          <w:rFonts w:ascii="Times New Roman" w:eastAsia="Calibri" w:hAnsi="Times New Roman" w:cs="Times New Roman"/>
          <w:sz w:val="24"/>
          <w:szCs w:val="24"/>
          <w:lang w:val="ru-RU"/>
        </w:rPr>
        <w:tab/>
        <w:t>Федеральный закон Российской Федерации от 29 декабря 2012 г. № 273-ФЗ "Об образовании в Российской Федерации" (с изменениями)</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1.2</w:t>
      </w:r>
      <w:r w:rsidRPr="00DD248C">
        <w:rPr>
          <w:rFonts w:ascii="Times New Roman" w:eastAsia="Calibri" w:hAnsi="Times New Roman" w:cs="Times New Roman"/>
          <w:sz w:val="24"/>
          <w:szCs w:val="24"/>
          <w:lang w:val="ru-RU"/>
        </w:rPr>
        <w:tab/>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№373 (в ред. приказа от 31.12.2015 №1576) (далее - ФГОС начального общего образования).</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1.3</w:t>
      </w:r>
      <w:r w:rsidRPr="00DD248C">
        <w:rPr>
          <w:rFonts w:ascii="Times New Roman" w:eastAsia="Calibri" w:hAnsi="Times New Roman" w:cs="Times New Roman"/>
          <w:sz w:val="24"/>
          <w:szCs w:val="24"/>
          <w:lang w:val="ru-RU"/>
        </w:rPr>
        <w:tab/>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№1897 (в ред. приказа от 31.12.2015 № 1577) (далее - ФГОС основного общего образования).</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 xml:space="preserve">1.4Федеральный государственный образовательный стандарт среднего общего образования (далее – ФГОС СОО), утверждённый приказом Министерства образования Российской Федерации от 17 мая 2012 года № 413 с изменениями и дополнениями. </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1.5 Федеральные государственные образовательные стандарты (далее – ФГОС) начального общего образования (далее – НОО) (приказ Министерства образования и науки Российской Федерации от 05.03.2004 № 1089 (с изменениями) и основного общего образования (далее – ООО) (приказ Министерства образования и науки Российской Федерации от 17.12.2010 № 1897 (с изменениями).</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1.6</w:t>
      </w:r>
      <w:r w:rsidRPr="00DD248C">
        <w:rPr>
          <w:rFonts w:ascii="Times New Roman" w:eastAsia="Calibri" w:hAnsi="Times New Roman" w:cs="Times New Roman"/>
          <w:sz w:val="24"/>
          <w:szCs w:val="24"/>
          <w:lang w:val="ru-RU"/>
        </w:rPr>
        <w:tab/>
        <w:t>Приказ Минпросвещения от 31.05.2021 № 286 «Об утверждении федерального государственного образовательного стандарта начального общего образования»</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1.7</w:t>
      </w:r>
      <w:r w:rsidRPr="00DD248C">
        <w:rPr>
          <w:rFonts w:ascii="Times New Roman" w:eastAsia="Calibri" w:hAnsi="Times New Roman" w:cs="Times New Roman"/>
          <w:sz w:val="24"/>
          <w:szCs w:val="24"/>
          <w:lang w:val="ru-RU"/>
        </w:rPr>
        <w:tab/>
        <w:t>Приказ Минпросвещения от 31.05.2021 № 287 «Об утверждении федерального государственного образовательного стандарта основного общего образования» (с изменениями)</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1.8</w:t>
      </w:r>
      <w:r w:rsidRPr="00DD248C">
        <w:rPr>
          <w:rFonts w:ascii="Times New Roman" w:eastAsia="Calibri" w:hAnsi="Times New Roman" w:cs="Times New Roman"/>
          <w:sz w:val="24"/>
          <w:szCs w:val="24"/>
          <w:lang w:val="ru-RU"/>
        </w:rPr>
        <w:tab/>
        <w:t>Приказ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1.9 Примерные основные образовательные программы начального общего образования, основного общего образования, одобренными решением федерального учебно-методического объединения по общему образованию (протокол от 08.04.2015 №1/15, в ред. протокола от 28.10.2015 №3/15).</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1.10 Санитарно-эпидемиологические правила «Гигиенические требования к условиям обучения в общеобразовательных учреждениях. СанПиН 2.4.2.2821-10», утверждённые постановлением Главного государственного санитарного врача РФ от 29.12.2010 № 189 (зарегистрированного в Минюсте РФ 03.03.2011 № 19993) (с изменениями).</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1.11 Санитарно-эпидемиологические правила «Гигиенические требования к ПВЭМ. СанПиН 2.2.2/2.4.1340-03», утверждённые постановлением Главного государственного санитарного врача РФ от 03.06.2003 № 119 (</w:t>
      </w:r>
      <w:r w:rsidRPr="0042347A">
        <w:rPr>
          <w:rFonts w:ascii="Times New Roman" w:eastAsia="Calibri" w:hAnsi="Times New Roman" w:cs="Times New Roman"/>
          <w:sz w:val="24"/>
          <w:szCs w:val="24"/>
        </w:rPr>
        <w:t>c</w:t>
      </w:r>
      <w:r w:rsidRPr="00DD248C">
        <w:rPr>
          <w:rFonts w:ascii="Times New Roman" w:eastAsia="Calibri" w:hAnsi="Times New Roman" w:cs="Times New Roman"/>
          <w:sz w:val="24"/>
          <w:szCs w:val="24"/>
          <w:lang w:val="ru-RU"/>
        </w:rPr>
        <w:t xml:space="preserve"> изменениями).</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1.12 Постановление Главного государственного санитарного врача РФ от 30.06.2020 № 16 «Об 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короновирусной инфекции (</w:t>
      </w:r>
      <w:r w:rsidRPr="0042347A">
        <w:rPr>
          <w:rFonts w:ascii="Times New Roman" w:eastAsia="Calibri" w:hAnsi="Times New Roman" w:cs="Times New Roman"/>
          <w:sz w:val="24"/>
          <w:szCs w:val="24"/>
        </w:rPr>
        <w:t>COVID</w:t>
      </w:r>
      <w:r w:rsidRPr="00DD248C">
        <w:rPr>
          <w:rFonts w:ascii="Times New Roman" w:eastAsia="Calibri" w:hAnsi="Times New Roman" w:cs="Times New Roman"/>
          <w:sz w:val="24"/>
          <w:szCs w:val="24"/>
          <w:lang w:val="ru-RU"/>
        </w:rPr>
        <w:t xml:space="preserve">-19)» (вместе с СП 3.1/2.4.3598-20 «Санитарно-эпидемиологические правила…»).  </w:t>
      </w:r>
    </w:p>
    <w:p w:rsidR="00DD248C" w:rsidRPr="00DD248C" w:rsidRDefault="00DD248C" w:rsidP="00DD248C">
      <w:pPr>
        <w:tabs>
          <w:tab w:val="left" w:pos="284"/>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1.13 Постановление Главного государственного санитарного врача Российской Федерации от 24.03.2021 № 10 "О внесении изменений в санитарно-эпидемиологические правила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w:t>
      </w:r>
      <w:r w:rsidRPr="0042347A">
        <w:rPr>
          <w:rFonts w:ascii="Times New Roman" w:eastAsia="Calibri" w:hAnsi="Times New Roman" w:cs="Times New Roman"/>
          <w:sz w:val="24"/>
          <w:szCs w:val="24"/>
        </w:rPr>
        <w:t>COVID</w:t>
      </w:r>
      <w:r w:rsidRPr="00DD248C">
        <w:rPr>
          <w:rFonts w:ascii="Times New Roman" w:eastAsia="Calibri" w:hAnsi="Times New Roman" w:cs="Times New Roman"/>
          <w:sz w:val="24"/>
          <w:szCs w:val="24"/>
          <w:lang w:val="ru-RU"/>
        </w:rPr>
        <w:t>-19)", утвержденные постановлением Главного государственного санитарного врача Российской Федерации от 30.06.2020 № 16" (Зарегистрирован 29.03.2021 № 62900).</w:t>
      </w:r>
    </w:p>
    <w:p w:rsidR="00DD248C" w:rsidRPr="00DD248C" w:rsidRDefault="00DD248C" w:rsidP="00DD248C">
      <w:pPr>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1.14 Примерная основная образовательная программа начального общего образования, одобренной решением федерального учебно-методического объединения по общему образованию от 18.03.2022 протокол №1/22.</w:t>
      </w:r>
    </w:p>
    <w:p w:rsidR="00DD248C" w:rsidRPr="00DD248C" w:rsidRDefault="00DD248C" w:rsidP="00DD248C">
      <w:pPr>
        <w:tabs>
          <w:tab w:val="left" w:pos="284"/>
          <w:tab w:val="left" w:pos="426"/>
        </w:tabs>
        <w:spacing w:after="0" w:line="240" w:lineRule="auto"/>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1.15Федерального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утверждённого приказом Министерства просвещения Российской Федерации от 20.05.2020 № 254 (с изменениями и дополнениями от 23.12.2020).</w:t>
      </w:r>
    </w:p>
    <w:p w:rsidR="00DD248C" w:rsidRPr="00DD248C" w:rsidRDefault="00DD248C" w:rsidP="00DD248C">
      <w:pPr>
        <w:tabs>
          <w:tab w:val="left" w:pos="284"/>
          <w:tab w:val="left" w:pos="426"/>
        </w:tabs>
        <w:spacing w:after="0" w:line="240" w:lineRule="auto"/>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uk-UA"/>
        </w:rPr>
        <w:lastRenderedPageBreak/>
        <w:t>1.16</w:t>
      </w:r>
      <w:r w:rsidRPr="00DD248C">
        <w:rPr>
          <w:rFonts w:ascii="Times New Roman" w:eastAsia="Calibri" w:hAnsi="Times New Roman" w:cs="Times New Roman"/>
          <w:sz w:val="24"/>
          <w:szCs w:val="24"/>
          <w:lang w:val="ru-RU"/>
        </w:rPr>
        <w:tab/>
        <w:t>Письмо Министерства просвещения Российской Федерации от 11.11.2021 года № 03-1899 «Об обеспечении учебными изданиями (учебниками и учебными пособиями) обучающихся в 2022/23 учебном году».</w:t>
      </w:r>
    </w:p>
    <w:p w:rsidR="00DD248C" w:rsidRPr="00DD248C" w:rsidRDefault="00DD248C" w:rsidP="00DD248C">
      <w:pPr>
        <w:tabs>
          <w:tab w:val="left" w:pos="284"/>
          <w:tab w:val="left" w:pos="426"/>
        </w:tabs>
        <w:spacing w:after="0" w:line="240" w:lineRule="auto"/>
        <w:jc w:val="both"/>
        <w:rPr>
          <w:rFonts w:ascii="Times New Roman" w:eastAsia="Calibri" w:hAnsi="Times New Roman" w:cs="Times New Roman"/>
          <w:sz w:val="24"/>
          <w:szCs w:val="24"/>
          <w:lang w:val="ru-RU"/>
        </w:rPr>
      </w:pPr>
      <w:r w:rsidRPr="0042347A">
        <w:rPr>
          <w:rFonts w:ascii="Times New Roman" w:eastAsia="Calibri" w:hAnsi="Times New Roman" w:cs="Times New Roman"/>
          <w:sz w:val="24"/>
          <w:szCs w:val="24"/>
          <w:lang w:val="uk-UA"/>
        </w:rPr>
        <w:t>1</w:t>
      </w:r>
      <w:r>
        <w:rPr>
          <w:rFonts w:ascii="Times New Roman" w:eastAsia="Calibri" w:hAnsi="Times New Roman" w:cs="Times New Roman"/>
          <w:sz w:val="24"/>
          <w:szCs w:val="24"/>
          <w:lang w:val="uk-UA"/>
        </w:rPr>
        <w:t>.17</w:t>
      </w:r>
      <w:r w:rsidRPr="00DD248C">
        <w:rPr>
          <w:rFonts w:ascii="Times New Roman" w:eastAsia="Calibri" w:hAnsi="Times New Roman" w:cs="Times New Roman"/>
          <w:sz w:val="24"/>
          <w:szCs w:val="24"/>
          <w:lang w:val="ru-RU"/>
        </w:rPr>
        <w:tab/>
        <w:t>Стратегии национальной безопасности Российской Федерации (Указ Президента Российской Федерации от 02.07.2021 № 400).</w:t>
      </w:r>
    </w:p>
    <w:p w:rsidR="00DD248C" w:rsidRPr="00DD248C" w:rsidRDefault="00DD248C" w:rsidP="00DD248C">
      <w:pPr>
        <w:spacing w:after="0" w:line="240" w:lineRule="auto"/>
        <w:jc w:val="both"/>
        <w:rPr>
          <w:rFonts w:ascii="Times New Roman" w:eastAsia="Calibri" w:hAnsi="Times New Roman" w:cs="Times New Roman"/>
          <w:sz w:val="24"/>
          <w:szCs w:val="24"/>
          <w:lang w:val="ru-RU"/>
        </w:rPr>
      </w:pPr>
    </w:p>
    <w:p w:rsidR="00DD248C" w:rsidRPr="00DD248C" w:rsidRDefault="00DD248C" w:rsidP="00DD248C">
      <w:pPr>
        <w:tabs>
          <w:tab w:val="left" w:pos="284"/>
          <w:tab w:val="left" w:pos="426"/>
        </w:tabs>
        <w:spacing w:after="0" w:line="240" w:lineRule="auto"/>
        <w:jc w:val="both"/>
        <w:rPr>
          <w:rFonts w:ascii="Times New Roman" w:eastAsia="Calibri" w:hAnsi="Times New Roman" w:cs="Times New Roman"/>
          <w:sz w:val="24"/>
          <w:szCs w:val="24"/>
          <w:lang w:val="ru-RU"/>
        </w:rPr>
      </w:pPr>
    </w:p>
    <w:p w:rsidR="00DD248C" w:rsidRPr="00DD248C" w:rsidRDefault="00DD248C" w:rsidP="00DD248C">
      <w:pPr>
        <w:spacing w:after="0" w:line="240" w:lineRule="auto"/>
        <w:ind w:left="120" w:firstLine="709"/>
        <w:jc w:val="center"/>
        <w:rPr>
          <w:rFonts w:ascii="Times New Roman" w:eastAsia="Calibri" w:hAnsi="Times New Roman" w:cs="Times New Roman"/>
          <w:b/>
          <w:color w:val="000000"/>
          <w:sz w:val="24"/>
          <w:szCs w:val="24"/>
          <w:lang w:val="ru-RU" w:eastAsia="ru-RU"/>
        </w:rPr>
      </w:pPr>
      <w:r w:rsidRPr="00DD248C">
        <w:rPr>
          <w:rFonts w:ascii="Times New Roman" w:eastAsia="Calibri" w:hAnsi="Times New Roman" w:cs="Times New Roman"/>
          <w:b/>
          <w:color w:val="000000"/>
          <w:sz w:val="24"/>
          <w:szCs w:val="24"/>
          <w:lang w:val="ru-RU" w:eastAsia="ru-RU"/>
        </w:rPr>
        <w:t>2.  Региональный уровень:</w:t>
      </w:r>
    </w:p>
    <w:p w:rsidR="00DD248C" w:rsidRPr="00DD248C" w:rsidRDefault="00DD248C" w:rsidP="00DD248C">
      <w:pPr>
        <w:spacing w:after="0" w:line="240" w:lineRule="auto"/>
        <w:ind w:left="-142" w:firstLine="143"/>
        <w:jc w:val="both"/>
        <w:rPr>
          <w:rFonts w:ascii="Times New Roman" w:eastAsia="Calibri" w:hAnsi="Times New Roman" w:cs="Times New Roman"/>
          <w:sz w:val="24"/>
          <w:szCs w:val="24"/>
          <w:lang w:val="ru-RU"/>
        </w:rPr>
      </w:pPr>
      <w:r w:rsidRPr="00DD248C">
        <w:rPr>
          <w:rFonts w:ascii="Times New Roman" w:eastAsia="Calibri" w:hAnsi="Times New Roman" w:cs="Times New Roman"/>
          <w:color w:val="000000"/>
          <w:sz w:val="24"/>
          <w:szCs w:val="24"/>
          <w:lang w:val="ru-RU" w:eastAsia="ru-RU"/>
        </w:rPr>
        <w:t>2.1</w:t>
      </w:r>
      <w:r w:rsidRPr="00DD248C">
        <w:rPr>
          <w:rFonts w:ascii="Times New Roman" w:eastAsia="Calibri" w:hAnsi="Times New Roman" w:cs="Times New Roman"/>
          <w:sz w:val="24"/>
          <w:szCs w:val="24"/>
          <w:lang w:val="ru-RU"/>
        </w:rPr>
        <w:t>Законом Республики Крым от 06.07.2015 №131-ЗРК «Об образовании в Республике Крым».</w:t>
      </w:r>
    </w:p>
    <w:p w:rsidR="00DD248C" w:rsidRPr="00DD248C" w:rsidRDefault="00DD248C" w:rsidP="00DD248C">
      <w:pPr>
        <w:spacing w:after="0" w:line="240" w:lineRule="auto"/>
        <w:ind w:left="-142" w:firstLine="143"/>
        <w:jc w:val="both"/>
        <w:rPr>
          <w:rFonts w:ascii="Times New Roman" w:eastAsia="Calibri" w:hAnsi="Times New Roman" w:cs="Times New Roman"/>
          <w:color w:val="000000"/>
          <w:sz w:val="24"/>
          <w:szCs w:val="24"/>
          <w:lang w:val="ru-RU" w:eastAsia="ru-RU"/>
        </w:rPr>
      </w:pPr>
      <w:r w:rsidRPr="00DD248C">
        <w:rPr>
          <w:rFonts w:ascii="Times New Roman" w:eastAsia="Calibri" w:hAnsi="Times New Roman" w:cs="Times New Roman"/>
          <w:sz w:val="24"/>
          <w:szCs w:val="24"/>
          <w:lang w:val="ru-RU"/>
        </w:rPr>
        <w:t>2.2 Постановления Совета министров Республики Крым от 28.06.2016 № 295 «Об утверждении Порядка организации индивидуального отбора при приеме либо переводе в государственные и муниципальные образовательные организации, расположенные на территории Республики Крым, для получения основного общего и среднего общего образования с углубленным изучением отдельных учебных предметов или для профильного обучения».</w:t>
      </w:r>
    </w:p>
    <w:p w:rsidR="00DD248C" w:rsidRPr="00DD248C" w:rsidRDefault="00DD248C" w:rsidP="00DD248C">
      <w:pPr>
        <w:tabs>
          <w:tab w:val="left" w:pos="426"/>
          <w:tab w:val="left" w:pos="567"/>
        </w:tabs>
        <w:spacing w:after="0" w:line="240" w:lineRule="auto"/>
        <w:ind w:left="-142" w:firstLine="143"/>
        <w:contextualSpacing/>
        <w:jc w:val="both"/>
        <w:rPr>
          <w:rFonts w:ascii="Times New Roman" w:eastAsia="Times New Roman" w:hAnsi="Times New Roman" w:cs="Times New Roman"/>
          <w:color w:val="000000"/>
          <w:sz w:val="24"/>
          <w:szCs w:val="24"/>
          <w:lang w:val="ru-RU" w:eastAsia="ru-RU"/>
        </w:rPr>
      </w:pPr>
      <w:r w:rsidRPr="00DD248C">
        <w:rPr>
          <w:rFonts w:ascii="Times New Roman" w:eastAsia="Times New Roman" w:hAnsi="Times New Roman" w:cs="Times New Roman"/>
          <w:color w:val="000000"/>
          <w:sz w:val="24"/>
          <w:szCs w:val="24"/>
          <w:lang w:val="ru-RU" w:eastAsia="ru-RU"/>
        </w:rPr>
        <w:t>2.3 Приказ Министерства образования, науки и молодежи Республики Крым от 07.06.2017 № 1481 «Об утверждении Инструкции по ведению деловой документации в общеобразовательных организациях Республики Крым» (с изменениями).</w:t>
      </w:r>
    </w:p>
    <w:p w:rsidR="00DD248C" w:rsidRPr="00DD248C" w:rsidRDefault="00DD248C" w:rsidP="00DD248C">
      <w:pPr>
        <w:tabs>
          <w:tab w:val="left" w:pos="426"/>
          <w:tab w:val="left" w:pos="567"/>
        </w:tabs>
        <w:spacing w:after="0" w:line="240" w:lineRule="auto"/>
        <w:ind w:left="-142" w:firstLine="143"/>
        <w:contextualSpacing/>
        <w:jc w:val="both"/>
        <w:rPr>
          <w:rFonts w:ascii="Times New Roman" w:eastAsia="Calibri" w:hAnsi="Times New Roman" w:cs="Times New Roman"/>
          <w:sz w:val="24"/>
          <w:szCs w:val="24"/>
          <w:lang w:val="ru-RU"/>
        </w:rPr>
      </w:pPr>
      <w:r w:rsidRPr="00DD248C">
        <w:rPr>
          <w:rFonts w:ascii="Times New Roman" w:eastAsia="Times New Roman" w:hAnsi="Times New Roman" w:cs="Times New Roman"/>
          <w:color w:val="000000"/>
          <w:sz w:val="24"/>
          <w:szCs w:val="24"/>
          <w:lang w:val="ru-RU" w:eastAsia="ru-RU"/>
        </w:rPr>
        <w:t>2.4</w:t>
      </w:r>
      <w:r w:rsidRPr="00DD248C">
        <w:rPr>
          <w:rFonts w:ascii="Times New Roman" w:eastAsia="Calibri" w:hAnsi="Times New Roman" w:cs="Times New Roman"/>
          <w:color w:val="000000"/>
          <w:sz w:val="24"/>
          <w:szCs w:val="24"/>
          <w:lang w:val="ru-RU" w:eastAsia="ru-RU"/>
        </w:rPr>
        <w:t>Приказ от 11.06.2021 №1018 "Об утверждении Инструкции по ведению деловой документации в общеобразовательных организациях в Республике Крым"</w:t>
      </w:r>
    </w:p>
    <w:p w:rsidR="00DD248C" w:rsidRPr="00DD248C" w:rsidRDefault="00DD248C" w:rsidP="00DD248C">
      <w:pPr>
        <w:tabs>
          <w:tab w:val="left" w:pos="426"/>
          <w:tab w:val="left" w:pos="567"/>
        </w:tabs>
        <w:spacing w:after="0" w:line="240" w:lineRule="auto"/>
        <w:ind w:left="-142" w:firstLine="143"/>
        <w:contextualSpacing/>
        <w:jc w:val="both"/>
        <w:rPr>
          <w:rFonts w:ascii="Times New Roman" w:eastAsia="Times New Roman" w:hAnsi="Times New Roman" w:cs="Times New Roman"/>
          <w:color w:val="000000"/>
          <w:sz w:val="24"/>
          <w:szCs w:val="24"/>
          <w:lang w:val="ru-RU" w:eastAsia="ru-RU"/>
        </w:rPr>
      </w:pPr>
      <w:r w:rsidRPr="00DD248C">
        <w:rPr>
          <w:rFonts w:ascii="Times New Roman" w:eastAsia="Times New Roman" w:hAnsi="Times New Roman" w:cs="Times New Roman"/>
          <w:color w:val="000000"/>
          <w:sz w:val="24"/>
          <w:szCs w:val="24"/>
          <w:lang w:val="ru-RU" w:eastAsia="ru-RU"/>
        </w:rPr>
        <w:t>2.5</w:t>
      </w:r>
      <w:r w:rsidRPr="00DD248C">
        <w:rPr>
          <w:rFonts w:ascii="Times New Roman" w:eastAsia="Calibri" w:hAnsi="Times New Roman" w:cs="Times New Roman"/>
          <w:sz w:val="24"/>
          <w:szCs w:val="24"/>
          <w:lang w:val="ru-RU"/>
        </w:rPr>
        <w:t>Письмо Министерства образования, науки и молодежи Республики от 20.06.2022 г. № 2578/01-14 «Календарный учебный график на 2022-2023 учебный год».</w:t>
      </w:r>
    </w:p>
    <w:p w:rsidR="00DD248C" w:rsidRPr="00DD248C" w:rsidRDefault="00DD248C" w:rsidP="00DD248C">
      <w:pPr>
        <w:tabs>
          <w:tab w:val="left" w:pos="426"/>
          <w:tab w:val="left" w:pos="567"/>
        </w:tabs>
        <w:spacing w:after="0" w:line="240" w:lineRule="auto"/>
        <w:ind w:left="-142" w:firstLine="143"/>
        <w:contextualSpacing/>
        <w:jc w:val="both"/>
        <w:rPr>
          <w:rFonts w:ascii="Times New Roman" w:eastAsia="Calibri" w:hAnsi="Times New Roman" w:cs="Times New Roman"/>
          <w:sz w:val="24"/>
          <w:szCs w:val="24"/>
          <w:lang w:val="ru-RU"/>
        </w:rPr>
      </w:pPr>
      <w:r w:rsidRPr="00DD248C">
        <w:rPr>
          <w:rFonts w:ascii="Times New Roman" w:eastAsia="Calibri" w:hAnsi="Times New Roman" w:cs="Times New Roman"/>
          <w:sz w:val="24"/>
          <w:szCs w:val="24"/>
          <w:lang w:val="ru-RU"/>
        </w:rPr>
        <w:t xml:space="preserve">2.6 Письмо МОНМ РК от18.05.2022 № 2017/01-14 «Методические рекомендации по формированию учебных планов ОО Республики Крым». </w:t>
      </w:r>
    </w:p>
    <w:p w:rsidR="00DD248C" w:rsidRPr="00DD248C" w:rsidRDefault="00DD248C" w:rsidP="00DD248C">
      <w:pPr>
        <w:tabs>
          <w:tab w:val="left" w:pos="426"/>
          <w:tab w:val="left" w:pos="567"/>
        </w:tabs>
        <w:spacing w:after="0" w:line="240" w:lineRule="auto"/>
        <w:ind w:left="-142" w:firstLine="143"/>
        <w:contextualSpacing/>
        <w:jc w:val="both"/>
        <w:rPr>
          <w:rFonts w:ascii="Times New Roman" w:eastAsia="Times New Roman" w:hAnsi="Times New Roman" w:cs="Times New Roman"/>
          <w:color w:val="000000"/>
          <w:sz w:val="24"/>
          <w:szCs w:val="24"/>
          <w:highlight w:val="yellow"/>
          <w:lang w:val="ru-RU" w:eastAsia="ru-RU"/>
        </w:rPr>
      </w:pPr>
      <w:r w:rsidRPr="00DD248C">
        <w:rPr>
          <w:rFonts w:ascii="Times New Roman" w:eastAsia="Calibri" w:hAnsi="Times New Roman" w:cs="Times New Roman"/>
          <w:color w:val="000000"/>
          <w:sz w:val="24"/>
          <w:szCs w:val="24"/>
          <w:lang w:val="ru-RU" w:eastAsia="ru-RU"/>
        </w:rPr>
        <w:t xml:space="preserve">2.7Письмо </w:t>
      </w:r>
      <w:r w:rsidRPr="00DD248C">
        <w:rPr>
          <w:rFonts w:ascii="Times New Roman" w:eastAsia="Calibri" w:hAnsi="Times New Roman" w:cs="Times New Roman"/>
          <w:color w:val="000000"/>
          <w:sz w:val="24"/>
          <w:lang w:val="ru-RU" w:eastAsia="ru-RU"/>
        </w:rPr>
        <w:t>Министерства образования, науки и молодежи Республики Крым</w:t>
      </w:r>
      <w:r w:rsidRPr="00DD248C">
        <w:rPr>
          <w:rFonts w:ascii="Times New Roman" w:eastAsia="Calibri" w:hAnsi="Times New Roman" w:cs="Times New Roman"/>
          <w:color w:val="000000"/>
          <w:sz w:val="24"/>
          <w:szCs w:val="24"/>
          <w:lang w:val="ru-RU" w:eastAsia="ru-RU"/>
        </w:rPr>
        <w:t xml:space="preserve"> «О формировании учебных планов общеобразовательных организаций Республики Крым, реализующих основные образовательные программы, на 2022/2023учебный год» от 18.05.2022 № 2015/01-14.</w:t>
      </w:r>
    </w:p>
    <w:p w:rsidR="00DD248C" w:rsidRPr="00DD248C" w:rsidRDefault="00DD248C" w:rsidP="00DD248C">
      <w:pPr>
        <w:tabs>
          <w:tab w:val="left" w:pos="426"/>
          <w:tab w:val="left" w:pos="567"/>
        </w:tabs>
        <w:spacing w:after="0" w:line="240" w:lineRule="auto"/>
        <w:ind w:left="-142" w:firstLine="143"/>
        <w:contextualSpacing/>
        <w:jc w:val="both"/>
        <w:rPr>
          <w:rFonts w:ascii="Times New Roman" w:eastAsia="Times New Roman" w:hAnsi="Times New Roman" w:cs="Times New Roman"/>
          <w:color w:val="000000"/>
          <w:sz w:val="24"/>
          <w:szCs w:val="24"/>
          <w:lang w:val="ru-RU" w:eastAsia="ru-RU"/>
        </w:rPr>
      </w:pPr>
      <w:r w:rsidRPr="00DD248C">
        <w:rPr>
          <w:rFonts w:ascii="Times New Roman" w:eastAsia="Calibri" w:hAnsi="Times New Roman" w:cs="Times New Roman"/>
          <w:color w:val="000000"/>
          <w:sz w:val="24"/>
          <w:szCs w:val="24"/>
          <w:lang w:val="ru-RU" w:eastAsia="ru-RU"/>
        </w:rPr>
        <w:t>2.8 Примерная</w:t>
      </w:r>
      <w:r w:rsidRPr="00DD248C">
        <w:rPr>
          <w:rFonts w:ascii="Times New Roman" w:eastAsia="Times New Roman" w:hAnsi="Times New Roman" w:cs="Times New Roman"/>
          <w:color w:val="000000"/>
          <w:sz w:val="24"/>
          <w:szCs w:val="24"/>
          <w:lang w:val="ru-RU" w:eastAsia="ru-RU"/>
        </w:rPr>
        <w:t xml:space="preserve"> программа воспитания «Крым в сердце моем» Министерства образования, науки и молодежи Республики Крым 2020 года.</w:t>
      </w:r>
    </w:p>
    <w:p w:rsidR="00DD248C" w:rsidRDefault="00DD248C" w:rsidP="00DD248C">
      <w:pPr>
        <w:spacing w:after="0" w:line="240" w:lineRule="auto"/>
        <w:ind w:left="-142" w:firstLine="143"/>
        <w:rPr>
          <w:rFonts w:ascii="Times New Roman" w:eastAsia="Times New Roman" w:hAnsi="Times New Roman" w:cs="Times New Roman"/>
          <w:color w:val="000000"/>
          <w:sz w:val="24"/>
          <w:szCs w:val="24"/>
          <w:lang w:val="ru-RU" w:eastAsia="ru-RU"/>
        </w:rPr>
      </w:pPr>
      <w:r w:rsidRPr="00DD248C">
        <w:rPr>
          <w:rFonts w:ascii="Times New Roman" w:eastAsia="Times New Roman" w:hAnsi="Times New Roman" w:cs="Times New Roman"/>
          <w:color w:val="000000"/>
          <w:sz w:val="24"/>
          <w:szCs w:val="24"/>
          <w:lang w:val="ru-RU" w:eastAsia="ru-RU"/>
        </w:rPr>
        <w:t xml:space="preserve">2.9 Методическое письмо об особенностях преподавания </w:t>
      </w:r>
      <w:r>
        <w:rPr>
          <w:rFonts w:ascii="Times New Roman" w:eastAsia="Times New Roman" w:hAnsi="Times New Roman" w:cs="Times New Roman"/>
          <w:sz w:val="24"/>
          <w:szCs w:val="24"/>
          <w:lang w:val="ru-RU" w:eastAsia="ru-RU"/>
        </w:rPr>
        <w:t xml:space="preserve">физической культуры в 2022/2023 </w:t>
      </w:r>
      <w:r w:rsidRPr="00DD248C">
        <w:rPr>
          <w:rFonts w:ascii="Times New Roman" w:eastAsia="Times New Roman" w:hAnsi="Times New Roman" w:cs="Times New Roman"/>
          <w:color w:val="000000"/>
          <w:sz w:val="24"/>
          <w:szCs w:val="24"/>
          <w:lang w:val="ru-RU" w:eastAsia="ru-RU"/>
        </w:rPr>
        <w:t>учебном году</w:t>
      </w:r>
      <w:r>
        <w:rPr>
          <w:rFonts w:ascii="Times New Roman" w:eastAsia="Times New Roman" w:hAnsi="Times New Roman" w:cs="Times New Roman"/>
          <w:color w:val="000000"/>
          <w:sz w:val="24"/>
          <w:szCs w:val="24"/>
          <w:lang w:val="ru-RU" w:eastAsia="ru-RU"/>
        </w:rPr>
        <w:t>.</w:t>
      </w:r>
    </w:p>
    <w:p w:rsidR="00DD248C" w:rsidRPr="00DD248C" w:rsidRDefault="00DD248C" w:rsidP="00DD248C">
      <w:pPr>
        <w:spacing w:after="0" w:line="240" w:lineRule="auto"/>
        <w:ind w:left="-142" w:firstLine="143"/>
        <w:rPr>
          <w:rFonts w:ascii="Times New Roman" w:eastAsia="Times New Roman" w:hAnsi="Times New Roman" w:cs="Times New Roman"/>
          <w:color w:val="000000"/>
          <w:sz w:val="18"/>
          <w:szCs w:val="24"/>
          <w:lang w:val="ru-RU" w:eastAsia="ru-RU"/>
        </w:rPr>
      </w:pPr>
    </w:p>
    <w:p w:rsidR="00DD248C" w:rsidRPr="002A0A5F" w:rsidRDefault="00DD248C" w:rsidP="00DD248C">
      <w:pPr>
        <w:spacing w:after="0" w:line="240" w:lineRule="auto"/>
        <w:ind w:left="120" w:firstLine="709"/>
        <w:jc w:val="center"/>
        <w:rPr>
          <w:rFonts w:ascii="Times New Roman" w:eastAsia="Calibri" w:hAnsi="Times New Roman" w:cs="Times New Roman"/>
          <w:b/>
          <w:color w:val="000000"/>
          <w:sz w:val="24"/>
          <w:szCs w:val="24"/>
          <w:lang w:val="ru-RU" w:eastAsia="ru-RU"/>
        </w:rPr>
      </w:pPr>
      <w:r w:rsidRPr="002A0A5F">
        <w:rPr>
          <w:rFonts w:ascii="Times New Roman" w:eastAsia="Calibri" w:hAnsi="Times New Roman" w:cs="Times New Roman"/>
          <w:b/>
          <w:color w:val="000000"/>
          <w:sz w:val="24"/>
          <w:szCs w:val="24"/>
          <w:lang w:val="ru-RU" w:eastAsia="ru-RU"/>
        </w:rPr>
        <w:t>3. Школьный уровень</w:t>
      </w:r>
    </w:p>
    <w:p w:rsidR="00DD248C" w:rsidRPr="00DD248C" w:rsidRDefault="00DD248C" w:rsidP="00DD248C">
      <w:pPr>
        <w:spacing w:after="0" w:line="240" w:lineRule="auto"/>
        <w:ind w:left="-142" w:right="-1" w:firstLine="567"/>
        <w:jc w:val="both"/>
        <w:rPr>
          <w:rFonts w:ascii="Times New Roman" w:eastAsia="Calibri" w:hAnsi="Times New Roman" w:cs="Times New Roman"/>
          <w:color w:val="000000"/>
          <w:sz w:val="24"/>
          <w:szCs w:val="24"/>
          <w:lang w:val="ru-RU" w:eastAsia="ru-RU"/>
        </w:rPr>
      </w:pPr>
      <w:r w:rsidRPr="00DD248C">
        <w:rPr>
          <w:rFonts w:ascii="Times New Roman" w:eastAsia="Calibri" w:hAnsi="Times New Roman" w:cs="Times New Roman"/>
          <w:color w:val="000000"/>
          <w:sz w:val="24"/>
          <w:szCs w:val="24"/>
          <w:lang w:val="ru-RU" w:eastAsia="ru-RU"/>
        </w:rPr>
        <w:t xml:space="preserve">3.1   </w:t>
      </w:r>
      <w:r w:rsidRPr="00DD248C">
        <w:rPr>
          <w:rFonts w:ascii="Times New Roman" w:eastAsia="Calibri" w:hAnsi="Times New Roman" w:cs="Times New Roman"/>
          <w:sz w:val="24"/>
          <w:szCs w:val="24"/>
          <w:lang w:val="ru-RU"/>
        </w:rPr>
        <w:t xml:space="preserve">Устав МБОУ </w:t>
      </w:r>
      <w:r w:rsidRPr="000A6D88">
        <w:rPr>
          <w:rFonts w:ascii="Times New Roman" w:eastAsia="Calibri" w:hAnsi="Times New Roman" w:cs="Times New Roman"/>
          <w:sz w:val="24"/>
          <w:szCs w:val="24"/>
          <w:lang w:val="uk-UA"/>
        </w:rPr>
        <w:t>«ЧСШ № 1 им. Н. Кудри»</w:t>
      </w:r>
      <w:r w:rsidRPr="00DD248C">
        <w:rPr>
          <w:rFonts w:ascii="Times New Roman" w:eastAsia="Calibri" w:hAnsi="Times New Roman" w:cs="Times New Roman"/>
          <w:sz w:val="24"/>
          <w:szCs w:val="24"/>
          <w:lang w:val="ru-RU"/>
        </w:rPr>
        <w:t>.</w:t>
      </w:r>
    </w:p>
    <w:p w:rsidR="00DD248C" w:rsidRPr="00DD248C" w:rsidRDefault="00DD248C" w:rsidP="00DD248C">
      <w:pPr>
        <w:spacing w:after="0" w:line="240" w:lineRule="auto"/>
        <w:ind w:left="-142" w:right="-1" w:firstLine="567"/>
        <w:jc w:val="both"/>
        <w:rPr>
          <w:rFonts w:ascii="Times New Roman" w:eastAsia="Calibri" w:hAnsi="Times New Roman" w:cs="Times New Roman"/>
          <w:color w:val="000000"/>
          <w:sz w:val="24"/>
          <w:szCs w:val="24"/>
          <w:lang w:val="ru-RU" w:eastAsia="ru-RU"/>
        </w:rPr>
      </w:pPr>
      <w:r w:rsidRPr="00DD248C">
        <w:rPr>
          <w:rFonts w:ascii="Times New Roman" w:eastAsia="Calibri" w:hAnsi="Times New Roman" w:cs="Times New Roman"/>
          <w:color w:val="000000"/>
          <w:sz w:val="24"/>
          <w:szCs w:val="24"/>
          <w:lang w:val="ru-RU" w:eastAsia="ru-RU"/>
        </w:rPr>
        <w:t>3.2 Основной образовательной программы основного начального образования Муниципального бюджетного общеобразовательного учреждения «Черноморская средняя школа №1 им. Николая Кудри» муниципального образования Черноморский район Республики Крым (принята решением педагогического совета протокол № 13 от 31.08.21 г., приказ № 265 от 31.08.21 г.).</w:t>
      </w:r>
    </w:p>
    <w:p w:rsidR="00DD248C" w:rsidRPr="00DD248C" w:rsidRDefault="00DD248C" w:rsidP="00DD248C">
      <w:pPr>
        <w:spacing w:after="0" w:line="240" w:lineRule="auto"/>
        <w:ind w:left="-142" w:right="-1" w:firstLine="567"/>
        <w:jc w:val="both"/>
        <w:rPr>
          <w:rFonts w:ascii="Times New Roman" w:eastAsia="Calibri" w:hAnsi="Times New Roman" w:cs="Times New Roman"/>
          <w:color w:val="000000"/>
          <w:sz w:val="24"/>
          <w:szCs w:val="24"/>
          <w:lang w:val="ru-RU" w:eastAsia="ru-RU"/>
        </w:rPr>
      </w:pPr>
      <w:r w:rsidRPr="00DD248C">
        <w:rPr>
          <w:rFonts w:ascii="Times New Roman" w:eastAsia="Calibri" w:hAnsi="Times New Roman" w:cs="Times New Roman"/>
          <w:color w:val="000000"/>
          <w:sz w:val="24"/>
          <w:szCs w:val="24"/>
          <w:lang w:val="ru-RU" w:eastAsia="ru-RU"/>
        </w:rPr>
        <w:t>3.3 Положение о составлении рабочей программы учебных предметов, курсов внеурочной деятельности в</w:t>
      </w:r>
      <w:r w:rsidRPr="00DD248C">
        <w:rPr>
          <w:rFonts w:ascii="Times New Roman" w:eastAsia="Calibri" w:hAnsi="Times New Roman" w:cs="Times New Roman"/>
          <w:bCs/>
          <w:color w:val="000000"/>
          <w:sz w:val="24"/>
          <w:szCs w:val="24"/>
          <w:lang w:val="ru-RU" w:eastAsia="ru-RU"/>
        </w:rPr>
        <w:t xml:space="preserve"> Муниципальном бюджетном общеобразовательном учреждении "Черноморская средняя школа № 1 им. Н. Кудри" муниципального образования Черноморский район Республики Крым (рассмотрено на заседании педагогического совета, пр. № 12 от 27.08.2018г., утверждено приказом по школе № 331 от 31.08.2018 г.).</w:t>
      </w:r>
    </w:p>
    <w:p w:rsidR="00DD248C" w:rsidRPr="00DD248C" w:rsidRDefault="00DD248C" w:rsidP="00DD248C">
      <w:pPr>
        <w:spacing w:after="0" w:line="240" w:lineRule="auto"/>
        <w:ind w:left="-142" w:right="-1" w:firstLine="567"/>
        <w:jc w:val="both"/>
        <w:rPr>
          <w:rFonts w:ascii="Times New Roman" w:eastAsia="Calibri" w:hAnsi="Times New Roman" w:cs="Times New Roman"/>
          <w:sz w:val="24"/>
          <w:szCs w:val="24"/>
          <w:lang w:val="ru-RU" w:eastAsia="ru-RU"/>
        </w:rPr>
      </w:pPr>
      <w:r w:rsidRPr="00DD248C">
        <w:rPr>
          <w:rFonts w:ascii="Times New Roman" w:eastAsia="Calibri" w:hAnsi="Times New Roman" w:cs="Times New Roman"/>
          <w:sz w:val="24"/>
          <w:szCs w:val="24"/>
          <w:lang w:val="ru-RU" w:eastAsia="ru-RU"/>
        </w:rPr>
        <w:t xml:space="preserve">3.4 Учебный план внеурочной деятельности 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(утверждено приказом директора </w:t>
      </w:r>
      <w:r>
        <w:rPr>
          <w:rFonts w:ascii="Times New Roman" w:eastAsia="Calibri" w:hAnsi="Times New Roman" w:cs="Times New Roman"/>
          <w:sz w:val="24"/>
          <w:szCs w:val="24"/>
          <w:lang w:val="ru-RU" w:eastAsia="ru-RU"/>
        </w:rPr>
        <w:t>№ 326</w:t>
      </w:r>
      <w:r w:rsidRPr="00DD248C">
        <w:rPr>
          <w:rFonts w:ascii="Times New Roman" w:eastAsia="Calibri" w:hAnsi="Times New Roman" w:cs="Times New Roman"/>
          <w:sz w:val="24"/>
          <w:szCs w:val="24"/>
          <w:lang w:val="ru-RU" w:eastAsia="ru-RU"/>
        </w:rPr>
        <w:t xml:space="preserve"> от 29.08.2022 г., рассмотрено собранием педагогического совета протокол № 12 от 26.08.2022, принято управляющим советом школы протокол №4 от 26.08.2022).</w:t>
      </w:r>
    </w:p>
    <w:p w:rsidR="00DD248C" w:rsidRPr="002A0A5F" w:rsidRDefault="00DD248C" w:rsidP="00DD248C">
      <w:pPr>
        <w:spacing w:after="0" w:line="240" w:lineRule="auto"/>
        <w:ind w:left="-142" w:right="-1" w:firstLine="567"/>
        <w:jc w:val="both"/>
        <w:rPr>
          <w:rFonts w:ascii="Calibri" w:eastAsia="SimSun" w:hAnsi="Calibri" w:cs="Times New Roman"/>
          <w:sz w:val="24"/>
          <w:szCs w:val="24"/>
          <w:lang w:val="ru-RU" w:eastAsia="zh-CN"/>
        </w:rPr>
      </w:pPr>
      <w:r w:rsidRPr="00DD248C">
        <w:rPr>
          <w:rFonts w:ascii="Times New Roman" w:eastAsia="Calibri" w:hAnsi="Times New Roman" w:cs="Times New Roman"/>
          <w:sz w:val="24"/>
          <w:szCs w:val="24"/>
          <w:lang w:val="ru-RU" w:eastAsia="ru-RU"/>
        </w:rPr>
        <w:t xml:space="preserve">3.5 Рабочая программа воспитанияМуниципального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w:t>
      </w:r>
      <w:r w:rsidRPr="00DD248C">
        <w:rPr>
          <w:rFonts w:ascii="Times New Roman" w:eastAsia="Calibri" w:hAnsi="Times New Roman" w:cs="Times New Roman"/>
          <w:bCs/>
          <w:sz w:val="24"/>
          <w:szCs w:val="24"/>
          <w:lang w:val="ru-RU" w:eastAsia="ru-RU"/>
        </w:rPr>
        <w:t xml:space="preserve">(рассмотрено на заседании педагогического совета, пр. </w:t>
      </w:r>
      <w:r w:rsidRPr="002A0A5F">
        <w:rPr>
          <w:rFonts w:ascii="Times New Roman" w:eastAsia="Calibri" w:hAnsi="Times New Roman" w:cs="Times New Roman"/>
          <w:bCs/>
          <w:sz w:val="24"/>
          <w:szCs w:val="24"/>
          <w:lang w:val="ru-RU" w:eastAsia="ru-RU"/>
        </w:rPr>
        <w:t>№ 12 от 26.08.2022г., утверждено приказом по школе № 334 от 29.08.2022 г.).</w:t>
      </w:r>
    </w:p>
    <w:p w:rsidR="00DD248C" w:rsidRPr="002A0A5F" w:rsidRDefault="00DD248C" w:rsidP="00DD248C">
      <w:pPr>
        <w:spacing w:after="0" w:line="240" w:lineRule="auto"/>
        <w:ind w:left="-142" w:right="-1" w:firstLine="567"/>
        <w:jc w:val="both"/>
        <w:rPr>
          <w:rFonts w:ascii="Calibri" w:eastAsia="SimSun" w:hAnsi="Calibri" w:cs="Times New Roman"/>
          <w:sz w:val="24"/>
          <w:szCs w:val="24"/>
          <w:lang w:val="ru-RU" w:eastAsia="zh-CN"/>
        </w:rPr>
      </w:pPr>
    </w:p>
    <w:p w:rsidR="00FF064F" w:rsidRDefault="00FF064F">
      <w:pPr>
        <w:autoSpaceDE w:val="0"/>
        <w:autoSpaceDN w:val="0"/>
        <w:spacing w:after="78" w:line="220" w:lineRule="exact"/>
        <w:rPr>
          <w:lang w:val="ru-RU"/>
        </w:rPr>
      </w:pPr>
    </w:p>
    <w:p w:rsidR="00DD248C" w:rsidRDefault="00DD248C">
      <w:pPr>
        <w:autoSpaceDE w:val="0"/>
        <w:autoSpaceDN w:val="0"/>
        <w:spacing w:after="78" w:line="220" w:lineRule="exact"/>
        <w:rPr>
          <w:lang w:val="ru-RU"/>
        </w:rPr>
      </w:pPr>
    </w:p>
    <w:p w:rsidR="00DD248C" w:rsidRDefault="00DD248C">
      <w:pPr>
        <w:autoSpaceDE w:val="0"/>
        <w:autoSpaceDN w:val="0"/>
        <w:spacing w:after="78" w:line="220" w:lineRule="exact"/>
        <w:rPr>
          <w:lang w:val="ru-RU"/>
        </w:rPr>
      </w:pPr>
    </w:p>
    <w:p w:rsidR="00DD248C" w:rsidRDefault="00DD248C">
      <w:pPr>
        <w:autoSpaceDE w:val="0"/>
        <w:autoSpaceDN w:val="0"/>
        <w:spacing w:after="78" w:line="220" w:lineRule="exact"/>
        <w:rPr>
          <w:lang w:val="ru-RU"/>
        </w:rPr>
      </w:pPr>
    </w:p>
    <w:p w:rsidR="00DD248C" w:rsidRDefault="00DD248C">
      <w:pPr>
        <w:autoSpaceDE w:val="0"/>
        <w:autoSpaceDN w:val="0"/>
        <w:spacing w:after="78" w:line="220" w:lineRule="exact"/>
        <w:rPr>
          <w:lang w:val="ru-RU"/>
        </w:rPr>
      </w:pPr>
    </w:p>
    <w:p w:rsidR="00DD248C" w:rsidRPr="00DD248C" w:rsidRDefault="00DD248C">
      <w:pPr>
        <w:autoSpaceDE w:val="0"/>
        <w:autoSpaceDN w:val="0"/>
        <w:spacing w:after="78" w:line="220" w:lineRule="exact"/>
        <w:rPr>
          <w:lang w:val="ru-RU"/>
        </w:rPr>
      </w:pPr>
    </w:p>
    <w:p w:rsidR="00FF064F" w:rsidRPr="00DD248C" w:rsidRDefault="005A6422">
      <w:pPr>
        <w:autoSpaceDE w:val="0"/>
        <w:autoSpaceDN w:val="0"/>
        <w:spacing w:after="0" w:line="230" w:lineRule="auto"/>
        <w:rPr>
          <w:lang w:val="ru-RU"/>
        </w:rPr>
      </w:pPr>
      <w:r w:rsidRPr="00DD248C">
        <w:rPr>
          <w:rFonts w:ascii="Times New Roman" w:eastAsia="Times New Roman" w:hAnsi="Times New Roman"/>
          <w:b/>
          <w:color w:val="000000"/>
          <w:sz w:val="24"/>
          <w:lang w:val="ru-RU"/>
        </w:rPr>
        <w:lastRenderedPageBreak/>
        <w:t>ПОЯСНИТЕЛЬНАЯ ЗАПИСКА</w:t>
      </w:r>
    </w:p>
    <w:p w:rsidR="00FF064F" w:rsidRPr="00F412CD" w:rsidRDefault="005A6422">
      <w:pPr>
        <w:autoSpaceDE w:val="0"/>
        <w:autoSpaceDN w:val="0"/>
        <w:spacing w:before="346" w:after="0" w:line="230" w:lineRule="auto"/>
        <w:ind w:left="180"/>
        <w:rPr>
          <w:lang w:val="ru-RU"/>
        </w:rPr>
      </w:pPr>
      <w:r w:rsidRPr="00F412CD">
        <w:rPr>
          <w:rFonts w:ascii="Times New Roman" w:eastAsia="Times New Roman" w:hAnsi="Times New Roman"/>
          <w:b/>
          <w:color w:val="000000"/>
          <w:sz w:val="24"/>
          <w:lang w:val="ru-RU"/>
        </w:rPr>
        <w:t>ОБЩАЯ ХАРАКТЕРИСТИКА УЧЕБНОГО ПРЕДМЕТА «ФИЗИЧЕСКАЯ КУЛЬТУРА»</w:t>
      </w:r>
    </w:p>
    <w:p w:rsidR="00FF064F" w:rsidRPr="00F412CD" w:rsidRDefault="005A6422" w:rsidP="00F412CD">
      <w:pPr>
        <w:autoSpaceDE w:val="0"/>
        <w:autoSpaceDN w:val="0"/>
        <w:spacing w:before="190" w:after="0" w:line="286" w:lineRule="auto"/>
        <w:ind w:firstLine="180"/>
        <w:rPr>
          <w:lang w:val="ru-RU"/>
        </w:rPr>
      </w:pPr>
      <w:r w:rsidRPr="00F412CD">
        <w:rPr>
          <w:rFonts w:ascii="Times New Roman" w:eastAsia="Times New Roman" w:hAnsi="Times New Roman"/>
          <w:color w:val="000000"/>
          <w:sz w:val="24"/>
          <w:lang w:val="ru-RU"/>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F412CD">
        <w:rPr>
          <w:rFonts w:ascii="Times New Roman" w:eastAsia="Times New Roman" w:hAnsi="Times New Roman"/>
          <w:color w:val="000000"/>
          <w:sz w:val="24"/>
          <w:lang w:val="ru-RU"/>
        </w:rPr>
        <w:t>самоактуализации</w:t>
      </w:r>
      <w:proofErr w:type="spellEnd"/>
      <w:r w:rsidRPr="00F412CD">
        <w:rPr>
          <w:rFonts w:ascii="Times New Roman" w:eastAsia="Times New Roman" w:hAnsi="Times New Roman"/>
          <w:color w:val="000000"/>
          <w:sz w:val="24"/>
          <w:lang w:val="ru-RU"/>
        </w:rPr>
        <w:t>.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FF064F" w:rsidRPr="00F412CD" w:rsidRDefault="005A6422" w:rsidP="00F412CD">
      <w:pPr>
        <w:autoSpaceDE w:val="0"/>
        <w:autoSpaceDN w:val="0"/>
        <w:spacing w:before="72" w:after="0"/>
        <w:ind w:firstLine="180"/>
        <w:rPr>
          <w:lang w:val="ru-RU"/>
        </w:rPr>
      </w:pPr>
      <w:r w:rsidRPr="00F412CD">
        <w:rPr>
          <w:rFonts w:ascii="Times New Roman" w:eastAsia="Times New Roman" w:hAnsi="Times New Roman"/>
          <w:color w:val="000000"/>
          <w:sz w:val="24"/>
          <w:lang w:val="ru-RU"/>
        </w:rPr>
        <w:t xml:space="preserve">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w:t>
      </w:r>
      <w:r w:rsidRPr="00F412CD">
        <w:rPr>
          <w:lang w:val="ru-RU"/>
        </w:rPr>
        <w:br/>
      </w:r>
      <w:r w:rsidRPr="00F412CD">
        <w:rPr>
          <w:rFonts w:ascii="Times New Roman" w:eastAsia="Times New Roman" w:hAnsi="Times New Roman"/>
          <w:color w:val="000000"/>
          <w:sz w:val="24"/>
          <w:lang w:val="ru-RU"/>
        </w:rPr>
        <w:t>адаптивных возможностей систем организма, развития жизненно важных физических качеств.</w:t>
      </w:r>
    </w:p>
    <w:p w:rsidR="00FF064F" w:rsidRPr="00F412CD" w:rsidRDefault="005A6422" w:rsidP="00F412CD">
      <w:pPr>
        <w:autoSpaceDE w:val="0"/>
        <w:autoSpaceDN w:val="0"/>
        <w:spacing w:before="70" w:after="0"/>
        <w:ind w:right="288"/>
        <w:rPr>
          <w:lang w:val="ru-RU"/>
        </w:rPr>
      </w:pPr>
      <w:r w:rsidRPr="00F412CD">
        <w:rPr>
          <w:rFonts w:ascii="Times New Roman" w:eastAsia="Times New Roman" w:hAnsi="Times New Roman"/>
          <w:color w:val="000000"/>
          <w:sz w:val="24"/>
          <w:lang w:val="ru-RU"/>
        </w:rPr>
        <w:t>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FF064F" w:rsidRPr="00F412CD" w:rsidRDefault="005A6422">
      <w:pPr>
        <w:autoSpaceDE w:val="0"/>
        <w:autoSpaceDN w:val="0"/>
        <w:spacing w:before="190" w:after="0" w:line="230" w:lineRule="auto"/>
        <w:ind w:left="180"/>
        <w:rPr>
          <w:lang w:val="ru-RU"/>
        </w:rPr>
      </w:pPr>
      <w:r w:rsidRPr="00F412CD">
        <w:rPr>
          <w:rFonts w:ascii="Times New Roman" w:eastAsia="Times New Roman" w:hAnsi="Times New Roman"/>
          <w:b/>
          <w:color w:val="000000"/>
          <w:sz w:val="24"/>
          <w:lang w:val="ru-RU"/>
        </w:rPr>
        <w:t>ЦЕЛИ ИЗУЧЕНИЯ УЧЕБНОГО ПРЕДМЕТА «ФИЗИЧЕСКАЯ КУЛЬТУРА»</w:t>
      </w:r>
    </w:p>
    <w:p w:rsidR="00FF064F" w:rsidRPr="00F412CD" w:rsidRDefault="005A6422" w:rsidP="00F412CD">
      <w:pPr>
        <w:autoSpaceDE w:val="0"/>
        <w:autoSpaceDN w:val="0"/>
        <w:spacing w:before="190" w:after="0" w:line="286" w:lineRule="auto"/>
        <w:ind w:firstLine="180"/>
        <w:rPr>
          <w:lang w:val="ru-RU"/>
        </w:rPr>
      </w:pPr>
      <w:r w:rsidRPr="00F412CD">
        <w:rPr>
          <w:rFonts w:ascii="Times New Roman" w:eastAsia="Times New Roman" w:hAnsi="Times New Roman"/>
          <w:color w:val="000000"/>
          <w:sz w:val="24"/>
          <w:lang w:val="ru-RU"/>
        </w:rPr>
        <w:t xml:space="preserve">Общей целью школьного образования по физической культуре является формирование </w:t>
      </w:r>
      <w:r w:rsidRPr="00F412CD">
        <w:rPr>
          <w:lang w:val="ru-RU"/>
        </w:rPr>
        <w:br/>
      </w:r>
      <w:r w:rsidRPr="00F412CD">
        <w:rPr>
          <w:rFonts w:ascii="Times New Roman" w:eastAsia="Times New Roman" w:hAnsi="Times New Roman"/>
          <w:color w:val="000000"/>
          <w:sz w:val="24"/>
          <w:lang w:val="ru-RU"/>
        </w:rPr>
        <w:t xml:space="preserve">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w:t>
      </w:r>
      <w:r w:rsidRPr="00F412CD">
        <w:rPr>
          <w:lang w:val="ru-RU"/>
        </w:rPr>
        <w:br/>
      </w:r>
      <w:r w:rsidRPr="00F412CD">
        <w:rPr>
          <w:rFonts w:ascii="Times New Roman" w:eastAsia="Times New Roman" w:hAnsi="Times New Roman"/>
          <w:color w:val="000000"/>
          <w:sz w:val="24"/>
          <w:lang w:val="ru-RU"/>
        </w:rPr>
        <w:t>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FF064F" w:rsidRPr="00F412CD" w:rsidRDefault="005A6422" w:rsidP="00F412CD">
      <w:pPr>
        <w:autoSpaceDE w:val="0"/>
        <w:autoSpaceDN w:val="0"/>
        <w:spacing w:before="70" w:after="0" w:line="283" w:lineRule="auto"/>
        <w:ind w:firstLine="180"/>
        <w:rPr>
          <w:lang w:val="ru-RU"/>
        </w:rPr>
      </w:pPr>
      <w:r w:rsidRPr="00F412CD">
        <w:rPr>
          <w:rFonts w:ascii="Times New Roman" w:eastAsia="Times New Roman" w:hAnsi="Times New Roman"/>
          <w:color w:val="000000"/>
          <w:sz w:val="24"/>
          <w:lang w:val="ru-RU"/>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w:t>
      </w:r>
      <w:r w:rsidRPr="00F412CD">
        <w:rPr>
          <w:lang w:val="ru-RU"/>
        </w:rPr>
        <w:br/>
      </w:r>
      <w:r w:rsidRPr="00F412CD">
        <w:rPr>
          <w:rFonts w:ascii="Times New Roman" w:eastAsia="Times New Roman" w:hAnsi="Times New Roman"/>
          <w:color w:val="000000"/>
          <w:sz w:val="24"/>
          <w:lang w:val="ru-RU"/>
        </w:rPr>
        <w:t xml:space="preserve">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w:t>
      </w:r>
      <w:r w:rsidRPr="00F412CD">
        <w:rPr>
          <w:lang w:val="ru-RU"/>
        </w:rPr>
        <w:br/>
      </w:r>
      <w:r w:rsidRPr="00F412CD">
        <w:rPr>
          <w:rFonts w:ascii="Times New Roman" w:eastAsia="Times New Roman" w:hAnsi="Times New Roman"/>
          <w:color w:val="000000"/>
          <w:sz w:val="24"/>
          <w:lang w:val="ru-RU"/>
        </w:rPr>
        <w:t xml:space="preserve">организации самостоятельных форм занятий оздоровительной, спортивной и </w:t>
      </w:r>
      <w:proofErr w:type="spellStart"/>
      <w:r w:rsidRPr="00F412CD">
        <w:rPr>
          <w:rFonts w:ascii="Times New Roman" w:eastAsia="Times New Roman" w:hAnsi="Times New Roman"/>
          <w:color w:val="000000"/>
          <w:sz w:val="24"/>
          <w:lang w:val="ru-RU"/>
        </w:rPr>
        <w:t>прикладно</w:t>
      </w:r>
      <w:proofErr w:type="spellEnd"/>
      <w:r w:rsidRPr="00F412CD">
        <w:rPr>
          <w:rFonts w:ascii="Times New Roman" w:eastAsia="Times New Roman" w:hAnsi="Times New Roman"/>
          <w:color w:val="000000"/>
          <w:sz w:val="24"/>
          <w:lang w:val="ru-RU"/>
        </w:rPr>
        <w:t>-</w:t>
      </w:r>
      <w:r w:rsidRPr="00F412CD">
        <w:rPr>
          <w:lang w:val="ru-RU"/>
        </w:rPr>
        <w:br/>
      </w:r>
      <w:r w:rsidRPr="00F412CD">
        <w:rPr>
          <w:rFonts w:ascii="Times New Roman" w:eastAsia="Times New Roman" w:hAnsi="Times New Roman"/>
          <w:color w:val="000000"/>
          <w:sz w:val="24"/>
          <w:lang w:val="ru-RU"/>
        </w:rPr>
        <w:t>ориентированной физической культурой, возможностью познания своих физических спос</w:t>
      </w:r>
      <w:r w:rsidR="00DD248C">
        <w:rPr>
          <w:rFonts w:ascii="Times New Roman" w:eastAsia="Times New Roman" w:hAnsi="Times New Roman"/>
          <w:color w:val="000000"/>
          <w:sz w:val="24"/>
          <w:lang w:val="ru-RU"/>
        </w:rPr>
        <w:t>о</w:t>
      </w:r>
      <w:r w:rsidRPr="00F412CD">
        <w:rPr>
          <w:rFonts w:ascii="Times New Roman" w:eastAsia="Times New Roman" w:hAnsi="Times New Roman"/>
          <w:color w:val="000000"/>
          <w:sz w:val="24"/>
          <w:lang w:val="ru-RU"/>
        </w:rPr>
        <w:t>бностей и их целенаправленного развития.</w:t>
      </w:r>
    </w:p>
    <w:p w:rsidR="00FF064F" w:rsidRPr="00F412CD" w:rsidRDefault="005A6422" w:rsidP="00F412CD">
      <w:pPr>
        <w:autoSpaceDE w:val="0"/>
        <w:autoSpaceDN w:val="0"/>
        <w:spacing w:before="70" w:after="0" w:line="281" w:lineRule="auto"/>
        <w:ind w:right="288" w:firstLine="180"/>
        <w:rPr>
          <w:lang w:val="ru-RU"/>
        </w:rPr>
      </w:pPr>
      <w:r w:rsidRPr="00F412CD">
        <w:rPr>
          <w:rFonts w:ascii="Times New Roman" w:eastAsia="Times New Roman" w:hAnsi="Times New Roman"/>
          <w:color w:val="000000"/>
          <w:sz w:val="24"/>
          <w:lang w:val="ru-RU"/>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w:t>
      </w:r>
      <w:proofErr w:type="spellStart"/>
      <w:r w:rsidRPr="00F412CD">
        <w:rPr>
          <w:rFonts w:ascii="Times New Roman" w:eastAsia="Times New Roman" w:hAnsi="Times New Roman"/>
          <w:color w:val="000000"/>
          <w:sz w:val="24"/>
          <w:lang w:val="ru-RU"/>
        </w:rPr>
        <w:t>мирование</w:t>
      </w:r>
      <w:proofErr w:type="spellEnd"/>
      <w:r w:rsidRPr="00F412CD">
        <w:rPr>
          <w:rFonts w:ascii="Times New Roman" w:eastAsia="Times New Roman" w:hAnsi="Times New Roman"/>
          <w:color w:val="000000"/>
          <w:sz w:val="24"/>
          <w:lang w:val="ru-RU"/>
        </w:rPr>
        <w:t xml:space="preserve">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F064F" w:rsidRPr="00F412CD" w:rsidRDefault="005A6422" w:rsidP="00F412CD">
      <w:pPr>
        <w:autoSpaceDE w:val="0"/>
        <w:autoSpaceDN w:val="0"/>
        <w:spacing w:before="70" w:after="0"/>
        <w:ind w:firstLine="180"/>
        <w:rPr>
          <w:lang w:val="ru-RU"/>
        </w:rPr>
      </w:pPr>
      <w:r w:rsidRPr="00F412CD">
        <w:rPr>
          <w:rFonts w:ascii="Times New Roman" w:eastAsia="Times New Roman" w:hAnsi="Times New Roman"/>
          <w:color w:val="000000"/>
          <w:sz w:val="24"/>
          <w:lang w:val="ru-RU"/>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w:t>
      </w:r>
    </w:p>
    <w:p w:rsidR="00FF064F" w:rsidRPr="00F412CD" w:rsidRDefault="00FF064F">
      <w:pPr>
        <w:rPr>
          <w:lang w:val="ru-RU"/>
        </w:rPr>
        <w:sectPr w:rsidR="00FF064F" w:rsidRPr="00F412CD">
          <w:pgSz w:w="11900" w:h="16840"/>
          <w:pgMar w:top="298" w:right="650" w:bottom="444" w:left="666" w:header="720" w:footer="720" w:gutter="0"/>
          <w:cols w:space="720" w:equalWidth="0">
            <w:col w:w="10584" w:space="0"/>
          </w:cols>
          <w:docGrid w:linePitch="360"/>
        </w:sectPr>
      </w:pPr>
    </w:p>
    <w:p w:rsidR="00FF064F" w:rsidRPr="00F412CD" w:rsidRDefault="00FF064F">
      <w:pPr>
        <w:autoSpaceDE w:val="0"/>
        <w:autoSpaceDN w:val="0"/>
        <w:spacing w:after="66" w:line="220" w:lineRule="exact"/>
        <w:rPr>
          <w:lang w:val="ru-RU"/>
        </w:rPr>
      </w:pPr>
    </w:p>
    <w:p w:rsidR="00FF064F" w:rsidRPr="00F412CD" w:rsidRDefault="005A6422">
      <w:pPr>
        <w:autoSpaceDE w:val="0"/>
        <w:autoSpaceDN w:val="0"/>
        <w:spacing w:after="0" w:line="271" w:lineRule="auto"/>
        <w:rPr>
          <w:lang w:val="ru-RU"/>
        </w:rPr>
      </w:pPr>
      <w:r w:rsidRPr="00F412CD">
        <w:rPr>
          <w:rFonts w:ascii="Times New Roman" w:eastAsia="Times New Roman" w:hAnsi="Times New Roman"/>
          <w:color w:val="000000"/>
          <w:sz w:val="24"/>
          <w:lang w:val="ru-RU"/>
        </w:rPr>
        <w:t xml:space="preserve">представляется двигательной деятельностью с её базовыми компонентами: информационным (знания о физической культуре), </w:t>
      </w:r>
      <w:proofErr w:type="spellStart"/>
      <w:r w:rsidRPr="00F412CD">
        <w:rPr>
          <w:rFonts w:ascii="Times New Roman" w:eastAsia="Times New Roman" w:hAnsi="Times New Roman"/>
          <w:color w:val="000000"/>
          <w:sz w:val="24"/>
          <w:lang w:val="ru-RU"/>
        </w:rPr>
        <w:t>операциональным</w:t>
      </w:r>
      <w:proofErr w:type="spellEnd"/>
      <w:r w:rsidRPr="00F412CD">
        <w:rPr>
          <w:rFonts w:ascii="Times New Roman" w:eastAsia="Times New Roman" w:hAnsi="Times New Roman"/>
          <w:color w:val="000000"/>
          <w:sz w:val="24"/>
          <w:lang w:val="ru-RU"/>
        </w:rPr>
        <w:t xml:space="preserve"> (способы самостоятельной деятельности) и мотивационно-процессуальным (физическое совершенствование).</w:t>
      </w:r>
    </w:p>
    <w:p w:rsidR="00FF064F" w:rsidRPr="00F412CD" w:rsidRDefault="005A6422">
      <w:pPr>
        <w:autoSpaceDE w:val="0"/>
        <w:autoSpaceDN w:val="0"/>
        <w:spacing w:before="70" w:after="0" w:line="271" w:lineRule="auto"/>
        <w:ind w:right="576" w:firstLine="180"/>
        <w:rPr>
          <w:lang w:val="ru-RU"/>
        </w:rPr>
      </w:pPr>
      <w:r w:rsidRPr="00F412CD">
        <w:rPr>
          <w:rFonts w:ascii="Times New Roman" w:eastAsia="Times New Roman" w:hAnsi="Times New Roman"/>
          <w:color w:val="000000"/>
          <w:sz w:val="24"/>
          <w:lang w:val="ru-RU"/>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FF064F" w:rsidRPr="00F412CD" w:rsidRDefault="005A6422">
      <w:pPr>
        <w:tabs>
          <w:tab w:val="left" w:pos="180"/>
        </w:tabs>
        <w:autoSpaceDE w:val="0"/>
        <w:autoSpaceDN w:val="0"/>
        <w:spacing w:before="70" w:after="0" w:line="281" w:lineRule="auto"/>
        <w:rPr>
          <w:lang w:val="ru-RU"/>
        </w:rPr>
      </w:pPr>
      <w:r w:rsidRPr="00F412CD">
        <w:rPr>
          <w:lang w:val="ru-RU"/>
        </w:rPr>
        <w:tab/>
      </w:r>
      <w:r w:rsidRPr="00F412CD">
        <w:rPr>
          <w:rFonts w:ascii="Times New Roman" w:eastAsia="Times New Roman" w:hAnsi="Times New Roman"/>
          <w:i/>
          <w:color w:val="000000"/>
          <w:sz w:val="24"/>
          <w:lang w:val="ru-RU"/>
        </w:rPr>
        <w:t>Инвариантные модули</w:t>
      </w:r>
      <w:r w:rsidRPr="00F412CD">
        <w:rPr>
          <w:rFonts w:ascii="Times New Roman" w:eastAsia="Times New Roman" w:hAnsi="Times New Roman"/>
          <w:color w:val="000000"/>
          <w:sz w:val="24"/>
          <w:lang w:val="ru-RU"/>
        </w:rPr>
        <w:t xml:space="preserve"> включают в себя содержание базовых видов спорта: гимнастика, лёгкая атлетика, зимние виды спорта </w:t>
      </w:r>
      <w:r w:rsidRPr="00F412CD">
        <w:rPr>
          <w:lang w:val="ru-RU"/>
        </w:rPr>
        <w:br/>
      </w:r>
      <w:r w:rsidRPr="00F412CD">
        <w:rPr>
          <w:lang w:val="ru-RU"/>
        </w:rPr>
        <w:tab/>
      </w:r>
      <w:r w:rsidRPr="00F412CD">
        <w:rPr>
          <w:rFonts w:ascii="Times New Roman" w:eastAsia="Times New Roman" w:hAnsi="Times New Roman"/>
          <w:color w:val="000000"/>
          <w:sz w:val="24"/>
          <w:lang w:val="ru-RU"/>
        </w:rPr>
        <w:t>(на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FF064F" w:rsidRPr="00F412CD" w:rsidRDefault="005A6422">
      <w:pPr>
        <w:autoSpaceDE w:val="0"/>
        <w:autoSpaceDN w:val="0"/>
        <w:spacing w:before="72" w:after="0" w:line="283" w:lineRule="auto"/>
        <w:ind w:right="432" w:firstLine="180"/>
        <w:rPr>
          <w:lang w:val="ru-RU"/>
        </w:rPr>
      </w:pPr>
      <w:r w:rsidRPr="00F412CD">
        <w:rPr>
          <w:rFonts w:ascii="Times New Roman" w:eastAsia="Times New Roman" w:hAnsi="Times New Roman"/>
          <w:i/>
          <w:color w:val="000000"/>
          <w:sz w:val="24"/>
          <w:lang w:val="ru-RU"/>
        </w:rPr>
        <w:t>Вариативные модули</w:t>
      </w:r>
      <w:r w:rsidRPr="00F412CD">
        <w:rPr>
          <w:rFonts w:ascii="Times New Roman" w:eastAsia="Times New Roman" w:hAnsi="Times New Roman"/>
          <w:color w:val="000000"/>
          <w:sz w:val="24"/>
          <w:lang w:val="ru-RU"/>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F064F" w:rsidRPr="00F412CD" w:rsidRDefault="005A6422">
      <w:pPr>
        <w:autoSpaceDE w:val="0"/>
        <w:autoSpaceDN w:val="0"/>
        <w:spacing w:before="70" w:after="0" w:line="281" w:lineRule="auto"/>
        <w:ind w:firstLine="180"/>
        <w:rPr>
          <w:lang w:val="ru-RU"/>
        </w:rPr>
      </w:pPr>
      <w:r w:rsidRPr="00F412CD">
        <w:rPr>
          <w:rFonts w:ascii="Times New Roman" w:eastAsia="Times New Roman" w:hAnsi="Times New Roman"/>
          <w:color w:val="000000"/>
          <w:sz w:val="24"/>
          <w:lang w:val="ru-RU"/>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FF064F" w:rsidRPr="00F412CD" w:rsidRDefault="005A6422">
      <w:pPr>
        <w:autoSpaceDE w:val="0"/>
        <w:autoSpaceDN w:val="0"/>
        <w:spacing w:before="190" w:after="0" w:line="230" w:lineRule="auto"/>
        <w:ind w:left="180"/>
        <w:rPr>
          <w:lang w:val="ru-RU"/>
        </w:rPr>
      </w:pPr>
      <w:r w:rsidRPr="00F412CD">
        <w:rPr>
          <w:rFonts w:ascii="Times New Roman" w:eastAsia="Times New Roman" w:hAnsi="Times New Roman"/>
          <w:b/>
          <w:color w:val="000000"/>
          <w:sz w:val="24"/>
          <w:lang w:val="ru-RU"/>
        </w:rPr>
        <w:t>МЕСТО УЧЕБНОГО ПРЕДМЕТА «ФИЗИЧЕСКАЯ КУЛЬТУРА» В УЧЕБНОМ ПЛАНЕ</w:t>
      </w:r>
    </w:p>
    <w:p w:rsidR="00FF064F" w:rsidRPr="00F412CD" w:rsidRDefault="005A6422">
      <w:pPr>
        <w:autoSpaceDE w:val="0"/>
        <w:autoSpaceDN w:val="0"/>
        <w:spacing w:before="190" w:after="0" w:line="230" w:lineRule="auto"/>
        <w:rPr>
          <w:lang w:val="ru-RU"/>
        </w:rPr>
      </w:pPr>
      <w:r w:rsidRPr="00F412CD">
        <w:rPr>
          <w:rFonts w:ascii="Times New Roman" w:eastAsia="Times New Roman" w:hAnsi="Times New Roman"/>
          <w:color w:val="000000"/>
          <w:sz w:val="24"/>
          <w:lang w:val="ru-RU"/>
        </w:rPr>
        <w:t xml:space="preserve">В 5 классе </w:t>
      </w:r>
      <w:r w:rsidR="00DD248C">
        <w:rPr>
          <w:rFonts w:ascii="Times New Roman" w:eastAsia="Times New Roman" w:hAnsi="Times New Roman"/>
          <w:color w:val="000000"/>
          <w:sz w:val="24"/>
          <w:lang w:val="ru-RU"/>
        </w:rPr>
        <w:t>на изучение предмета отводится 2 часа в неделю, суммарно 68 часов</w:t>
      </w:r>
      <w:r w:rsidRPr="00F412CD">
        <w:rPr>
          <w:rFonts w:ascii="Times New Roman" w:eastAsia="Times New Roman" w:hAnsi="Times New Roman"/>
          <w:color w:val="000000"/>
          <w:sz w:val="24"/>
          <w:lang w:val="ru-RU"/>
        </w:rPr>
        <w:t xml:space="preserve">. </w:t>
      </w:r>
    </w:p>
    <w:p w:rsidR="00FF064F" w:rsidRPr="00F412CD" w:rsidRDefault="005A6422">
      <w:pPr>
        <w:autoSpaceDE w:val="0"/>
        <w:autoSpaceDN w:val="0"/>
        <w:spacing w:before="70" w:after="0" w:line="271" w:lineRule="auto"/>
        <w:ind w:right="1440"/>
        <w:rPr>
          <w:lang w:val="ru-RU"/>
        </w:rPr>
      </w:pPr>
      <w:r w:rsidRPr="00F412CD">
        <w:rPr>
          <w:rFonts w:ascii="Times New Roman" w:eastAsia="Times New Roman" w:hAnsi="Times New Roman"/>
          <w:color w:val="000000"/>
          <w:sz w:val="24"/>
          <w:lang w:val="ru-RU"/>
        </w:rPr>
        <w:t>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rsidR="00FF064F" w:rsidRPr="00F412CD" w:rsidRDefault="005A6422">
      <w:pPr>
        <w:autoSpaceDE w:val="0"/>
        <w:autoSpaceDN w:val="0"/>
        <w:spacing w:before="70" w:after="0"/>
        <w:ind w:right="288"/>
        <w:rPr>
          <w:lang w:val="ru-RU"/>
        </w:rPr>
      </w:pPr>
      <w:r w:rsidRPr="00F412CD">
        <w:rPr>
          <w:rFonts w:ascii="Times New Roman" w:eastAsia="Times New Roman" w:hAnsi="Times New Roman"/>
          <w:color w:val="000000"/>
          <w:sz w:val="24"/>
          <w:lang w:val="ru-RU"/>
        </w:rPr>
        <w:t xml:space="preserve">При подготовке рабочей программы учитывались личностные и </w:t>
      </w:r>
      <w:proofErr w:type="spellStart"/>
      <w:r w:rsidRPr="00F412CD">
        <w:rPr>
          <w:rFonts w:ascii="Times New Roman" w:eastAsia="Times New Roman" w:hAnsi="Times New Roman"/>
          <w:color w:val="000000"/>
          <w:sz w:val="24"/>
          <w:lang w:val="ru-RU"/>
        </w:rPr>
        <w:t>метапредметные</w:t>
      </w:r>
      <w:proofErr w:type="spellEnd"/>
      <w:r w:rsidRPr="00F412CD">
        <w:rPr>
          <w:rFonts w:ascii="Times New Roman" w:eastAsia="Times New Roman" w:hAnsi="Times New Roman"/>
          <w:color w:val="000000"/>
          <w:sz w:val="24"/>
          <w:lang w:val="ru-RU"/>
        </w:rPr>
        <w:t xml:space="preserve">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FF064F" w:rsidRPr="00F412CD" w:rsidRDefault="00FF064F">
      <w:pPr>
        <w:rPr>
          <w:lang w:val="ru-RU"/>
        </w:rPr>
        <w:sectPr w:rsidR="00FF064F" w:rsidRPr="00F412CD">
          <w:pgSz w:w="11900" w:h="16840"/>
          <w:pgMar w:top="286" w:right="662" w:bottom="1440" w:left="666" w:header="720" w:footer="720" w:gutter="0"/>
          <w:cols w:space="720" w:equalWidth="0">
            <w:col w:w="10572" w:space="0"/>
          </w:cols>
          <w:docGrid w:linePitch="360"/>
        </w:sectPr>
      </w:pPr>
    </w:p>
    <w:p w:rsidR="00FF064F" w:rsidRPr="00F412CD" w:rsidRDefault="00FF064F">
      <w:pPr>
        <w:autoSpaceDE w:val="0"/>
        <w:autoSpaceDN w:val="0"/>
        <w:spacing w:after="78" w:line="220" w:lineRule="exact"/>
        <w:rPr>
          <w:lang w:val="ru-RU"/>
        </w:rPr>
      </w:pPr>
    </w:p>
    <w:p w:rsidR="00FF064F" w:rsidRPr="00F412CD" w:rsidRDefault="005A6422">
      <w:pPr>
        <w:autoSpaceDE w:val="0"/>
        <w:autoSpaceDN w:val="0"/>
        <w:spacing w:after="0" w:line="230" w:lineRule="auto"/>
        <w:rPr>
          <w:lang w:val="ru-RU"/>
        </w:rPr>
      </w:pPr>
      <w:r w:rsidRPr="00F412CD">
        <w:rPr>
          <w:rFonts w:ascii="Times New Roman" w:eastAsia="Times New Roman" w:hAnsi="Times New Roman"/>
          <w:b/>
          <w:color w:val="000000"/>
          <w:sz w:val="24"/>
          <w:lang w:val="ru-RU"/>
        </w:rPr>
        <w:t xml:space="preserve">СОДЕРЖАНИЕ УЧЕБНОГО ПРЕДМЕТА </w:t>
      </w:r>
    </w:p>
    <w:p w:rsidR="00FF064F" w:rsidRPr="00F412CD" w:rsidRDefault="005A6422">
      <w:pPr>
        <w:autoSpaceDE w:val="0"/>
        <w:autoSpaceDN w:val="0"/>
        <w:spacing w:before="346" w:after="0" w:line="271" w:lineRule="auto"/>
        <w:ind w:right="144" w:firstLine="180"/>
        <w:rPr>
          <w:lang w:val="ru-RU"/>
        </w:rPr>
      </w:pPr>
      <w:r w:rsidRPr="00F412CD">
        <w:rPr>
          <w:rFonts w:ascii="Times New Roman" w:eastAsia="Times New Roman" w:hAnsi="Times New Roman"/>
          <w:b/>
          <w:color w:val="000000"/>
          <w:sz w:val="24"/>
          <w:lang w:val="ru-RU"/>
        </w:rPr>
        <w:t>Знания о физической культуре</w:t>
      </w:r>
      <w:r w:rsidRPr="00F412CD">
        <w:rPr>
          <w:rFonts w:ascii="Times New Roman" w:eastAsia="Times New Roman" w:hAnsi="Times New Roman"/>
          <w:color w:val="000000"/>
          <w:sz w:val="24"/>
          <w:lang w:val="ru-RU"/>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FF064F" w:rsidRPr="00F412CD" w:rsidRDefault="005A6422">
      <w:pPr>
        <w:tabs>
          <w:tab w:val="left" w:pos="180"/>
        </w:tabs>
        <w:autoSpaceDE w:val="0"/>
        <w:autoSpaceDN w:val="0"/>
        <w:spacing w:before="70" w:after="0" w:line="262" w:lineRule="auto"/>
        <w:ind w:right="144"/>
        <w:rPr>
          <w:lang w:val="ru-RU"/>
        </w:rPr>
      </w:pPr>
      <w:r w:rsidRPr="00F412CD">
        <w:rPr>
          <w:lang w:val="ru-RU"/>
        </w:rPr>
        <w:tab/>
      </w:r>
      <w:r w:rsidRPr="00F412CD">
        <w:rPr>
          <w:rFonts w:ascii="Times New Roman" w:eastAsia="Times New Roman" w:hAnsi="Times New Roman"/>
          <w:color w:val="000000"/>
          <w:sz w:val="24"/>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F064F" w:rsidRPr="00F412CD" w:rsidRDefault="005A6422">
      <w:pPr>
        <w:tabs>
          <w:tab w:val="left" w:pos="180"/>
        </w:tabs>
        <w:autoSpaceDE w:val="0"/>
        <w:autoSpaceDN w:val="0"/>
        <w:spacing w:before="70" w:after="0" w:line="262" w:lineRule="auto"/>
        <w:ind w:right="288"/>
        <w:rPr>
          <w:lang w:val="ru-RU"/>
        </w:rPr>
      </w:pPr>
      <w:r w:rsidRPr="00F412CD">
        <w:rPr>
          <w:lang w:val="ru-RU"/>
        </w:rPr>
        <w:tab/>
      </w:r>
      <w:r w:rsidRPr="00F412CD">
        <w:rPr>
          <w:rFonts w:ascii="Times New Roman" w:eastAsia="Times New Roman" w:hAnsi="Times New Roman"/>
          <w:color w:val="000000"/>
          <w:sz w:val="24"/>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F064F" w:rsidRPr="00F412CD" w:rsidRDefault="005A6422">
      <w:pPr>
        <w:tabs>
          <w:tab w:val="left" w:pos="180"/>
        </w:tabs>
        <w:autoSpaceDE w:val="0"/>
        <w:autoSpaceDN w:val="0"/>
        <w:spacing w:before="70" w:after="0" w:line="283" w:lineRule="auto"/>
        <w:ind w:right="144"/>
        <w:rPr>
          <w:lang w:val="ru-RU"/>
        </w:rPr>
      </w:pPr>
      <w:r w:rsidRPr="00F412CD">
        <w:rPr>
          <w:lang w:val="ru-RU"/>
        </w:rPr>
        <w:tab/>
      </w:r>
      <w:r w:rsidRPr="00F412CD">
        <w:rPr>
          <w:rFonts w:ascii="Times New Roman" w:eastAsia="Times New Roman" w:hAnsi="Times New Roman"/>
          <w:i/>
          <w:color w:val="000000"/>
          <w:sz w:val="24"/>
          <w:lang w:val="ru-RU"/>
        </w:rPr>
        <w:t>Способы самостоятельной деятельности</w:t>
      </w:r>
      <w:r w:rsidRPr="00F412CD">
        <w:rPr>
          <w:rFonts w:ascii="Times New Roman" w:eastAsia="Times New Roman" w:hAnsi="Times New Roman"/>
          <w:color w:val="000000"/>
          <w:sz w:val="24"/>
          <w:lang w:val="ru-RU"/>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w:t>
      </w:r>
      <w:r w:rsidRPr="00F412CD">
        <w:rPr>
          <w:lang w:val="ru-RU"/>
        </w:rPr>
        <w:tab/>
      </w:r>
      <w:r w:rsidRPr="00F412CD">
        <w:rPr>
          <w:rFonts w:ascii="Times New Roman" w:eastAsia="Times New Roman" w:hAnsi="Times New Roman"/>
          <w:color w:val="000000"/>
          <w:sz w:val="24"/>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F064F" w:rsidRPr="00F412CD" w:rsidRDefault="005A6422">
      <w:pPr>
        <w:tabs>
          <w:tab w:val="left" w:pos="180"/>
        </w:tabs>
        <w:autoSpaceDE w:val="0"/>
        <w:autoSpaceDN w:val="0"/>
        <w:spacing w:before="70" w:after="0"/>
        <w:rPr>
          <w:lang w:val="ru-RU"/>
        </w:rPr>
      </w:pPr>
      <w:r w:rsidRPr="00F412CD">
        <w:rPr>
          <w:lang w:val="ru-RU"/>
        </w:rPr>
        <w:tab/>
      </w:r>
      <w:r w:rsidRPr="00F412CD">
        <w:rPr>
          <w:rFonts w:ascii="Times New Roman" w:eastAsia="Times New Roman" w:hAnsi="Times New Roman"/>
          <w:color w:val="000000"/>
          <w:sz w:val="24"/>
          <w:lang w:val="ru-RU"/>
        </w:rPr>
        <w:t xml:space="preserve">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 </w:t>
      </w:r>
      <w:r w:rsidRPr="00F412CD">
        <w:rPr>
          <w:lang w:val="ru-RU"/>
        </w:rPr>
        <w:tab/>
      </w:r>
      <w:r w:rsidRPr="00F412CD">
        <w:rPr>
          <w:rFonts w:ascii="Times New Roman" w:eastAsia="Times New Roman" w:hAnsi="Times New Roman"/>
          <w:color w:val="000000"/>
          <w:sz w:val="24"/>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FF064F" w:rsidRPr="00F412CD" w:rsidRDefault="005A6422">
      <w:pPr>
        <w:autoSpaceDE w:val="0"/>
        <w:autoSpaceDN w:val="0"/>
        <w:spacing w:before="70" w:after="0" w:line="230" w:lineRule="auto"/>
        <w:ind w:left="180"/>
        <w:rPr>
          <w:lang w:val="ru-RU"/>
        </w:rPr>
      </w:pPr>
      <w:r w:rsidRPr="00F412CD">
        <w:rPr>
          <w:rFonts w:ascii="Times New Roman" w:eastAsia="Times New Roman" w:hAnsi="Times New Roman"/>
          <w:color w:val="000000"/>
          <w:sz w:val="24"/>
          <w:lang w:val="ru-RU"/>
        </w:rPr>
        <w:t>Составление дневника физической культуры.</w:t>
      </w:r>
    </w:p>
    <w:p w:rsidR="00FF064F" w:rsidRPr="00F412CD" w:rsidRDefault="005A6422">
      <w:pPr>
        <w:autoSpaceDE w:val="0"/>
        <w:autoSpaceDN w:val="0"/>
        <w:spacing w:before="70" w:after="0"/>
        <w:ind w:right="144" w:firstLine="180"/>
        <w:rPr>
          <w:lang w:val="ru-RU"/>
        </w:rPr>
      </w:pPr>
      <w:r w:rsidRPr="00F412CD">
        <w:rPr>
          <w:rFonts w:ascii="Times New Roman" w:eastAsia="Times New Roman" w:hAnsi="Times New Roman"/>
          <w:b/>
          <w:color w:val="000000"/>
          <w:sz w:val="24"/>
          <w:lang w:val="ru-RU"/>
        </w:rPr>
        <w:t>Физическое совершенствование</w:t>
      </w:r>
      <w:r w:rsidRPr="00F412CD">
        <w:rPr>
          <w:rFonts w:ascii="Times New Roman" w:eastAsia="Times New Roman" w:hAnsi="Times New Roman"/>
          <w:color w:val="000000"/>
          <w:sz w:val="24"/>
          <w:lang w:val="ru-RU"/>
        </w:rPr>
        <w:t xml:space="preserve">. </w:t>
      </w:r>
      <w:r w:rsidRPr="00F412CD">
        <w:rPr>
          <w:rFonts w:ascii="Times New Roman" w:eastAsia="Times New Roman" w:hAnsi="Times New Roman"/>
          <w:b/>
          <w:i/>
          <w:color w:val="000000"/>
          <w:sz w:val="24"/>
          <w:lang w:val="ru-RU"/>
        </w:rPr>
        <w:t>Физкультурно-оздоровительная деятельность</w:t>
      </w:r>
      <w:r w:rsidRPr="00F412CD">
        <w:rPr>
          <w:rFonts w:ascii="Times New Roman" w:eastAsia="Times New Roman" w:hAnsi="Times New Roman"/>
          <w:color w:val="000000"/>
          <w:sz w:val="24"/>
          <w:lang w:val="ru-RU"/>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w:t>
      </w:r>
    </w:p>
    <w:p w:rsidR="00FF064F" w:rsidRPr="00F412CD" w:rsidRDefault="005A6422">
      <w:pPr>
        <w:autoSpaceDE w:val="0"/>
        <w:autoSpaceDN w:val="0"/>
        <w:spacing w:before="70" w:after="0" w:line="262" w:lineRule="auto"/>
        <w:ind w:right="288"/>
        <w:rPr>
          <w:lang w:val="ru-RU"/>
        </w:rPr>
      </w:pPr>
      <w:r w:rsidRPr="00F412CD">
        <w:rPr>
          <w:rFonts w:ascii="Times New Roman" w:eastAsia="Times New Roman" w:hAnsi="Times New Roman"/>
          <w:color w:val="000000"/>
          <w:sz w:val="24"/>
          <w:lang w:val="ru-RU"/>
        </w:rPr>
        <w:t>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F064F" w:rsidRPr="00F412CD" w:rsidRDefault="005A6422">
      <w:pPr>
        <w:tabs>
          <w:tab w:val="left" w:pos="180"/>
        </w:tabs>
        <w:autoSpaceDE w:val="0"/>
        <w:autoSpaceDN w:val="0"/>
        <w:spacing w:before="70" w:after="0" w:line="262" w:lineRule="auto"/>
        <w:ind w:right="1296"/>
        <w:rPr>
          <w:lang w:val="ru-RU"/>
        </w:rPr>
      </w:pPr>
      <w:r w:rsidRPr="00F412CD">
        <w:rPr>
          <w:lang w:val="ru-RU"/>
        </w:rPr>
        <w:tab/>
      </w:r>
      <w:r w:rsidRPr="00F412CD">
        <w:rPr>
          <w:rFonts w:ascii="Times New Roman" w:eastAsia="Times New Roman" w:hAnsi="Times New Roman"/>
          <w:color w:val="000000"/>
          <w:sz w:val="24"/>
          <w:lang w:val="ru-RU"/>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FF064F" w:rsidRPr="00F412CD" w:rsidRDefault="005A6422">
      <w:pPr>
        <w:autoSpaceDE w:val="0"/>
        <w:autoSpaceDN w:val="0"/>
        <w:spacing w:before="70" w:after="0"/>
        <w:ind w:firstLine="180"/>
        <w:rPr>
          <w:lang w:val="ru-RU"/>
        </w:rPr>
      </w:pPr>
      <w:r w:rsidRPr="00F412CD">
        <w:rPr>
          <w:rFonts w:ascii="Times New Roman" w:eastAsia="Times New Roman" w:hAnsi="Times New Roman"/>
          <w:i/>
          <w:color w:val="000000"/>
          <w:sz w:val="24"/>
          <w:lang w:val="ru-RU"/>
        </w:rPr>
        <w:t>Модуль «Гимнастика»</w:t>
      </w:r>
      <w:r w:rsidRPr="00F412CD">
        <w:rPr>
          <w:rFonts w:ascii="Times New Roman" w:eastAsia="Times New Roman" w:hAnsi="Times New Roman"/>
          <w:color w:val="000000"/>
          <w:sz w:val="24"/>
          <w:lang w:val="ru-RU"/>
        </w:rPr>
        <w:t>. 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F064F" w:rsidRPr="00F412CD" w:rsidRDefault="005A6422">
      <w:pPr>
        <w:autoSpaceDE w:val="0"/>
        <w:autoSpaceDN w:val="0"/>
        <w:spacing w:before="72" w:after="0" w:line="281" w:lineRule="auto"/>
        <w:ind w:firstLine="180"/>
        <w:rPr>
          <w:lang w:val="ru-RU"/>
        </w:rPr>
      </w:pPr>
      <w:r w:rsidRPr="00F412CD">
        <w:rPr>
          <w:rFonts w:ascii="Times New Roman" w:eastAsia="Times New Roman" w:hAnsi="Times New Roman"/>
          <w:color w:val="000000"/>
          <w:sz w:val="24"/>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F064F" w:rsidRPr="00F412CD" w:rsidRDefault="005A6422">
      <w:pPr>
        <w:autoSpaceDE w:val="0"/>
        <w:autoSpaceDN w:val="0"/>
        <w:spacing w:before="70" w:after="0" w:line="271" w:lineRule="auto"/>
        <w:ind w:right="144" w:firstLine="180"/>
        <w:rPr>
          <w:lang w:val="ru-RU"/>
        </w:rPr>
      </w:pPr>
      <w:r w:rsidRPr="00F412CD">
        <w:rPr>
          <w:rFonts w:ascii="Times New Roman" w:eastAsia="Times New Roman" w:hAnsi="Times New Roman"/>
          <w:i/>
          <w:color w:val="000000"/>
          <w:sz w:val="24"/>
          <w:lang w:val="ru-RU"/>
        </w:rPr>
        <w:t>Модуль «Лёгкая атлетика»</w:t>
      </w:r>
      <w:r w:rsidRPr="00F412CD">
        <w:rPr>
          <w:rFonts w:ascii="Times New Roman" w:eastAsia="Times New Roman" w:hAnsi="Times New Roman"/>
          <w:color w:val="000000"/>
          <w:sz w:val="24"/>
          <w:lang w:val="ru-RU"/>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F064F" w:rsidRPr="00F412CD" w:rsidRDefault="005A6422">
      <w:pPr>
        <w:tabs>
          <w:tab w:val="left" w:pos="180"/>
        </w:tabs>
        <w:autoSpaceDE w:val="0"/>
        <w:autoSpaceDN w:val="0"/>
        <w:spacing w:before="70" w:after="0" w:line="262" w:lineRule="auto"/>
        <w:ind w:right="720"/>
        <w:rPr>
          <w:lang w:val="ru-RU"/>
        </w:rPr>
      </w:pPr>
      <w:r w:rsidRPr="00F412CD">
        <w:rPr>
          <w:lang w:val="ru-RU"/>
        </w:rPr>
        <w:tab/>
      </w:r>
      <w:r w:rsidRPr="00F412CD">
        <w:rPr>
          <w:rFonts w:ascii="Times New Roman" w:eastAsia="Times New Roman" w:hAnsi="Times New Roman"/>
          <w:color w:val="000000"/>
          <w:sz w:val="24"/>
          <w:lang w:val="ru-RU"/>
        </w:rPr>
        <w:t>Метание малого мяча с места в вертикальную неподвижную мишень; метание малого мяча на дальность с трёх шагов разбега.</w:t>
      </w:r>
    </w:p>
    <w:p w:rsidR="00FF064F" w:rsidRPr="00F412CD" w:rsidRDefault="005A6422">
      <w:pPr>
        <w:autoSpaceDE w:val="0"/>
        <w:autoSpaceDN w:val="0"/>
        <w:spacing w:before="70" w:after="0"/>
        <w:ind w:right="288" w:firstLine="180"/>
        <w:rPr>
          <w:lang w:val="ru-RU"/>
        </w:rPr>
      </w:pPr>
      <w:r w:rsidRPr="00F412CD">
        <w:rPr>
          <w:rFonts w:ascii="Times New Roman" w:eastAsia="Times New Roman" w:hAnsi="Times New Roman"/>
          <w:i/>
          <w:color w:val="000000"/>
          <w:sz w:val="24"/>
          <w:lang w:val="ru-RU"/>
        </w:rPr>
        <w:t>Модуль «Зимние виды спорта»</w:t>
      </w:r>
      <w:r w:rsidRPr="00F412CD">
        <w:rPr>
          <w:rFonts w:ascii="Times New Roman" w:eastAsia="Times New Roman" w:hAnsi="Times New Roman"/>
          <w:color w:val="000000"/>
          <w:sz w:val="24"/>
          <w:lang w:val="ru-RU"/>
        </w:rPr>
        <w:t xml:space="preserve">. Передвижение на лыжах попеременным </w:t>
      </w:r>
      <w:proofErr w:type="spellStart"/>
      <w:r w:rsidRPr="00F412CD">
        <w:rPr>
          <w:rFonts w:ascii="Times New Roman" w:eastAsia="Times New Roman" w:hAnsi="Times New Roman"/>
          <w:color w:val="000000"/>
          <w:sz w:val="24"/>
          <w:lang w:val="ru-RU"/>
        </w:rPr>
        <w:t>двухшажным</w:t>
      </w:r>
      <w:proofErr w:type="spellEnd"/>
      <w:r w:rsidRPr="00F412CD">
        <w:rPr>
          <w:rFonts w:ascii="Times New Roman" w:eastAsia="Times New Roman" w:hAnsi="Times New Roman"/>
          <w:color w:val="000000"/>
          <w:sz w:val="24"/>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F064F" w:rsidRPr="00F412CD" w:rsidRDefault="00FF064F">
      <w:pPr>
        <w:rPr>
          <w:lang w:val="ru-RU"/>
        </w:rPr>
        <w:sectPr w:rsidR="00FF064F" w:rsidRPr="00F412CD">
          <w:pgSz w:w="11900" w:h="16840"/>
          <w:pgMar w:top="298" w:right="650" w:bottom="290" w:left="666" w:header="720" w:footer="720" w:gutter="0"/>
          <w:cols w:space="720" w:equalWidth="0">
            <w:col w:w="10584" w:space="0"/>
          </w:cols>
          <w:docGrid w:linePitch="360"/>
        </w:sectPr>
      </w:pPr>
    </w:p>
    <w:p w:rsidR="00FF064F" w:rsidRPr="00F412CD" w:rsidRDefault="00FF064F">
      <w:pPr>
        <w:autoSpaceDE w:val="0"/>
        <w:autoSpaceDN w:val="0"/>
        <w:spacing w:after="96" w:line="220" w:lineRule="exact"/>
        <w:rPr>
          <w:lang w:val="ru-RU"/>
        </w:rPr>
      </w:pPr>
    </w:p>
    <w:p w:rsidR="00FF064F" w:rsidRPr="00F412CD" w:rsidRDefault="005A6422">
      <w:pPr>
        <w:autoSpaceDE w:val="0"/>
        <w:autoSpaceDN w:val="0"/>
        <w:spacing w:after="0" w:line="230" w:lineRule="auto"/>
        <w:ind w:left="180"/>
        <w:rPr>
          <w:lang w:val="ru-RU"/>
        </w:rPr>
      </w:pPr>
      <w:r w:rsidRPr="00F412CD">
        <w:rPr>
          <w:rFonts w:ascii="Times New Roman" w:eastAsia="Times New Roman" w:hAnsi="Times New Roman"/>
          <w:i/>
          <w:color w:val="000000"/>
          <w:sz w:val="24"/>
          <w:lang w:val="ru-RU"/>
        </w:rPr>
        <w:t>Модуль «Спортивные игры»</w:t>
      </w:r>
      <w:r w:rsidRPr="00F412CD">
        <w:rPr>
          <w:rFonts w:ascii="Times New Roman" w:eastAsia="Times New Roman" w:hAnsi="Times New Roman"/>
          <w:color w:val="000000"/>
          <w:sz w:val="24"/>
          <w:lang w:val="ru-RU"/>
        </w:rPr>
        <w:t>.</w:t>
      </w:r>
    </w:p>
    <w:p w:rsidR="00FF064F" w:rsidRPr="00F412CD" w:rsidRDefault="005A6422">
      <w:pPr>
        <w:autoSpaceDE w:val="0"/>
        <w:autoSpaceDN w:val="0"/>
        <w:spacing w:before="70" w:after="0" w:line="271" w:lineRule="auto"/>
        <w:ind w:firstLine="180"/>
        <w:rPr>
          <w:lang w:val="ru-RU"/>
        </w:rPr>
      </w:pPr>
      <w:r w:rsidRPr="00F412CD">
        <w:rPr>
          <w:rFonts w:ascii="Times New Roman" w:eastAsia="Times New Roman" w:hAnsi="Times New Roman"/>
          <w:color w:val="000000"/>
          <w:sz w:val="24"/>
          <w:u w:val="single"/>
          <w:lang w:val="ru-RU"/>
        </w:rPr>
        <w:t>Баскетбол</w:t>
      </w:r>
      <w:r w:rsidRPr="00F412CD">
        <w:rPr>
          <w:rFonts w:ascii="Times New Roman" w:eastAsia="Times New Roman" w:hAnsi="Times New Roman"/>
          <w:color w:val="000000"/>
          <w:sz w:val="24"/>
          <w:lang w:val="ru-RU"/>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F064F" w:rsidRPr="00F412CD" w:rsidRDefault="005A6422">
      <w:pPr>
        <w:tabs>
          <w:tab w:val="left" w:pos="180"/>
        </w:tabs>
        <w:autoSpaceDE w:val="0"/>
        <w:autoSpaceDN w:val="0"/>
        <w:spacing w:before="70" w:after="0" w:line="262" w:lineRule="auto"/>
        <w:ind w:right="432"/>
        <w:rPr>
          <w:lang w:val="ru-RU"/>
        </w:rPr>
      </w:pPr>
      <w:r w:rsidRPr="00F412CD">
        <w:rPr>
          <w:lang w:val="ru-RU"/>
        </w:rPr>
        <w:tab/>
      </w:r>
      <w:r w:rsidRPr="00F412CD">
        <w:rPr>
          <w:rFonts w:ascii="Times New Roman" w:eastAsia="Times New Roman" w:hAnsi="Times New Roman"/>
          <w:color w:val="000000"/>
          <w:sz w:val="24"/>
          <w:u w:val="single"/>
          <w:lang w:val="ru-RU"/>
        </w:rPr>
        <w:t>Волейбол.</w:t>
      </w:r>
      <w:r w:rsidRPr="00F412CD">
        <w:rPr>
          <w:rFonts w:ascii="Times New Roman" w:eastAsia="Times New Roman" w:hAnsi="Times New Roman"/>
          <w:color w:val="000000"/>
          <w:sz w:val="24"/>
          <w:lang w:val="ru-RU"/>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FF064F" w:rsidRPr="00F412CD" w:rsidRDefault="005A6422">
      <w:pPr>
        <w:autoSpaceDE w:val="0"/>
        <w:autoSpaceDN w:val="0"/>
        <w:spacing w:before="70" w:after="0" w:line="271" w:lineRule="auto"/>
        <w:ind w:firstLine="180"/>
        <w:rPr>
          <w:lang w:val="ru-RU"/>
        </w:rPr>
      </w:pPr>
      <w:r w:rsidRPr="00F412CD">
        <w:rPr>
          <w:rFonts w:ascii="Times New Roman" w:eastAsia="Times New Roman" w:hAnsi="Times New Roman"/>
          <w:color w:val="000000"/>
          <w:sz w:val="24"/>
          <w:u w:val="single"/>
          <w:lang w:val="ru-RU"/>
        </w:rPr>
        <w:t>Футбол.</w:t>
      </w:r>
      <w:r w:rsidRPr="00F412CD">
        <w:rPr>
          <w:rFonts w:ascii="Times New Roman" w:eastAsia="Times New Roman" w:hAnsi="Times New Roman"/>
          <w:color w:val="000000"/>
          <w:sz w:val="24"/>
          <w:lang w:val="ru-RU"/>
        </w:rPr>
        <w:t xml:space="preserve"> Удар по неподвижному мячу внутренней стороной стопы с небольшого разбега; остановка катящегося мяча способом «</w:t>
      </w:r>
      <w:proofErr w:type="spellStart"/>
      <w:r w:rsidRPr="00F412CD">
        <w:rPr>
          <w:rFonts w:ascii="Times New Roman" w:eastAsia="Times New Roman" w:hAnsi="Times New Roman"/>
          <w:color w:val="000000"/>
          <w:sz w:val="24"/>
          <w:lang w:val="ru-RU"/>
        </w:rPr>
        <w:t>наступания</w:t>
      </w:r>
      <w:proofErr w:type="spellEnd"/>
      <w:r w:rsidRPr="00F412CD">
        <w:rPr>
          <w:rFonts w:ascii="Times New Roman" w:eastAsia="Times New Roman" w:hAnsi="Times New Roman"/>
          <w:color w:val="000000"/>
          <w:sz w:val="24"/>
          <w:lang w:val="ru-RU"/>
        </w:rPr>
        <w:t>»; ведение мяча «по прямой», «по кругу» и «змейкой»; обводка мячом ориентиров (конусов).</w:t>
      </w:r>
    </w:p>
    <w:p w:rsidR="00FF064F" w:rsidRPr="00F412CD" w:rsidRDefault="005A6422">
      <w:pPr>
        <w:tabs>
          <w:tab w:val="left" w:pos="180"/>
        </w:tabs>
        <w:autoSpaceDE w:val="0"/>
        <w:autoSpaceDN w:val="0"/>
        <w:spacing w:before="70" w:after="0" w:line="262" w:lineRule="auto"/>
        <w:ind w:right="432"/>
        <w:rPr>
          <w:lang w:val="ru-RU"/>
        </w:rPr>
      </w:pPr>
      <w:r w:rsidRPr="00F412CD">
        <w:rPr>
          <w:lang w:val="ru-RU"/>
        </w:rPr>
        <w:tab/>
      </w:r>
      <w:r w:rsidRPr="00F412CD">
        <w:rPr>
          <w:rFonts w:ascii="Times New Roman" w:eastAsia="Times New Roman" w:hAnsi="Times New Roman"/>
          <w:color w:val="000000"/>
          <w:sz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F064F" w:rsidRPr="00F412CD" w:rsidRDefault="005A6422">
      <w:pPr>
        <w:autoSpaceDE w:val="0"/>
        <w:autoSpaceDN w:val="0"/>
        <w:spacing w:before="72" w:after="0" w:line="271" w:lineRule="auto"/>
        <w:ind w:right="288" w:firstLine="180"/>
        <w:rPr>
          <w:lang w:val="ru-RU"/>
        </w:rPr>
      </w:pPr>
      <w:r w:rsidRPr="00F412CD">
        <w:rPr>
          <w:rFonts w:ascii="Times New Roman" w:eastAsia="Times New Roman" w:hAnsi="Times New Roman"/>
          <w:i/>
          <w:color w:val="000000"/>
          <w:sz w:val="24"/>
          <w:lang w:val="ru-RU"/>
        </w:rPr>
        <w:t>Модуль «Спорт»</w:t>
      </w:r>
      <w:r w:rsidRPr="00F412CD">
        <w:rPr>
          <w:rFonts w:ascii="Times New Roman" w:eastAsia="Times New Roman" w:hAnsi="Times New Roman"/>
          <w:color w:val="000000"/>
          <w:sz w:val="24"/>
          <w:lang w:val="ru-RU"/>
        </w:rPr>
        <w:t xml:space="preserve">. Физическая подготовка к выполнению нормативов комплекса ГТО с </w:t>
      </w:r>
      <w:r w:rsidRPr="00F412CD">
        <w:rPr>
          <w:lang w:val="ru-RU"/>
        </w:rPr>
        <w:br/>
      </w:r>
      <w:r w:rsidRPr="00F412CD">
        <w:rPr>
          <w:rFonts w:ascii="Times New Roman" w:eastAsia="Times New Roman" w:hAnsi="Times New Roman"/>
          <w:color w:val="000000"/>
          <w:sz w:val="24"/>
          <w:lang w:val="ru-RU"/>
        </w:rPr>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F064F" w:rsidRPr="00F412CD" w:rsidRDefault="00FF064F">
      <w:pPr>
        <w:rPr>
          <w:lang w:val="ru-RU"/>
        </w:rPr>
        <w:sectPr w:rsidR="00FF064F" w:rsidRPr="00F412CD">
          <w:pgSz w:w="11900" w:h="16840"/>
          <w:pgMar w:top="316" w:right="728" w:bottom="1440" w:left="666" w:header="720" w:footer="720" w:gutter="0"/>
          <w:cols w:space="720" w:equalWidth="0">
            <w:col w:w="10506" w:space="0"/>
          </w:cols>
          <w:docGrid w:linePitch="360"/>
        </w:sectPr>
      </w:pPr>
    </w:p>
    <w:p w:rsidR="00FF064F" w:rsidRPr="00F412CD" w:rsidRDefault="00FF064F">
      <w:pPr>
        <w:autoSpaceDE w:val="0"/>
        <w:autoSpaceDN w:val="0"/>
        <w:spacing w:after="78" w:line="220" w:lineRule="exact"/>
        <w:rPr>
          <w:lang w:val="ru-RU"/>
        </w:rPr>
      </w:pPr>
    </w:p>
    <w:p w:rsidR="00FF064F" w:rsidRPr="00F412CD" w:rsidRDefault="005A6422">
      <w:pPr>
        <w:autoSpaceDE w:val="0"/>
        <w:autoSpaceDN w:val="0"/>
        <w:spacing w:after="0" w:line="230" w:lineRule="auto"/>
        <w:rPr>
          <w:lang w:val="ru-RU"/>
        </w:rPr>
      </w:pPr>
      <w:r w:rsidRPr="00F412CD">
        <w:rPr>
          <w:rFonts w:ascii="Times New Roman" w:eastAsia="Times New Roman" w:hAnsi="Times New Roman"/>
          <w:b/>
          <w:color w:val="000000"/>
          <w:sz w:val="24"/>
          <w:lang w:val="ru-RU"/>
        </w:rPr>
        <w:t>ПЛАНИРУЕМЫЕ ОБРАЗОВАТЕЛЬНЫЕ РЕЗУЛЬТАТЫ</w:t>
      </w:r>
    </w:p>
    <w:p w:rsidR="00FF064F" w:rsidRPr="00F412CD" w:rsidRDefault="005A6422">
      <w:pPr>
        <w:autoSpaceDE w:val="0"/>
        <w:autoSpaceDN w:val="0"/>
        <w:spacing w:before="346" w:after="0" w:line="230" w:lineRule="auto"/>
        <w:ind w:left="180"/>
        <w:rPr>
          <w:lang w:val="ru-RU"/>
        </w:rPr>
      </w:pPr>
      <w:r w:rsidRPr="00F412CD">
        <w:rPr>
          <w:rFonts w:ascii="Times New Roman" w:eastAsia="Times New Roman" w:hAnsi="Times New Roman"/>
          <w:b/>
          <w:color w:val="000000"/>
          <w:sz w:val="24"/>
          <w:lang w:val="ru-RU"/>
        </w:rPr>
        <w:t>ЛИЧНОСТНЫЕ РЕЗУЛЬТАТЫ</w:t>
      </w:r>
    </w:p>
    <w:p w:rsidR="00FF064F" w:rsidRPr="00F412CD" w:rsidRDefault="005A6422">
      <w:pPr>
        <w:tabs>
          <w:tab w:val="left" w:pos="180"/>
        </w:tabs>
        <w:autoSpaceDE w:val="0"/>
        <w:autoSpaceDN w:val="0"/>
        <w:spacing w:before="190" w:after="0" w:line="290" w:lineRule="auto"/>
        <w:rPr>
          <w:lang w:val="ru-RU"/>
        </w:rPr>
      </w:pPr>
      <w:r w:rsidRPr="00F412CD">
        <w:rPr>
          <w:lang w:val="ru-RU"/>
        </w:rPr>
        <w:tab/>
      </w:r>
      <w:r w:rsidRPr="00F412CD">
        <w:rPr>
          <w:rFonts w:ascii="Times New Roman" w:eastAsia="Times New Roman" w:hAnsi="Times New Roman"/>
          <w:color w:val="000000"/>
          <w:sz w:val="24"/>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стремление к физическому совершенствованию, формированию культуры движения и </w:t>
      </w:r>
      <w:r w:rsidRPr="00F412CD">
        <w:rPr>
          <w:lang w:val="ru-RU"/>
        </w:rPr>
        <w:br/>
      </w:r>
      <w:r w:rsidRPr="00F412CD">
        <w:rPr>
          <w:rFonts w:ascii="Times New Roman" w:eastAsia="Times New Roman" w:hAnsi="Times New Roman"/>
          <w:color w:val="000000"/>
          <w:sz w:val="24"/>
          <w:lang w:val="ru-RU"/>
        </w:rPr>
        <w:t xml:space="preserve">телосложения, самовыражению в избранном виде спорта;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r w:rsidRPr="00F412CD">
        <w:rPr>
          <w:lang w:val="ru-RU"/>
        </w:rPr>
        <w:tab/>
      </w:r>
      <w:r w:rsidRPr="00F412CD">
        <w:rPr>
          <w:rFonts w:ascii="Times New Roman" w:eastAsia="Times New Roman" w:hAnsi="Times New Roman"/>
          <w:color w:val="000000"/>
          <w:sz w:val="24"/>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w:t>
      </w:r>
      <w:proofErr w:type="spellStart"/>
      <w:r w:rsidRPr="00F412CD">
        <w:rPr>
          <w:rFonts w:ascii="Times New Roman" w:eastAsia="Times New Roman" w:hAnsi="Times New Roman"/>
          <w:color w:val="000000"/>
          <w:sz w:val="24"/>
          <w:lang w:val="ru-RU"/>
        </w:rPr>
        <w:t>физичес</w:t>
      </w:r>
      <w:proofErr w:type="spellEnd"/>
      <w:r w:rsidRPr="00F412CD">
        <w:rPr>
          <w:rFonts w:ascii="Times New Roman" w:eastAsia="Times New Roman" w:hAnsi="Times New Roman"/>
          <w:color w:val="000000"/>
          <w:sz w:val="24"/>
          <w:lang w:val="ru-RU"/>
        </w:rPr>
        <w:t>​</w:t>
      </w:r>
      <w:proofErr w:type="spellStart"/>
      <w:r w:rsidRPr="00F412CD">
        <w:rPr>
          <w:rFonts w:ascii="Times New Roman" w:eastAsia="Times New Roman" w:hAnsi="Times New Roman"/>
          <w:color w:val="000000"/>
          <w:sz w:val="24"/>
          <w:lang w:val="ru-RU"/>
        </w:rPr>
        <w:t>ких</w:t>
      </w:r>
      <w:proofErr w:type="spellEnd"/>
      <w:r w:rsidRPr="00F412CD">
        <w:rPr>
          <w:rFonts w:ascii="Times New Roman" w:eastAsia="Times New Roman" w:hAnsi="Times New Roman"/>
          <w:color w:val="000000"/>
          <w:sz w:val="24"/>
          <w:lang w:val="ru-RU"/>
        </w:rPr>
        <w:t xml:space="preserve"> нагрузок;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r w:rsidRPr="00F412CD">
        <w:rPr>
          <w:lang w:val="ru-RU"/>
        </w:rPr>
        <w:tab/>
      </w:r>
      <w:r w:rsidRPr="00F412CD">
        <w:rPr>
          <w:rFonts w:ascii="Times New Roman" w:eastAsia="Times New Roman" w:hAnsi="Times New Roman"/>
          <w:color w:val="000000"/>
          <w:sz w:val="24"/>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sidRPr="00F412CD">
        <w:rPr>
          <w:lang w:val="ru-RU"/>
        </w:rPr>
        <w:br/>
      </w:r>
      <w:r w:rsidRPr="00F412CD">
        <w:rPr>
          <w:rFonts w:ascii="Times New Roman" w:eastAsia="Times New Roman" w:hAnsi="Times New Roman"/>
          <w:color w:val="000000"/>
          <w:sz w:val="24"/>
          <w:lang w:val="ru-RU"/>
        </w:rPr>
        <w:t>деятельности, общении со сверстниками, публичных выступлениях и дискуссиях.</w:t>
      </w:r>
    </w:p>
    <w:p w:rsidR="00FF064F" w:rsidRPr="00F412CD" w:rsidRDefault="005A6422">
      <w:pPr>
        <w:autoSpaceDE w:val="0"/>
        <w:autoSpaceDN w:val="0"/>
        <w:spacing w:before="190" w:after="0" w:line="230" w:lineRule="auto"/>
        <w:ind w:left="180"/>
        <w:rPr>
          <w:lang w:val="ru-RU"/>
        </w:rPr>
      </w:pPr>
      <w:r w:rsidRPr="00F412CD">
        <w:rPr>
          <w:rFonts w:ascii="Times New Roman" w:eastAsia="Times New Roman" w:hAnsi="Times New Roman"/>
          <w:b/>
          <w:color w:val="000000"/>
          <w:sz w:val="24"/>
          <w:lang w:val="ru-RU"/>
        </w:rPr>
        <w:t>МЕТАПРЕДМЕТНЫЕ РЕЗУЛЬТАТЫ</w:t>
      </w:r>
    </w:p>
    <w:p w:rsidR="00FF064F" w:rsidRPr="00F412CD" w:rsidRDefault="005A6422">
      <w:pPr>
        <w:tabs>
          <w:tab w:val="left" w:pos="180"/>
        </w:tabs>
        <w:autoSpaceDE w:val="0"/>
        <w:autoSpaceDN w:val="0"/>
        <w:spacing w:before="190" w:after="0" w:line="281" w:lineRule="auto"/>
        <w:ind w:right="144"/>
        <w:rPr>
          <w:lang w:val="ru-RU"/>
        </w:rPr>
      </w:pPr>
      <w:r w:rsidRPr="00F412CD">
        <w:rPr>
          <w:lang w:val="ru-RU"/>
        </w:rPr>
        <w:tab/>
      </w:r>
      <w:r w:rsidRPr="00F412CD">
        <w:rPr>
          <w:rFonts w:ascii="Times New Roman" w:eastAsia="Times New Roman" w:hAnsi="Times New Roman"/>
          <w:b/>
          <w:i/>
          <w:color w:val="000000"/>
          <w:sz w:val="24"/>
          <w:lang w:val="ru-RU"/>
        </w:rPr>
        <w:t xml:space="preserve">Универсальные познавательные действия: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r w:rsidRPr="00F412CD">
        <w:rPr>
          <w:lang w:val="ru-RU"/>
        </w:rPr>
        <w:br/>
      </w:r>
      <w:r w:rsidRPr="00F412CD">
        <w:rPr>
          <w:lang w:val="ru-RU"/>
        </w:rPr>
        <w:tab/>
      </w:r>
      <w:r w:rsidRPr="00F412CD">
        <w:rPr>
          <w:rFonts w:ascii="Times New Roman" w:eastAsia="Times New Roman" w:hAnsi="Times New Roman"/>
          <w:color w:val="000000"/>
          <w:sz w:val="24"/>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F064F" w:rsidRPr="00F412CD" w:rsidRDefault="00FF064F">
      <w:pPr>
        <w:rPr>
          <w:lang w:val="ru-RU"/>
        </w:rPr>
        <w:sectPr w:rsidR="00FF064F" w:rsidRPr="00F412CD">
          <w:pgSz w:w="11900" w:h="16840"/>
          <w:pgMar w:top="298" w:right="644" w:bottom="444" w:left="666" w:header="720" w:footer="720" w:gutter="0"/>
          <w:cols w:space="720" w:equalWidth="0">
            <w:col w:w="10590" w:space="0"/>
          </w:cols>
          <w:docGrid w:linePitch="360"/>
        </w:sectPr>
      </w:pPr>
    </w:p>
    <w:p w:rsidR="00FF064F" w:rsidRPr="00F412CD" w:rsidRDefault="00FF064F">
      <w:pPr>
        <w:autoSpaceDE w:val="0"/>
        <w:autoSpaceDN w:val="0"/>
        <w:spacing w:after="78" w:line="220" w:lineRule="exact"/>
        <w:rPr>
          <w:lang w:val="ru-RU"/>
        </w:rPr>
      </w:pPr>
    </w:p>
    <w:p w:rsidR="00FF064F" w:rsidRPr="00F412CD" w:rsidRDefault="005A6422">
      <w:pPr>
        <w:tabs>
          <w:tab w:val="left" w:pos="180"/>
        </w:tabs>
        <w:autoSpaceDE w:val="0"/>
        <w:autoSpaceDN w:val="0"/>
        <w:spacing w:after="0" w:line="288" w:lineRule="auto"/>
        <w:ind w:right="288"/>
        <w:rPr>
          <w:lang w:val="ru-RU"/>
        </w:rPr>
      </w:pPr>
      <w:r w:rsidRPr="00F412CD">
        <w:rPr>
          <w:lang w:val="ru-RU"/>
        </w:rPr>
        <w:tab/>
      </w:r>
      <w:r w:rsidRPr="00F412CD">
        <w:rPr>
          <w:rFonts w:ascii="Times New Roman" w:eastAsia="Times New Roman" w:hAnsi="Times New Roman"/>
          <w:color w:val="000000"/>
          <w:sz w:val="24"/>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устанавливать причинно-следственную связь между планированием режима дня и изменениями показателей работоспособности;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w:t>
      </w:r>
      <w:r w:rsidRPr="00F412CD">
        <w:rPr>
          <w:lang w:val="ru-RU"/>
        </w:rPr>
        <w:br/>
      </w:r>
      <w:r w:rsidRPr="00F412CD">
        <w:rPr>
          <w:lang w:val="ru-RU"/>
        </w:rPr>
        <w:tab/>
      </w:r>
      <w:r w:rsidRPr="00F412CD">
        <w:rPr>
          <w:rFonts w:ascii="Times New Roman" w:eastAsia="Times New Roman" w:hAnsi="Times New Roman"/>
          <w:color w:val="000000"/>
          <w:sz w:val="24"/>
          <w:lang w:val="ru-RU"/>
        </w:rPr>
        <w:t>устанавливать причинно-следственную связь между подготовкой мест занятий на открытых площадках и правилами предупреждения травматизма.</w:t>
      </w:r>
    </w:p>
    <w:p w:rsidR="00FF064F" w:rsidRPr="00F412CD" w:rsidRDefault="005A6422">
      <w:pPr>
        <w:tabs>
          <w:tab w:val="left" w:pos="180"/>
        </w:tabs>
        <w:autoSpaceDE w:val="0"/>
        <w:autoSpaceDN w:val="0"/>
        <w:spacing w:before="70" w:after="0" w:line="288" w:lineRule="auto"/>
        <w:rPr>
          <w:lang w:val="ru-RU"/>
        </w:rPr>
      </w:pPr>
      <w:r w:rsidRPr="00F412CD">
        <w:rPr>
          <w:lang w:val="ru-RU"/>
        </w:rPr>
        <w:tab/>
      </w:r>
      <w:r w:rsidRPr="00F412CD">
        <w:rPr>
          <w:rFonts w:ascii="Times New Roman" w:eastAsia="Times New Roman" w:hAnsi="Times New Roman"/>
          <w:b/>
          <w:i/>
          <w:color w:val="000000"/>
          <w:sz w:val="24"/>
          <w:lang w:val="ru-RU"/>
        </w:rPr>
        <w:t xml:space="preserve">Универсальные коммуникативные действия: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r w:rsidRPr="00F412CD">
        <w:rPr>
          <w:lang w:val="ru-RU"/>
        </w:rPr>
        <w:tab/>
      </w:r>
      <w:r w:rsidRPr="00F412CD">
        <w:rPr>
          <w:rFonts w:ascii="Times New Roman" w:eastAsia="Times New Roman" w:hAnsi="Times New Roman"/>
          <w:color w:val="000000"/>
          <w:sz w:val="24"/>
          <w:lang w:val="ru-RU"/>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r w:rsidRPr="00F412CD">
        <w:rPr>
          <w:lang w:val="ru-RU"/>
        </w:rPr>
        <w:br/>
      </w:r>
      <w:r w:rsidRPr="00F412CD">
        <w:rPr>
          <w:lang w:val="ru-RU"/>
        </w:rPr>
        <w:tab/>
      </w:r>
      <w:r w:rsidRPr="00F412CD">
        <w:rPr>
          <w:rFonts w:ascii="Times New Roman" w:eastAsia="Times New Roman" w:hAnsi="Times New Roman"/>
          <w:color w:val="000000"/>
          <w:sz w:val="24"/>
          <w:lang w:val="ru-RU"/>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FF064F" w:rsidRPr="00F412CD" w:rsidRDefault="005A6422">
      <w:pPr>
        <w:tabs>
          <w:tab w:val="left" w:pos="180"/>
        </w:tabs>
        <w:autoSpaceDE w:val="0"/>
        <w:autoSpaceDN w:val="0"/>
        <w:spacing w:before="72" w:after="0" w:line="288" w:lineRule="auto"/>
        <w:rPr>
          <w:lang w:val="ru-RU"/>
        </w:rPr>
      </w:pPr>
      <w:r w:rsidRPr="00F412CD">
        <w:rPr>
          <w:lang w:val="ru-RU"/>
        </w:rPr>
        <w:tab/>
      </w:r>
      <w:r w:rsidRPr="00F412CD">
        <w:rPr>
          <w:rFonts w:ascii="Times New Roman" w:eastAsia="Times New Roman" w:hAnsi="Times New Roman"/>
          <w:b/>
          <w:i/>
          <w:color w:val="000000"/>
          <w:sz w:val="24"/>
          <w:lang w:val="ru-RU"/>
        </w:rPr>
        <w:t xml:space="preserve">Универсальные учебные регулятивные действия: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составлять и выполнять индивидуальные комплексы физических упражнений с разной </w:t>
      </w:r>
      <w:r w:rsidRPr="00F412CD">
        <w:rPr>
          <w:lang w:val="ru-RU"/>
        </w:rPr>
        <w:br/>
      </w:r>
      <w:r w:rsidRPr="00F412CD">
        <w:rPr>
          <w:rFonts w:ascii="Times New Roman" w:eastAsia="Times New Roman" w:hAnsi="Times New Roman"/>
          <w:color w:val="000000"/>
          <w:sz w:val="24"/>
          <w:lang w:val="ru-RU"/>
        </w:rPr>
        <w:t xml:space="preserve">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r w:rsidRPr="00F412CD">
        <w:rPr>
          <w:lang w:val="ru-RU"/>
        </w:rPr>
        <w:tab/>
      </w:r>
      <w:r w:rsidRPr="00F412CD">
        <w:rPr>
          <w:rFonts w:ascii="Times New Roman" w:eastAsia="Times New Roman" w:hAnsi="Times New Roman"/>
          <w:color w:val="000000"/>
          <w:sz w:val="24"/>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r w:rsidRPr="00F412CD">
        <w:rPr>
          <w:lang w:val="ru-RU"/>
        </w:rPr>
        <w:br/>
      </w:r>
      <w:r w:rsidRPr="00F412CD">
        <w:rPr>
          <w:lang w:val="ru-RU"/>
        </w:rPr>
        <w:tab/>
      </w:r>
      <w:r w:rsidRPr="00F412CD">
        <w:rPr>
          <w:rFonts w:ascii="Times New Roman" w:eastAsia="Times New Roman" w:hAnsi="Times New Roman"/>
          <w:color w:val="000000"/>
          <w:sz w:val="24"/>
          <w:lang w:val="ru-RU"/>
        </w:rPr>
        <w:t>организовывать оказание первой помощи при травмах и ушибах во время самостоятельных занятий</w:t>
      </w:r>
    </w:p>
    <w:p w:rsidR="00FF064F" w:rsidRPr="00F412CD" w:rsidRDefault="00FF064F">
      <w:pPr>
        <w:rPr>
          <w:lang w:val="ru-RU"/>
        </w:rPr>
        <w:sectPr w:rsidR="00FF064F" w:rsidRPr="00F412CD">
          <w:pgSz w:w="11900" w:h="16840"/>
          <w:pgMar w:top="298" w:right="732" w:bottom="428" w:left="666" w:header="720" w:footer="720" w:gutter="0"/>
          <w:cols w:space="720" w:equalWidth="0">
            <w:col w:w="10502" w:space="0"/>
          </w:cols>
          <w:docGrid w:linePitch="360"/>
        </w:sectPr>
      </w:pPr>
    </w:p>
    <w:p w:rsidR="00FF064F" w:rsidRPr="00F412CD" w:rsidRDefault="00FF064F">
      <w:pPr>
        <w:autoSpaceDE w:val="0"/>
        <w:autoSpaceDN w:val="0"/>
        <w:spacing w:after="66" w:line="220" w:lineRule="exact"/>
        <w:rPr>
          <w:lang w:val="ru-RU"/>
        </w:rPr>
      </w:pPr>
    </w:p>
    <w:p w:rsidR="00FF064F" w:rsidRPr="00F412CD" w:rsidRDefault="005A6422">
      <w:pPr>
        <w:autoSpaceDE w:val="0"/>
        <w:autoSpaceDN w:val="0"/>
        <w:spacing w:after="0" w:line="262" w:lineRule="auto"/>
        <w:rPr>
          <w:lang w:val="ru-RU"/>
        </w:rPr>
      </w:pPr>
      <w:r w:rsidRPr="00F412CD">
        <w:rPr>
          <w:rFonts w:ascii="Times New Roman" w:eastAsia="Times New Roman" w:hAnsi="Times New Roman"/>
          <w:color w:val="000000"/>
          <w:sz w:val="24"/>
          <w:lang w:val="ru-RU"/>
        </w:rPr>
        <w:t>физической культурой и спортом, применять способы и приёмы помощи в зависимости от характера и признаков полученной травмы.</w:t>
      </w:r>
    </w:p>
    <w:p w:rsidR="00FF064F" w:rsidRPr="00F412CD" w:rsidRDefault="005A6422">
      <w:pPr>
        <w:autoSpaceDE w:val="0"/>
        <w:autoSpaceDN w:val="0"/>
        <w:spacing w:before="190" w:after="0" w:line="230" w:lineRule="auto"/>
        <w:ind w:left="180"/>
        <w:rPr>
          <w:lang w:val="ru-RU"/>
        </w:rPr>
      </w:pPr>
      <w:r w:rsidRPr="00F412CD">
        <w:rPr>
          <w:rFonts w:ascii="Times New Roman" w:eastAsia="Times New Roman" w:hAnsi="Times New Roman"/>
          <w:b/>
          <w:color w:val="000000"/>
          <w:sz w:val="24"/>
          <w:lang w:val="ru-RU"/>
        </w:rPr>
        <w:t>ПРЕДМЕТНЫЕ РЕЗУЛЬТАТЫ</w:t>
      </w:r>
    </w:p>
    <w:p w:rsidR="00FF064F" w:rsidRPr="00F412CD" w:rsidRDefault="005A6422">
      <w:pPr>
        <w:tabs>
          <w:tab w:val="left" w:pos="180"/>
        </w:tabs>
        <w:autoSpaceDE w:val="0"/>
        <w:autoSpaceDN w:val="0"/>
        <w:spacing w:before="190" w:after="0" w:line="290" w:lineRule="auto"/>
        <w:rPr>
          <w:lang w:val="ru-RU"/>
        </w:rPr>
      </w:pPr>
      <w:r w:rsidRPr="00F412CD">
        <w:rPr>
          <w:lang w:val="ru-RU"/>
        </w:rPr>
        <w:tab/>
      </w:r>
      <w:r w:rsidRPr="00F412CD">
        <w:rPr>
          <w:rFonts w:ascii="Times New Roman" w:eastAsia="Times New Roman" w:hAnsi="Times New Roman"/>
          <w:color w:val="000000"/>
          <w:sz w:val="24"/>
          <w:lang w:val="ru-RU"/>
        </w:rPr>
        <w:t xml:space="preserve">К концу обучения в 5 классе обучающийся научится: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выполнять комплексы упражнений оздоровительной физической культуры на развитие гибкости, координации и формирование телосложения; </w:t>
      </w:r>
      <w:r w:rsidRPr="00F412CD">
        <w:rPr>
          <w:lang w:val="ru-RU"/>
        </w:rPr>
        <w:br/>
      </w:r>
      <w:r w:rsidRPr="00F412CD">
        <w:rPr>
          <w:lang w:val="ru-RU"/>
        </w:rPr>
        <w:tab/>
      </w:r>
      <w:r w:rsidRPr="00F412CD">
        <w:rPr>
          <w:rFonts w:ascii="Times New Roman" w:eastAsia="Times New Roman" w:hAnsi="Times New Roman"/>
          <w:color w:val="000000"/>
          <w:sz w:val="24"/>
          <w:lang w:val="ru-RU"/>
        </w:rPr>
        <w:t>выполнять опорный прыжок с разбега способом «ноги врозь» (мальчики) и способом</w:t>
      </w:r>
      <w:r w:rsidRPr="00F412CD">
        <w:rPr>
          <w:lang w:val="ru-RU"/>
        </w:rPr>
        <w:br/>
      </w:r>
      <w:r w:rsidRPr="00F412CD">
        <w:rPr>
          <w:rFonts w:ascii="Times New Roman" w:eastAsia="Times New Roman" w:hAnsi="Times New Roman"/>
          <w:color w:val="000000"/>
          <w:sz w:val="24"/>
          <w:lang w:val="ru-RU"/>
        </w:rPr>
        <w:t>«</w:t>
      </w:r>
      <w:proofErr w:type="spellStart"/>
      <w:r w:rsidRPr="00F412CD">
        <w:rPr>
          <w:rFonts w:ascii="Times New Roman" w:eastAsia="Times New Roman" w:hAnsi="Times New Roman"/>
          <w:color w:val="000000"/>
          <w:sz w:val="24"/>
          <w:lang w:val="ru-RU"/>
        </w:rPr>
        <w:t>напрыгивания</w:t>
      </w:r>
      <w:proofErr w:type="spellEnd"/>
      <w:r w:rsidRPr="00F412CD">
        <w:rPr>
          <w:rFonts w:ascii="Times New Roman" w:eastAsia="Times New Roman" w:hAnsi="Times New Roman"/>
          <w:color w:val="000000"/>
          <w:sz w:val="24"/>
          <w:lang w:val="ru-RU"/>
        </w:rPr>
        <w:t xml:space="preserve"> с последующим спрыгиванием» (девочки);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w:t>
      </w:r>
      <w:r w:rsidRPr="00F412CD">
        <w:rPr>
          <w:lang w:val="ru-RU"/>
        </w:rPr>
        <w:br/>
      </w:r>
      <w:r w:rsidRPr="00F412CD">
        <w:rPr>
          <w:rFonts w:ascii="Times New Roman" w:eastAsia="Times New Roman" w:hAnsi="Times New Roman"/>
          <w:color w:val="000000"/>
          <w:sz w:val="24"/>
          <w:lang w:val="ru-RU"/>
        </w:rPr>
        <w:t xml:space="preserve">подпрыгиванием на двух ногах на месте и с продвижением (девочки);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передвигаться по гимнастической стенке приставным шагом, лазать разноимённым способом вверх и по диагонали;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выполнять бег с равномерной скоростью с высокого старта по учебной дистанции;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демонстрировать технику прыжка в длину с разбега способом «согнув ноги»;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передвигаться на лыжах попеременным </w:t>
      </w:r>
      <w:proofErr w:type="spellStart"/>
      <w:r w:rsidRPr="00F412CD">
        <w:rPr>
          <w:rFonts w:ascii="Times New Roman" w:eastAsia="Times New Roman" w:hAnsi="Times New Roman"/>
          <w:color w:val="000000"/>
          <w:sz w:val="24"/>
          <w:lang w:val="ru-RU"/>
        </w:rPr>
        <w:t>двухшажным</w:t>
      </w:r>
      <w:proofErr w:type="spellEnd"/>
      <w:r w:rsidRPr="00F412CD">
        <w:rPr>
          <w:rFonts w:ascii="Times New Roman" w:eastAsia="Times New Roman" w:hAnsi="Times New Roman"/>
          <w:color w:val="000000"/>
          <w:sz w:val="24"/>
          <w:lang w:val="ru-RU"/>
        </w:rPr>
        <w:t xml:space="preserve"> ходом (для бесснежных районов — имитация передвижения);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демонстрировать технические действия в спортивных играх: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волейбол (приём и передача мяча двумя руками снизу и сверху с места и в движении, прямая нижняя подача); </w:t>
      </w:r>
      <w:r w:rsidRPr="00F412CD">
        <w:rPr>
          <w:lang w:val="ru-RU"/>
        </w:rPr>
        <w:br/>
      </w:r>
      <w:r w:rsidRPr="00F412CD">
        <w:rPr>
          <w:lang w:val="ru-RU"/>
        </w:rPr>
        <w:tab/>
      </w:r>
      <w:r w:rsidRPr="00F412CD">
        <w:rPr>
          <w:rFonts w:ascii="Times New Roman" w:eastAsia="Times New Roman" w:hAnsi="Times New Roman"/>
          <w:color w:val="000000"/>
          <w:sz w:val="24"/>
          <w:lang w:val="ru-RU"/>
        </w:rPr>
        <w:t xml:space="preserve">футбол (ведение мяча с равномерной скоростью в разных направлениях, приём и передача мяча, удар по неподвижному мячу с небольшого разбега); </w:t>
      </w:r>
      <w:r w:rsidRPr="00F412CD">
        <w:rPr>
          <w:lang w:val="ru-RU"/>
        </w:rPr>
        <w:br/>
      </w:r>
      <w:r w:rsidRPr="00F412CD">
        <w:rPr>
          <w:lang w:val="ru-RU"/>
        </w:rPr>
        <w:tab/>
      </w:r>
      <w:r w:rsidRPr="00F412CD">
        <w:rPr>
          <w:rFonts w:ascii="Times New Roman" w:eastAsia="Times New Roman" w:hAnsi="Times New Roman"/>
          <w:color w:val="000000"/>
          <w:sz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F064F" w:rsidRPr="00F412CD" w:rsidRDefault="00FF064F">
      <w:pPr>
        <w:rPr>
          <w:lang w:val="ru-RU"/>
        </w:rPr>
        <w:sectPr w:rsidR="00FF064F" w:rsidRPr="00F412CD">
          <w:pgSz w:w="11900" w:h="16840"/>
          <w:pgMar w:top="286" w:right="652" w:bottom="1440" w:left="666" w:header="720" w:footer="720" w:gutter="0"/>
          <w:cols w:space="720" w:equalWidth="0">
            <w:col w:w="10582" w:space="0"/>
          </w:cols>
          <w:docGrid w:linePitch="360"/>
        </w:sectPr>
      </w:pPr>
    </w:p>
    <w:p w:rsidR="00FF064F" w:rsidRPr="00F412CD" w:rsidRDefault="00FF064F">
      <w:pPr>
        <w:autoSpaceDE w:val="0"/>
        <w:autoSpaceDN w:val="0"/>
        <w:spacing w:after="64" w:line="220" w:lineRule="exact"/>
        <w:rPr>
          <w:lang w:val="ru-RU"/>
        </w:rPr>
      </w:pPr>
    </w:p>
    <w:p w:rsidR="00FF064F" w:rsidRDefault="005A6422">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tblPr>
      <w:tblGrid>
        <w:gridCol w:w="468"/>
        <w:gridCol w:w="3278"/>
        <w:gridCol w:w="528"/>
        <w:gridCol w:w="545"/>
        <w:gridCol w:w="142"/>
        <w:gridCol w:w="708"/>
        <w:gridCol w:w="284"/>
        <w:gridCol w:w="6379"/>
        <w:gridCol w:w="992"/>
        <w:gridCol w:w="2178"/>
      </w:tblGrid>
      <w:tr w:rsidR="00FF064F" w:rsidRPr="00C45D22" w:rsidTr="006F2357">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right="144"/>
              <w:jc w:val="center"/>
            </w:pPr>
            <w:r w:rsidRPr="00C45D22">
              <w:rPr>
                <w:rFonts w:ascii="Times New Roman" w:eastAsia="Times New Roman" w:hAnsi="Times New Roman"/>
                <w:b/>
                <w:color w:val="000000"/>
                <w:w w:val="97"/>
              </w:rPr>
              <w:t>№</w:t>
            </w:r>
            <w:r w:rsidRPr="00C45D22">
              <w:br/>
            </w:r>
            <w:r w:rsidRPr="00C45D22">
              <w:rPr>
                <w:rFonts w:ascii="Times New Roman" w:eastAsia="Times New Roman" w:hAnsi="Times New Roman"/>
                <w:b/>
                <w:color w:val="000000"/>
                <w:w w:val="97"/>
              </w:rPr>
              <w:t>п/п</w:t>
            </w:r>
          </w:p>
        </w:tc>
        <w:tc>
          <w:tcPr>
            <w:tcW w:w="32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lang w:val="ru-RU"/>
              </w:rPr>
            </w:pPr>
            <w:r w:rsidRPr="00C45D22">
              <w:rPr>
                <w:rFonts w:ascii="Times New Roman" w:eastAsia="Times New Roman" w:hAnsi="Times New Roman"/>
                <w:b/>
                <w:color w:val="000000"/>
                <w:w w:val="97"/>
                <w:lang w:val="ru-RU"/>
              </w:rPr>
              <w:t>Наименование разделов и тем программы</w:t>
            </w:r>
          </w:p>
        </w:tc>
        <w:tc>
          <w:tcPr>
            <w:tcW w:w="1923"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pPr>
            <w:proofErr w:type="spellStart"/>
            <w:r w:rsidRPr="00C45D22">
              <w:rPr>
                <w:rFonts w:ascii="Times New Roman" w:eastAsia="Times New Roman" w:hAnsi="Times New Roman"/>
                <w:b/>
                <w:color w:val="000000"/>
                <w:w w:val="97"/>
              </w:rPr>
              <w:t>Количество</w:t>
            </w:r>
            <w:proofErr w:type="spellEnd"/>
            <w:r w:rsidR="00DD372A">
              <w:rPr>
                <w:rFonts w:ascii="Times New Roman" w:eastAsia="Times New Roman" w:hAnsi="Times New Roman"/>
                <w:b/>
                <w:color w:val="000000"/>
                <w:w w:val="97"/>
                <w:lang w:val="ru-RU"/>
              </w:rPr>
              <w:t xml:space="preserve"> </w:t>
            </w:r>
            <w:proofErr w:type="spellStart"/>
            <w:r w:rsidRPr="00C45D22">
              <w:rPr>
                <w:rFonts w:ascii="Times New Roman" w:eastAsia="Times New Roman" w:hAnsi="Times New Roman"/>
                <w:b/>
                <w:color w:val="000000"/>
                <w:w w:val="97"/>
              </w:rPr>
              <w:t>часов</w:t>
            </w:r>
            <w:proofErr w:type="spellEnd"/>
          </w:p>
        </w:tc>
        <w:tc>
          <w:tcPr>
            <w:tcW w:w="2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autoSpaceDE w:val="0"/>
              <w:autoSpaceDN w:val="0"/>
              <w:spacing w:before="78" w:after="0" w:line="245" w:lineRule="auto"/>
              <w:ind w:left="72"/>
              <w:rPr>
                <w:lang w:val="ru-RU"/>
              </w:rPr>
            </w:pPr>
          </w:p>
        </w:tc>
        <w:tc>
          <w:tcPr>
            <w:tcW w:w="637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pPr>
            <w:proofErr w:type="spellStart"/>
            <w:r w:rsidRPr="00C45D22">
              <w:rPr>
                <w:rFonts w:ascii="Times New Roman" w:eastAsia="Times New Roman" w:hAnsi="Times New Roman"/>
                <w:b/>
                <w:color w:val="000000"/>
                <w:w w:val="97"/>
              </w:rPr>
              <w:t>Виды</w:t>
            </w:r>
            <w:proofErr w:type="spellEnd"/>
            <w:r w:rsidR="00DD372A">
              <w:rPr>
                <w:rFonts w:ascii="Times New Roman" w:eastAsia="Times New Roman" w:hAnsi="Times New Roman"/>
                <w:b/>
                <w:color w:val="000000"/>
                <w:w w:val="97"/>
                <w:lang w:val="ru-RU"/>
              </w:rPr>
              <w:t xml:space="preserve"> </w:t>
            </w:r>
            <w:proofErr w:type="spellStart"/>
            <w:r w:rsidRPr="00C45D22">
              <w:rPr>
                <w:rFonts w:ascii="Times New Roman" w:eastAsia="Times New Roman" w:hAnsi="Times New Roman"/>
                <w:b/>
                <w:color w:val="000000"/>
                <w:w w:val="97"/>
              </w:rPr>
              <w:t>деятельности</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7" w:lineRule="auto"/>
              <w:ind w:left="72" w:right="288"/>
            </w:pPr>
            <w:proofErr w:type="spellStart"/>
            <w:r w:rsidRPr="00C45D22">
              <w:rPr>
                <w:rFonts w:ascii="Times New Roman" w:eastAsia="Times New Roman" w:hAnsi="Times New Roman"/>
                <w:b/>
                <w:color w:val="000000"/>
                <w:w w:val="97"/>
              </w:rPr>
              <w:t>Виды</w:t>
            </w:r>
            <w:proofErr w:type="spellEnd"/>
            <w:r w:rsidRPr="00C45D22">
              <w:rPr>
                <w:rFonts w:ascii="Times New Roman" w:eastAsia="Times New Roman" w:hAnsi="Times New Roman"/>
                <w:b/>
                <w:color w:val="000000"/>
                <w:w w:val="97"/>
              </w:rPr>
              <w:t xml:space="preserve">, </w:t>
            </w:r>
            <w:r w:rsidRPr="00C45D22">
              <w:br/>
            </w:r>
            <w:proofErr w:type="spellStart"/>
            <w:r w:rsidRPr="00C45D22">
              <w:rPr>
                <w:rFonts w:ascii="Times New Roman" w:eastAsia="Times New Roman" w:hAnsi="Times New Roman"/>
                <w:b/>
                <w:color w:val="000000"/>
                <w:w w:val="97"/>
              </w:rPr>
              <w:t>формы</w:t>
            </w:r>
            <w:proofErr w:type="spellEnd"/>
            <w:r w:rsidRPr="00C45D22">
              <w:br/>
            </w:r>
            <w:proofErr w:type="spellStart"/>
            <w:r w:rsidRPr="00C45D22">
              <w:rPr>
                <w:rFonts w:ascii="Times New Roman" w:eastAsia="Times New Roman" w:hAnsi="Times New Roman"/>
                <w:b/>
                <w:color w:val="000000"/>
                <w:w w:val="97"/>
              </w:rPr>
              <w:t>контроля</w:t>
            </w:r>
            <w:proofErr w:type="spellEnd"/>
          </w:p>
        </w:tc>
        <w:tc>
          <w:tcPr>
            <w:tcW w:w="21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right="432"/>
            </w:pPr>
            <w:proofErr w:type="spellStart"/>
            <w:r w:rsidRPr="00C45D22">
              <w:rPr>
                <w:rFonts w:ascii="Times New Roman" w:eastAsia="Times New Roman" w:hAnsi="Times New Roman"/>
                <w:b/>
                <w:color w:val="000000"/>
                <w:w w:val="97"/>
              </w:rPr>
              <w:t>Электронные</w:t>
            </w:r>
            <w:proofErr w:type="spellEnd"/>
            <w:r w:rsidRPr="00C45D22">
              <w:rPr>
                <w:rFonts w:ascii="Times New Roman" w:eastAsia="Times New Roman" w:hAnsi="Times New Roman"/>
                <w:b/>
                <w:color w:val="000000"/>
                <w:w w:val="97"/>
              </w:rPr>
              <w:t xml:space="preserve"> (</w:t>
            </w:r>
            <w:proofErr w:type="spellStart"/>
            <w:r w:rsidRPr="00C45D22">
              <w:rPr>
                <w:rFonts w:ascii="Times New Roman" w:eastAsia="Times New Roman" w:hAnsi="Times New Roman"/>
                <w:b/>
                <w:color w:val="000000"/>
                <w:w w:val="97"/>
              </w:rPr>
              <w:t>цифровые</w:t>
            </w:r>
            <w:proofErr w:type="spellEnd"/>
            <w:r w:rsidRPr="00C45D22">
              <w:rPr>
                <w:rFonts w:ascii="Times New Roman" w:eastAsia="Times New Roman" w:hAnsi="Times New Roman"/>
                <w:b/>
                <w:color w:val="000000"/>
                <w:w w:val="97"/>
              </w:rPr>
              <w:t xml:space="preserve">) </w:t>
            </w:r>
            <w:proofErr w:type="spellStart"/>
            <w:r w:rsidRPr="00C45D22">
              <w:rPr>
                <w:rFonts w:ascii="Times New Roman" w:eastAsia="Times New Roman" w:hAnsi="Times New Roman"/>
                <w:b/>
                <w:color w:val="000000"/>
                <w:w w:val="97"/>
              </w:rPr>
              <w:t>образовательные</w:t>
            </w:r>
            <w:proofErr w:type="spellEnd"/>
            <w:r w:rsidR="00DD372A">
              <w:rPr>
                <w:rFonts w:ascii="Times New Roman" w:eastAsia="Times New Roman" w:hAnsi="Times New Roman"/>
                <w:b/>
                <w:color w:val="000000"/>
                <w:w w:val="97"/>
                <w:lang w:val="ru-RU"/>
              </w:rPr>
              <w:t xml:space="preserve"> </w:t>
            </w:r>
            <w:proofErr w:type="spellStart"/>
            <w:r w:rsidRPr="00C45D22">
              <w:rPr>
                <w:rFonts w:ascii="Times New Roman" w:eastAsia="Times New Roman" w:hAnsi="Times New Roman"/>
                <w:b/>
                <w:color w:val="000000"/>
                <w:w w:val="97"/>
              </w:rPr>
              <w:t>ресурсы</w:t>
            </w:r>
            <w:proofErr w:type="spellEnd"/>
          </w:p>
        </w:tc>
      </w:tr>
      <w:tr w:rsidR="00FF064F" w:rsidRPr="00C45D22" w:rsidTr="006F2357">
        <w:trPr>
          <w:trHeight w:hRule="exact" w:val="540"/>
        </w:trPr>
        <w:tc>
          <w:tcPr>
            <w:tcW w:w="468" w:type="dxa"/>
            <w:vMerge/>
            <w:tcBorders>
              <w:top w:val="single" w:sz="4" w:space="0" w:color="000000"/>
              <w:left w:val="single" w:sz="4" w:space="0" w:color="000000"/>
              <w:bottom w:val="single" w:sz="4" w:space="0" w:color="000000"/>
              <w:right w:val="single" w:sz="4" w:space="0" w:color="000000"/>
            </w:tcBorders>
          </w:tcPr>
          <w:p w:rsidR="00FF064F" w:rsidRPr="00C45D22" w:rsidRDefault="00FF064F"/>
        </w:tc>
        <w:tc>
          <w:tcPr>
            <w:tcW w:w="3278" w:type="dxa"/>
            <w:vMerge/>
            <w:tcBorders>
              <w:top w:val="single" w:sz="4" w:space="0" w:color="000000"/>
              <w:left w:val="single" w:sz="4" w:space="0" w:color="000000"/>
              <w:bottom w:val="single" w:sz="4" w:space="0" w:color="000000"/>
              <w:right w:val="single" w:sz="4" w:space="0" w:color="000000"/>
            </w:tcBorders>
          </w:tcPr>
          <w:p w:rsidR="00FF064F" w:rsidRPr="00C45D22" w:rsidRDefault="00FF064F"/>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jc w:val="center"/>
            </w:pPr>
            <w:proofErr w:type="spellStart"/>
            <w:r w:rsidRPr="00C45D22">
              <w:rPr>
                <w:rFonts w:ascii="Times New Roman" w:eastAsia="Times New Roman" w:hAnsi="Times New Roman"/>
                <w:b/>
                <w:color w:val="000000"/>
                <w:w w:val="97"/>
              </w:rPr>
              <w:t>всего</w:t>
            </w:r>
            <w:proofErr w:type="spellEnd"/>
          </w:p>
        </w:tc>
        <w:tc>
          <w:tcPr>
            <w:tcW w:w="5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pPr>
            <w:proofErr w:type="spellStart"/>
            <w:r w:rsidRPr="00C45D22">
              <w:rPr>
                <w:rFonts w:ascii="Times New Roman" w:eastAsia="Times New Roman" w:hAnsi="Times New Roman"/>
                <w:b/>
                <w:color w:val="000000"/>
                <w:w w:val="97"/>
              </w:rPr>
              <w:t>контрольныеработы</w:t>
            </w:r>
            <w:proofErr w:type="spellEnd"/>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pPr>
            <w:proofErr w:type="spellStart"/>
            <w:r w:rsidRPr="00C45D22">
              <w:rPr>
                <w:rFonts w:ascii="Times New Roman" w:eastAsia="Times New Roman" w:hAnsi="Times New Roman"/>
                <w:b/>
                <w:color w:val="000000"/>
                <w:w w:val="97"/>
              </w:rPr>
              <w:t>практическиеработы</w:t>
            </w:r>
            <w:proofErr w:type="spellEnd"/>
          </w:p>
        </w:tc>
        <w:tc>
          <w:tcPr>
            <w:tcW w:w="284" w:type="dxa"/>
            <w:vMerge/>
            <w:tcBorders>
              <w:top w:val="single" w:sz="4" w:space="0" w:color="000000"/>
              <w:left w:val="single" w:sz="4" w:space="0" w:color="000000"/>
              <w:bottom w:val="single" w:sz="4" w:space="0" w:color="000000"/>
              <w:right w:val="single" w:sz="4" w:space="0" w:color="000000"/>
            </w:tcBorders>
          </w:tcPr>
          <w:p w:rsidR="00FF064F" w:rsidRPr="00C45D22" w:rsidRDefault="00FF064F"/>
        </w:tc>
        <w:tc>
          <w:tcPr>
            <w:tcW w:w="6379" w:type="dxa"/>
            <w:vMerge/>
            <w:tcBorders>
              <w:top w:val="single" w:sz="4" w:space="0" w:color="000000"/>
              <w:left w:val="single" w:sz="4" w:space="0" w:color="000000"/>
              <w:bottom w:val="single" w:sz="4" w:space="0" w:color="000000"/>
              <w:right w:val="single" w:sz="4" w:space="0" w:color="000000"/>
            </w:tcBorders>
          </w:tcPr>
          <w:p w:rsidR="00FF064F" w:rsidRPr="00C45D22" w:rsidRDefault="00FF064F"/>
        </w:tc>
        <w:tc>
          <w:tcPr>
            <w:tcW w:w="992" w:type="dxa"/>
            <w:vMerge/>
            <w:tcBorders>
              <w:top w:val="single" w:sz="4" w:space="0" w:color="000000"/>
              <w:left w:val="single" w:sz="4" w:space="0" w:color="000000"/>
              <w:bottom w:val="single" w:sz="4" w:space="0" w:color="000000"/>
              <w:right w:val="single" w:sz="4" w:space="0" w:color="000000"/>
            </w:tcBorders>
          </w:tcPr>
          <w:p w:rsidR="00FF064F" w:rsidRPr="00C45D22" w:rsidRDefault="00FF064F"/>
        </w:tc>
        <w:tc>
          <w:tcPr>
            <w:tcW w:w="2178" w:type="dxa"/>
            <w:vMerge/>
            <w:tcBorders>
              <w:top w:val="single" w:sz="4" w:space="0" w:color="000000"/>
              <w:left w:val="single" w:sz="4" w:space="0" w:color="000000"/>
              <w:bottom w:val="single" w:sz="4" w:space="0" w:color="000000"/>
              <w:right w:val="single" w:sz="4" w:space="0" w:color="000000"/>
            </w:tcBorders>
          </w:tcPr>
          <w:p w:rsidR="00FF064F" w:rsidRPr="00C45D22" w:rsidRDefault="00FF064F"/>
        </w:tc>
      </w:tr>
      <w:tr w:rsidR="00FF064F" w:rsidRPr="003604B7">
        <w:trPr>
          <w:trHeight w:hRule="exact" w:val="348"/>
        </w:trPr>
        <w:tc>
          <w:tcPr>
            <w:tcW w:w="15502" w:type="dxa"/>
            <w:gridSpan w:val="10"/>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lang w:val="ru-RU"/>
              </w:rPr>
            </w:pPr>
            <w:r w:rsidRPr="00C45D22">
              <w:rPr>
                <w:rFonts w:ascii="Times New Roman" w:eastAsia="Times New Roman" w:hAnsi="Times New Roman"/>
                <w:b/>
                <w:color w:val="000000"/>
                <w:w w:val="97"/>
                <w:lang w:val="ru-RU"/>
              </w:rPr>
              <w:t>Раздел 1. ЗНАНИЯ О ФИЗИЧЕСКОЙ КУЛЬТУРЕ</w:t>
            </w:r>
          </w:p>
        </w:tc>
      </w:tr>
      <w:tr w:rsidR="004C4640" w:rsidRPr="00C45D22" w:rsidTr="006F2357">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80" w:after="0" w:line="230" w:lineRule="auto"/>
              <w:jc w:val="center"/>
              <w:rPr>
                <w:sz w:val="20"/>
                <w:szCs w:val="20"/>
              </w:rPr>
            </w:pPr>
            <w:r w:rsidRPr="00C45D22">
              <w:rPr>
                <w:rFonts w:ascii="Times New Roman" w:eastAsia="Times New Roman" w:hAnsi="Times New Roman"/>
                <w:color w:val="000000"/>
                <w:w w:val="97"/>
                <w:sz w:val="20"/>
                <w:szCs w:val="20"/>
              </w:rPr>
              <w:t>1.1.</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Default="004C4640" w:rsidP="004C4640">
            <w:pPr>
              <w:pStyle w:val="TableParagraph"/>
              <w:spacing w:before="71" w:line="271" w:lineRule="auto"/>
              <w:ind w:left="83" w:hanging="1"/>
              <w:rPr>
                <w:b/>
                <w:sz w:val="15"/>
              </w:rPr>
            </w:pPr>
            <w:r>
              <w:rPr>
                <w:b/>
                <w:spacing w:val="-1"/>
                <w:w w:val="105"/>
                <w:sz w:val="15"/>
              </w:rPr>
              <w:t>Знакомство</w:t>
            </w:r>
            <w:r>
              <w:rPr>
                <w:b/>
                <w:spacing w:val="-9"/>
                <w:w w:val="105"/>
                <w:sz w:val="15"/>
              </w:rPr>
              <w:t xml:space="preserve"> </w:t>
            </w:r>
            <w:r>
              <w:rPr>
                <w:b/>
                <w:spacing w:val="-1"/>
                <w:w w:val="105"/>
                <w:sz w:val="15"/>
              </w:rPr>
              <w:t>с</w:t>
            </w:r>
            <w:r>
              <w:rPr>
                <w:b/>
                <w:spacing w:val="-10"/>
                <w:w w:val="105"/>
                <w:sz w:val="15"/>
              </w:rPr>
              <w:t xml:space="preserve"> </w:t>
            </w:r>
            <w:r>
              <w:rPr>
                <w:b/>
                <w:spacing w:val="-1"/>
                <w:w w:val="105"/>
                <w:sz w:val="15"/>
              </w:rPr>
              <w:t>программным</w:t>
            </w:r>
            <w:r>
              <w:rPr>
                <w:b/>
                <w:spacing w:val="-7"/>
                <w:w w:val="105"/>
                <w:sz w:val="15"/>
              </w:rPr>
              <w:t xml:space="preserve"> </w:t>
            </w:r>
            <w:r>
              <w:rPr>
                <w:b/>
                <w:spacing w:val="-1"/>
                <w:w w:val="105"/>
                <w:sz w:val="15"/>
              </w:rPr>
              <w:t>материалом</w:t>
            </w:r>
            <w:r>
              <w:rPr>
                <w:b/>
                <w:spacing w:val="-9"/>
                <w:w w:val="105"/>
                <w:sz w:val="15"/>
              </w:rPr>
              <w:t xml:space="preserve"> </w:t>
            </w:r>
            <w:r>
              <w:rPr>
                <w:b/>
                <w:w w:val="105"/>
                <w:sz w:val="15"/>
              </w:rPr>
              <w:t>и</w:t>
            </w:r>
            <w:r>
              <w:rPr>
                <w:b/>
                <w:spacing w:val="-36"/>
                <w:w w:val="105"/>
                <w:sz w:val="15"/>
              </w:rPr>
              <w:t xml:space="preserve"> </w:t>
            </w:r>
            <w:r>
              <w:rPr>
                <w:b/>
                <w:w w:val="105"/>
                <w:sz w:val="15"/>
              </w:rPr>
              <w:t>требованиями</w:t>
            </w:r>
            <w:r>
              <w:rPr>
                <w:b/>
                <w:spacing w:val="-4"/>
                <w:w w:val="105"/>
                <w:sz w:val="15"/>
              </w:rPr>
              <w:t xml:space="preserve"> </w:t>
            </w:r>
            <w:r>
              <w:rPr>
                <w:b/>
                <w:w w:val="105"/>
                <w:sz w:val="15"/>
              </w:rPr>
              <w:t>к</w:t>
            </w:r>
            <w:r>
              <w:rPr>
                <w:b/>
                <w:spacing w:val="-3"/>
                <w:w w:val="105"/>
                <w:sz w:val="15"/>
              </w:rPr>
              <w:t xml:space="preserve"> </w:t>
            </w:r>
            <w:r>
              <w:rPr>
                <w:b/>
                <w:w w:val="105"/>
                <w:sz w:val="15"/>
              </w:rPr>
              <w:t>его</w:t>
            </w:r>
            <w:r>
              <w:rPr>
                <w:b/>
                <w:spacing w:val="-3"/>
                <w:w w:val="105"/>
                <w:sz w:val="15"/>
              </w:rPr>
              <w:t xml:space="preserve"> </w:t>
            </w:r>
            <w:r>
              <w:rPr>
                <w:b/>
                <w:w w:val="105"/>
                <w:sz w:val="15"/>
              </w:rPr>
              <w:t>освоению</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BC409D">
            <w:pPr>
              <w:autoSpaceDE w:val="0"/>
              <w:autoSpaceDN w:val="0"/>
              <w:spacing w:before="80" w:after="0" w:line="230" w:lineRule="auto"/>
              <w:ind w:left="72"/>
              <w:rPr>
                <w:sz w:val="20"/>
                <w:szCs w:val="20"/>
                <w:lang w:val="ru-RU"/>
              </w:rPr>
            </w:pPr>
            <w:r>
              <w:rPr>
                <w:sz w:val="20"/>
                <w:szCs w:val="20"/>
                <w:lang w:val="ru-RU"/>
              </w:rPr>
              <w:t>0.25</w:t>
            </w: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80" w:after="0" w:line="230"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80" w:after="0" w:line="230"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rPr>
                <w:rFonts w:ascii="Times New Roman" w:hAnsi="Times New Roman" w:cs="Times New Roman"/>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80" w:after="0" w:line="250" w:lineRule="auto"/>
              <w:ind w:left="72"/>
              <w:rPr>
                <w:sz w:val="20"/>
                <w:szCs w:val="20"/>
                <w:lang w:val="ru-RU"/>
              </w:rPr>
            </w:pPr>
            <w:r w:rsidRPr="00C45D22">
              <w:rPr>
                <w:rFonts w:ascii="Times New Roman" w:eastAsia="Times New Roman" w:hAnsi="Times New Roman"/>
                <w:color w:val="000000"/>
                <w:w w:val="97"/>
                <w:sz w:val="20"/>
                <w:szCs w:val="20"/>
                <w:lang w:val="ru-RU"/>
              </w:rPr>
              <w:t xml:space="preserve">обсуждают задачи и содержание занятий </w:t>
            </w:r>
            <w:r w:rsidRPr="00C45D22">
              <w:rPr>
                <w:sz w:val="20"/>
                <w:szCs w:val="20"/>
                <w:lang w:val="ru-RU"/>
              </w:rPr>
              <w:br/>
            </w:r>
            <w:r w:rsidRPr="00C45D22">
              <w:rPr>
                <w:rFonts w:ascii="Times New Roman" w:eastAsia="Times New Roman" w:hAnsi="Times New Roman"/>
                <w:color w:val="000000"/>
                <w:w w:val="97"/>
                <w:sz w:val="20"/>
                <w:szCs w:val="20"/>
                <w:lang w:val="ru-RU"/>
              </w:rPr>
              <w:t>физической культурой на предстоящий учебный год</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80" w:after="0" w:line="230"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rsidP="004C4640">
            <w:pPr>
              <w:pStyle w:val="TableParagraph"/>
              <w:spacing w:before="71"/>
              <w:ind w:left="49" w:right="19"/>
              <w:jc w:val="center"/>
              <w:rPr>
                <w:sz w:val="20"/>
                <w:szCs w:val="20"/>
                <w:lang w:val="en-US"/>
              </w:rPr>
            </w:pPr>
            <w:r w:rsidRPr="00C24654">
              <w:rPr>
                <w:w w:val="105"/>
                <w:sz w:val="20"/>
                <w:szCs w:val="20"/>
                <w:lang w:val="en-US"/>
              </w:rPr>
              <w:t>https://resh.edu.ru/subject/9/</w:t>
            </w:r>
          </w:p>
        </w:tc>
      </w:tr>
      <w:tr w:rsidR="004C4640" w:rsidRPr="00C45D22" w:rsidTr="006F2357">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1.2.</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Default="004C4640" w:rsidP="004C4640">
            <w:pPr>
              <w:pStyle w:val="TableParagraph"/>
              <w:spacing w:before="71" w:line="266" w:lineRule="auto"/>
              <w:ind w:hanging="1"/>
              <w:rPr>
                <w:b/>
                <w:sz w:val="15"/>
              </w:rPr>
            </w:pPr>
            <w:r>
              <w:rPr>
                <w:b/>
                <w:spacing w:val="-1"/>
                <w:w w:val="105"/>
                <w:sz w:val="15"/>
              </w:rPr>
              <w:t>Знакомство</w:t>
            </w:r>
            <w:r>
              <w:rPr>
                <w:b/>
                <w:spacing w:val="-9"/>
                <w:w w:val="105"/>
                <w:sz w:val="15"/>
              </w:rPr>
              <w:t xml:space="preserve"> </w:t>
            </w:r>
            <w:r>
              <w:rPr>
                <w:b/>
                <w:spacing w:val="-1"/>
                <w:w w:val="105"/>
                <w:sz w:val="15"/>
              </w:rPr>
              <w:t>с</w:t>
            </w:r>
            <w:r>
              <w:rPr>
                <w:b/>
                <w:spacing w:val="-11"/>
                <w:w w:val="105"/>
                <w:sz w:val="15"/>
              </w:rPr>
              <w:t xml:space="preserve"> </w:t>
            </w:r>
            <w:r>
              <w:rPr>
                <w:b/>
                <w:spacing w:val="-1"/>
                <w:w w:val="105"/>
                <w:sz w:val="15"/>
              </w:rPr>
              <w:t>понятием</w:t>
            </w:r>
            <w:r>
              <w:rPr>
                <w:b/>
                <w:spacing w:val="-9"/>
                <w:w w:val="105"/>
                <w:sz w:val="15"/>
              </w:rPr>
              <w:t xml:space="preserve"> </w:t>
            </w:r>
            <w:r>
              <w:rPr>
                <w:b/>
                <w:spacing w:val="-1"/>
                <w:w w:val="105"/>
                <w:sz w:val="15"/>
              </w:rPr>
              <w:t>«здоровый</w:t>
            </w:r>
            <w:r>
              <w:rPr>
                <w:b/>
                <w:spacing w:val="-8"/>
                <w:w w:val="105"/>
                <w:sz w:val="15"/>
              </w:rPr>
              <w:t xml:space="preserve"> </w:t>
            </w:r>
            <w:r>
              <w:rPr>
                <w:b/>
                <w:w w:val="105"/>
                <w:sz w:val="15"/>
              </w:rPr>
              <w:t>образ</w:t>
            </w:r>
            <w:r>
              <w:rPr>
                <w:b/>
                <w:spacing w:val="-12"/>
                <w:w w:val="105"/>
                <w:sz w:val="15"/>
              </w:rPr>
              <w:t xml:space="preserve"> </w:t>
            </w:r>
            <w:r>
              <w:rPr>
                <w:b/>
                <w:w w:val="105"/>
                <w:sz w:val="15"/>
              </w:rPr>
              <w:t>жизни»</w:t>
            </w:r>
            <w:r>
              <w:rPr>
                <w:b/>
                <w:spacing w:val="-9"/>
                <w:w w:val="105"/>
                <w:sz w:val="15"/>
              </w:rPr>
              <w:t xml:space="preserve"> </w:t>
            </w:r>
            <w:r>
              <w:rPr>
                <w:b/>
                <w:w w:val="105"/>
                <w:sz w:val="15"/>
              </w:rPr>
              <w:t>и</w:t>
            </w:r>
            <w:r>
              <w:rPr>
                <w:b/>
                <w:spacing w:val="-36"/>
                <w:w w:val="105"/>
                <w:sz w:val="15"/>
              </w:rPr>
              <w:t xml:space="preserve"> </w:t>
            </w:r>
            <w:r>
              <w:rPr>
                <w:b/>
                <w:w w:val="105"/>
                <w:sz w:val="15"/>
              </w:rPr>
              <w:t>значением здорового образа жизни в</w:t>
            </w:r>
            <w:r>
              <w:rPr>
                <w:b/>
                <w:spacing w:val="1"/>
                <w:w w:val="105"/>
                <w:sz w:val="15"/>
              </w:rPr>
              <w:t xml:space="preserve"> </w:t>
            </w:r>
            <w:r>
              <w:rPr>
                <w:b/>
                <w:w w:val="105"/>
                <w:sz w:val="15"/>
              </w:rPr>
              <w:t>жизнедеятельности</w:t>
            </w:r>
            <w:r>
              <w:rPr>
                <w:b/>
                <w:spacing w:val="-7"/>
                <w:w w:val="105"/>
                <w:sz w:val="15"/>
              </w:rPr>
              <w:t xml:space="preserve"> </w:t>
            </w:r>
            <w:r>
              <w:rPr>
                <w:b/>
                <w:w w:val="105"/>
                <w:sz w:val="15"/>
              </w:rPr>
              <w:t>современного</w:t>
            </w:r>
            <w:r>
              <w:rPr>
                <w:b/>
                <w:spacing w:val="-9"/>
                <w:w w:val="105"/>
                <w:sz w:val="15"/>
              </w:rPr>
              <w:t xml:space="preserve"> </w:t>
            </w:r>
            <w:r>
              <w:rPr>
                <w:b/>
                <w:w w:val="105"/>
                <w:sz w:val="15"/>
              </w:rPr>
              <w:t>человека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76" w:after="0" w:line="233"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76" w:after="0" w:line="233"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76" w:after="0" w:line="233"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rPr>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ight="144"/>
              <w:rPr>
                <w:sz w:val="20"/>
                <w:szCs w:val="20"/>
                <w:lang w:val="ru-RU"/>
              </w:rPr>
            </w:pPr>
            <w:r w:rsidRPr="00C45D22">
              <w:rPr>
                <w:rFonts w:ascii="Times New Roman" w:eastAsia="Times New Roman" w:hAnsi="Times New Roman"/>
                <w:color w:val="000000"/>
                <w:w w:val="97"/>
                <w:sz w:val="20"/>
                <w:szCs w:val="20"/>
                <w:lang w:val="ru-RU"/>
              </w:rPr>
              <w:t>задают вопросы по организации спортивных соревнований, делают выводы о возможном в них участии;</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rsidP="004C4640">
            <w:pPr>
              <w:pStyle w:val="TableParagraph"/>
              <w:spacing w:before="71"/>
              <w:ind w:left="49" w:right="19"/>
              <w:jc w:val="center"/>
              <w:rPr>
                <w:sz w:val="20"/>
                <w:szCs w:val="20"/>
                <w:lang w:val="en-US"/>
              </w:rPr>
            </w:pPr>
            <w:r w:rsidRPr="00C24654">
              <w:rPr>
                <w:w w:val="105"/>
                <w:sz w:val="20"/>
                <w:szCs w:val="20"/>
                <w:lang w:val="en-US"/>
              </w:rPr>
              <w:t>https://resh.edu.ru/subject/9/</w:t>
            </w:r>
          </w:p>
        </w:tc>
      </w:tr>
      <w:tr w:rsidR="004C4640" w:rsidRPr="00C45D22" w:rsidTr="006F2357">
        <w:trPr>
          <w:trHeight w:hRule="exact" w:val="137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1.3.</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Default="004C4640" w:rsidP="004C4640">
            <w:pPr>
              <w:pStyle w:val="TableParagraph"/>
              <w:spacing w:before="73"/>
              <w:ind w:left="6" w:right="74"/>
              <w:jc w:val="center"/>
              <w:rPr>
                <w:b/>
                <w:sz w:val="15"/>
              </w:rPr>
            </w:pPr>
            <w:r>
              <w:rPr>
                <w:b/>
                <w:spacing w:val="-2"/>
                <w:w w:val="105"/>
                <w:sz w:val="15"/>
              </w:rPr>
              <w:t>Знакомство</w:t>
            </w:r>
            <w:r>
              <w:rPr>
                <w:b/>
                <w:spacing w:val="-9"/>
                <w:w w:val="105"/>
                <w:sz w:val="15"/>
              </w:rPr>
              <w:t xml:space="preserve"> </w:t>
            </w:r>
            <w:r>
              <w:rPr>
                <w:b/>
                <w:spacing w:val="-1"/>
                <w:w w:val="105"/>
                <w:sz w:val="15"/>
              </w:rPr>
              <w:t>с</w:t>
            </w:r>
            <w:r>
              <w:rPr>
                <w:b/>
                <w:spacing w:val="-7"/>
                <w:w w:val="105"/>
                <w:sz w:val="15"/>
              </w:rPr>
              <w:t xml:space="preserve"> </w:t>
            </w:r>
            <w:r>
              <w:rPr>
                <w:b/>
                <w:spacing w:val="-1"/>
                <w:w w:val="105"/>
                <w:sz w:val="15"/>
              </w:rPr>
              <w:t>историей</w:t>
            </w:r>
            <w:r>
              <w:rPr>
                <w:b/>
                <w:spacing w:val="-7"/>
                <w:w w:val="105"/>
                <w:sz w:val="15"/>
              </w:rPr>
              <w:t xml:space="preserve"> </w:t>
            </w:r>
            <w:r>
              <w:rPr>
                <w:b/>
                <w:spacing w:val="-1"/>
                <w:w w:val="105"/>
                <w:sz w:val="15"/>
              </w:rPr>
              <w:t>древних</w:t>
            </w:r>
            <w:r>
              <w:rPr>
                <w:b/>
                <w:spacing w:val="-6"/>
                <w:w w:val="105"/>
                <w:sz w:val="15"/>
              </w:rPr>
              <w:t xml:space="preserve"> </w:t>
            </w:r>
            <w:r>
              <w:rPr>
                <w:b/>
                <w:spacing w:val="-1"/>
                <w:w w:val="105"/>
                <w:sz w:val="15"/>
              </w:rPr>
              <w:t>Олимпийских</w:t>
            </w:r>
            <w:r>
              <w:rPr>
                <w:b/>
                <w:spacing w:val="-6"/>
                <w:w w:val="105"/>
                <w:sz w:val="15"/>
              </w:rPr>
              <w:t xml:space="preserve"> </w:t>
            </w:r>
            <w:r>
              <w:rPr>
                <w:b/>
                <w:spacing w:val="-1"/>
                <w:w w:val="105"/>
                <w:sz w:val="15"/>
              </w:rPr>
              <w:t>игр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BC409D">
            <w:pPr>
              <w:autoSpaceDE w:val="0"/>
              <w:autoSpaceDN w:val="0"/>
              <w:spacing w:before="76" w:after="0" w:line="233" w:lineRule="auto"/>
              <w:ind w:left="72"/>
              <w:rPr>
                <w:sz w:val="20"/>
                <w:szCs w:val="20"/>
                <w:lang w:val="ru-RU"/>
              </w:rPr>
            </w:pPr>
            <w:r>
              <w:rPr>
                <w:sz w:val="20"/>
                <w:szCs w:val="20"/>
                <w:lang w:val="ru-RU"/>
              </w:rPr>
              <w:t>0.25</w:t>
            </w: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76" w:after="0" w:line="233"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76" w:after="0" w:line="233"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rPr>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4" w:lineRule="auto"/>
              <w:ind w:left="72"/>
              <w:rPr>
                <w:sz w:val="20"/>
                <w:szCs w:val="20"/>
                <w:lang w:val="ru-RU"/>
              </w:rPr>
            </w:pPr>
            <w:r w:rsidRPr="00C45D22">
              <w:rPr>
                <w:rFonts w:ascii="Times New Roman" w:eastAsia="Times New Roman" w:hAnsi="Times New Roman"/>
                <w:color w:val="000000"/>
                <w:w w:val="97"/>
                <w:sz w:val="20"/>
                <w:szCs w:val="20"/>
                <w:lang w:val="ru-RU"/>
              </w:rPr>
              <w:t xml:space="preserve">описывают основные формы оздоровительных занятий, конкретизируют их значение для </w:t>
            </w:r>
            <w:r w:rsidRPr="00C45D22">
              <w:rPr>
                <w:sz w:val="20"/>
                <w:szCs w:val="20"/>
                <w:lang w:val="ru-RU"/>
              </w:rPr>
              <w:br/>
            </w:r>
            <w:r w:rsidRPr="00C45D22">
              <w:rPr>
                <w:rFonts w:ascii="Times New Roman" w:eastAsia="Times New Roman" w:hAnsi="Times New Roman"/>
                <w:color w:val="000000"/>
                <w:w w:val="97"/>
                <w:sz w:val="20"/>
                <w:szCs w:val="20"/>
                <w:lang w:val="ru-RU"/>
              </w:rPr>
              <w:t xml:space="preserve">здоровья человека: утренняя зарядка; </w:t>
            </w:r>
            <w:r w:rsidRPr="00C45D22">
              <w:rPr>
                <w:sz w:val="20"/>
                <w:szCs w:val="20"/>
                <w:lang w:val="ru-RU"/>
              </w:rPr>
              <w:br/>
            </w:r>
            <w:r w:rsidRPr="00C45D22">
              <w:rPr>
                <w:rFonts w:ascii="Times New Roman" w:eastAsia="Times New Roman" w:hAnsi="Times New Roman"/>
                <w:color w:val="000000"/>
                <w:w w:val="97"/>
                <w:sz w:val="20"/>
                <w:szCs w:val="20"/>
                <w:lang w:val="ru-RU"/>
              </w:rPr>
              <w:t xml:space="preserve">физкультминутки и </w:t>
            </w:r>
            <w:proofErr w:type="spellStart"/>
            <w:r w:rsidRPr="00C45D22">
              <w:rPr>
                <w:rFonts w:ascii="Times New Roman" w:eastAsia="Times New Roman" w:hAnsi="Times New Roman"/>
                <w:color w:val="000000"/>
                <w:w w:val="97"/>
                <w:sz w:val="20"/>
                <w:szCs w:val="20"/>
                <w:lang w:val="ru-RU"/>
              </w:rPr>
              <w:t>физкультпаузы</w:t>
            </w:r>
            <w:proofErr w:type="spellEnd"/>
            <w:r w:rsidRPr="00C45D22">
              <w:rPr>
                <w:rFonts w:ascii="Times New Roman" w:eastAsia="Times New Roman" w:hAnsi="Times New Roman"/>
                <w:color w:val="000000"/>
                <w:w w:val="97"/>
                <w:sz w:val="20"/>
                <w:szCs w:val="20"/>
                <w:lang w:val="ru-RU"/>
              </w:rPr>
              <w:t xml:space="preserve">, прогулки и занятия на открытом воздухе, занятия </w:t>
            </w:r>
            <w:r w:rsidRPr="00C45D22">
              <w:rPr>
                <w:sz w:val="20"/>
                <w:szCs w:val="20"/>
                <w:lang w:val="ru-RU"/>
              </w:rPr>
              <w:br/>
            </w:r>
            <w:r w:rsidRPr="00C45D22">
              <w:rPr>
                <w:rFonts w:ascii="Times New Roman" w:eastAsia="Times New Roman" w:hAnsi="Times New Roman"/>
                <w:color w:val="000000"/>
                <w:w w:val="97"/>
                <w:sz w:val="20"/>
                <w:szCs w:val="20"/>
                <w:lang w:val="ru-RU"/>
              </w:rPr>
              <w:t>физической культурой, тренировочные занятия по видам спорта</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rsidP="004C4640">
            <w:pPr>
              <w:pStyle w:val="TableParagraph"/>
              <w:spacing w:before="71"/>
              <w:ind w:left="49" w:right="19"/>
              <w:jc w:val="center"/>
              <w:rPr>
                <w:sz w:val="20"/>
                <w:szCs w:val="20"/>
                <w:lang w:val="en-US"/>
              </w:rPr>
            </w:pPr>
            <w:r w:rsidRPr="00C24654">
              <w:rPr>
                <w:w w:val="105"/>
                <w:sz w:val="20"/>
                <w:szCs w:val="20"/>
                <w:lang w:val="en-US"/>
              </w:rPr>
              <w:t>https://resh.edu.ru/subject/9/</w:t>
            </w:r>
          </w:p>
        </w:tc>
      </w:tr>
      <w:tr w:rsidR="004C4640" w:rsidRPr="00C45D22" w:rsidTr="006F2357">
        <w:trPr>
          <w:trHeight w:hRule="exact" w:val="734"/>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1.4.</w:t>
            </w:r>
          </w:p>
        </w:tc>
        <w:tc>
          <w:tcPr>
            <w:tcW w:w="3278"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Default="004C4640" w:rsidP="004C4640">
            <w:pPr>
              <w:pStyle w:val="TableParagraph"/>
              <w:spacing w:before="71" w:line="266" w:lineRule="auto"/>
              <w:ind w:left="83" w:right="147"/>
              <w:jc w:val="both"/>
              <w:rPr>
                <w:b/>
                <w:sz w:val="15"/>
              </w:rPr>
            </w:pPr>
            <w:r>
              <w:rPr>
                <w:b/>
                <w:spacing w:val="-1"/>
                <w:w w:val="105"/>
                <w:sz w:val="15"/>
              </w:rPr>
              <w:t xml:space="preserve">Знакомство с системой дополнительного </w:t>
            </w:r>
            <w:r>
              <w:rPr>
                <w:b/>
                <w:w w:val="105"/>
                <w:sz w:val="15"/>
              </w:rPr>
              <w:t>обучения</w:t>
            </w:r>
            <w:r>
              <w:rPr>
                <w:b/>
                <w:spacing w:val="-38"/>
                <w:w w:val="105"/>
                <w:sz w:val="15"/>
              </w:rPr>
              <w:t xml:space="preserve"> </w:t>
            </w:r>
            <w:r>
              <w:rPr>
                <w:b/>
                <w:w w:val="105"/>
                <w:sz w:val="15"/>
              </w:rPr>
              <w:t>физической культуре и организацией спортивной</w:t>
            </w:r>
            <w:r>
              <w:rPr>
                <w:b/>
                <w:spacing w:val="-37"/>
                <w:w w:val="105"/>
                <w:sz w:val="15"/>
              </w:rPr>
              <w:t xml:space="preserve"> </w:t>
            </w:r>
            <w:r>
              <w:rPr>
                <w:b/>
                <w:w w:val="105"/>
                <w:sz w:val="15"/>
              </w:rPr>
              <w:t>работы</w:t>
            </w:r>
            <w:r>
              <w:rPr>
                <w:b/>
                <w:spacing w:val="-4"/>
                <w:w w:val="105"/>
                <w:sz w:val="15"/>
              </w:rPr>
              <w:t xml:space="preserve"> </w:t>
            </w:r>
            <w:r>
              <w:rPr>
                <w:b/>
                <w:w w:val="105"/>
                <w:sz w:val="15"/>
              </w:rPr>
              <w:t>в школе</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F33D81" w:rsidRDefault="004C4640">
            <w:pPr>
              <w:autoSpaceDE w:val="0"/>
              <w:autoSpaceDN w:val="0"/>
              <w:spacing w:before="78" w:after="0" w:line="230" w:lineRule="auto"/>
              <w:ind w:left="72"/>
              <w:rPr>
                <w:sz w:val="20"/>
                <w:szCs w:val="20"/>
                <w:lang w:val="ru-RU"/>
              </w:rPr>
            </w:pPr>
          </w:p>
        </w:tc>
        <w:tc>
          <w:tcPr>
            <w:tcW w:w="687"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F33D81" w:rsidRDefault="004C4640">
            <w:pPr>
              <w:autoSpaceDE w:val="0"/>
              <w:autoSpaceDN w:val="0"/>
              <w:spacing w:before="78" w:after="0" w:line="230" w:lineRule="auto"/>
              <w:ind w:left="72"/>
              <w:rPr>
                <w:sz w:val="20"/>
                <w:szCs w:val="20"/>
                <w:lang w:val="ru-RU"/>
              </w:rPr>
            </w:pPr>
          </w:p>
        </w:tc>
        <w:tc>
          <w:tcPr>
            <w:tcW w:w="708"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F33D81" w:rsidRDefault="004C4640">
            <w:pPr>
              <w:autoSpaceDE w:val="0"/>
              <w:autoSpaceDN w:val="0"/>
              <w:spacing w:before="78" w:after="0" w:line="230" w:lineRule="auto"/>
              <w:ind w:left="72"/>
              <w:rPr>
                <w:sz w:val="20"/>
                <w:szCs w:val="20"/>
                <w:lang w:val="ru-RU"/>
              </w:rPr>
            </w:pPr>
          </w:p>
        </w:tc>
        <w:tc>
          <w:tcPr>
            <w:tcW w:w="284"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F33D81" w:rsidRDefault="004C4640">
            <w:pPr>
              <w:rPr>
                <w:sz w:val="20"/>
                <w:szCs w:val="20"/>
                <w:lang w:val="ru-RU"/>
              </w:rPr>
            </w:pPr>
          </w:p>
        </w:tc>
        <w:tc>
          <w:tcPr>
            <w:tcW w:w="6379"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47" w:lineRule="auto"/>
              <w:ind w:left="72" w:right="144"/>
              <w:rPr>
                <w:sz w:val="20"/>
                <w:szCs w:val="20"/>
                <w:lang w:val="ru-RU"/>
              </w:rPr>
            </w:pPr>
            <w:r w:rsidRPr="00C45D22">
              <w:rPr>
                <w:rFonts w:ascii="Times New Roman" w:eastAsia="Times New Roman" w:hAnsi="Times New Roman"/>
                <w:color w:val="000000"/>
                <w:w w:val="97"/>
                <w:sz w:val="20"/>
                <w:szCs w:val="20"/>
                <w:lang w:val="ru-RU"/>
              </w:rPr>
              <w:t>характеризуют Олимпийские игры как яркое культурное событие Древнего мира; излагают версию их появления и причины завершения</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24654" w:rsidRDefault="004C4640">
            <w:pPr>
              <w:autoSpaceDE w:val="0"/>
              <w:autoSpaceDN w:val="0"/>
              <w:spacing w:before="78" w:after="0" w:line="230" w:lineRule="auto"/>
              <w:jc w:val="center"/>
              <w:rPr>
                <w:sz w:val="20"/>
                <w:szCs w:val="20"/>
              </w:rPr>
            </w:pPr>
            <w:r w:rsidRPr="00C24654">
              <w:rPr>
                <w:rFonts w:ascii="Times New Roman" w:eastAsia="Times New Roman" w:hAnsi="Times New Roman"/>
                <w:color w:val="000000"/>
                <w:w w:val="97"/>
                <w:sz w:val="20"/>
                <w:szCs w:val="20"/>
              </w:rPr>
              <w:t>https://resh.edu.ru/subject/lesson/7436/conspect/314027/</w:t>
            </w:r>
          </w:p>
        </w:tc>
      </w:tr>
      <w:tr w:rsidR="004C4640" w:rsidRPr="00C45D22">
        <w:trPr>
          <w:trHeight w:hRule="exact" w:val="348"/>
        </w:trPr>
        <w:tc>
          <w:tcPr>
            <w:tcW w:w="3746"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4" w:after="0" w:line="230" w:lineRule="auto"/>
              <w:ind w:left="72"/>
              <w:rPr>
                <w:sz w:val="20"/>
                <w:szCs w:val="20"/>
              </w:rPr>
            </w:pPr>
            <w:proofErr w:type="spellStart"/>
            <w:r w:rsidRPr="00C45D22">
              <w:rPr>
                <w:rFonts w:ascii="Times New Roman" w:eastAsia="Times New Roman" w:hAnsi="Times New Roman"/>
                <w:color w:val="000000"/>
                <w:w w:val="97"/>
                <w:sz w:val="20"/>
                <w:szCs w:val="20"/>
              </w:rPr>
              <w:t>Итого</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по</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разделу</w:t>
            </w:r>
            <w:proofErr w:type="spellEnd"/>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74" w:after="0" w:line="230" w:lineRule="auto"/>
              <w:ind w:left="72"/>
              <w:rPr>
                <w:sz w:val="20"/>
                <w:szCs w:val="20"/>
                <w:lang w:val="ru-RU"/>
              </w:rPr>
            </w:pPr>
          </w:p>
        </w:tc>
        <w:tc>
          <w:tcPr>
            <w:tcW w:w="11228" w:type="dxa"/>
            <w:gridSpan w:val="7"/>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rPr>
                <w:sz w:val="20"/>
                <w:szCs w:val="20"/>
              </w:rPr>
            </w:pPr>
          </w:p>
        </w:tc>
      </w:tr>
      <w:tr w:rsidR="004C4640" w:rsidRPr="00C45D22">
        <w:trPr>
          <w:trHeight w:hRule="exact" w:val="348"/>
        </w:trPr>
        <w:tc>
          <w:tcPr>
            <w:tcW w:w="15502" w:type="dxa"/>
            <w:gridSpan w:val="10"/>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b/>
                <w:color w:val="000000"/>
                <w:w w:val="97"/>
                <w:sz w:val="20"/>
                <w:szCs w:val="20"/>
              </w:rPr>
              <w:t>Раздел</w:t>
            </w:r>
            <w:proofErr w:type="spellEnd"/>
            <w:r w:rsidRPr="00C45D22">
              <w:rPr>
                <w:rFonts w:ascii="Times New Roman" w:eastAsia="Times New Roman" w:hAnsi="Times New Roman"/>
                <w:b/>
                <w:color w:val="000000"/>
                <w:w w:val="97"/>
                <w:sz w:val="20"/>
                <w:szCs w:val="20"/>
              </w:rPr>
              <w:t xml:space="preserve"> 2. СПОСОБЫ САМОСТОЯТЕЛЬНОЙ ДЕЯТЕЛЬНОСТИ</w:t>
            </w:r>
          </w:p>
        </w:tc>
      </w:tr>
      <w:tr w:rsidR="004C4640" w:rsidRPr="00C45D22" w:rsidTr="006F2357">
        <w:trPr>
          <w:trHeight w:hRule="exact" w:val="56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2.1.</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left="72"/>
              <w:rPr>
                <w:sz w:val="20"/>
                <w:szCs w:val="20"/>
                <w:lang w:val="ru-RU"/>
              </w:rPr>
            </w:pPr>
            <w:r w:rsidRPr="00C45D22">
              <w:rPr>
                <w:rFonts w:ascii="Times New Roman" w:eastAsia="Times New Roman" w:hAnsi="Times New Roman"/>
                <w:b/>
                <w:color w:val="000000"/>
                <w:w w:val="97"/>
                <w:sz w:val="20"/>
                <w:szCs w:val="20"/>
                <w:lang w:val="ru-RU"/>
              </w:rPr>
              <w:t>Режим дня и его значение для современного школьника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Pr>
                <w:sz w:val="20"/>
                <w:szCs w:val="20"/>
                <w:lang w:val="ru-RU"/>
              </w:rPr>
            </w:pPr>
            <w:r w:rsidRPr="00C45D22">
              <w:rPr>
                <w:rFonts w:ascii="Times New Roman" w:eastAsia="Times New Roman" w:hAnsi="Times New Roman"/>
                <w:color w:val="000000"/>
                <w:w w:val="97"/>
                <w:sz w:val="20"/>
                <w:szCs w:val="20"/>
                <w:lang w:val="ru-RU"/>
              </w:rPr>
              <w:t>знакомятся с понятием «работоспособность» и изменениями показателей работоспособности в течение дня</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pPr>
              <w:autoSpaceDE w:val="0"/>
              <w:autoSpaceDN w:val="0"/>
              <w:spacing w:before="76" w:after="0" w:line="233" w:lineRule="auto"/>
              <w:ind w:left="72"/>
              <w:rPr>
                <w:sz w:val="20"/>
                <w:szCs w:val="20"/>
              </w:rPr>
            </w:pPr>
            <w:r w:rsidRPr="00C24654">
              <w:rPr>
                <w:w w:val="105"/>
                <w:sz w:val="20"/>
                <w:szCs w:val="20"/>
              </w:rPr>
              <w:t>https://resh.edu.ru/subject/9/</w:t>
            </w:r>
          </w:p>
        </w:tc>
      </w:tr>
      <w:tr w:rsidR="004C4640" w:rsidRPr="00C45D22" w:rsidTr="006F2357">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2.2.</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5" w:lineRule="auto"/>
              <w:ind w:left="72" w:right="1008"/>
              <w:rPr>
                <w:sz w:val="20"/>
                <w:szCs w:val="20"/>
                <w:lang w:val="ru-RU"/>
              </w:rPr>
            </w:pPr>
            <w:r w:rsidRPr="00C45D22">
              <w:rPr>
                <w:rFonts w:ascii="Times New Roman" w:eastAsia="Times New Roman" w:hAnsi="Times New Roman"/>
                <w:b/>
                <w:color w:val="000000"/>
                <w:w w:val="97"/>
                <w:sz w:val="20"/>
                <w:szCs w:val="20"/>
                <w:lang w:val="ru-RU"/>
              </w:rPr>
              <w:t>Самостоятельное составление индивидуального режима дня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5" w:lineRule="auto"/>
              <w:ind w:left="72" w:right="432"/>
              <w:rPr>
                <w:sz w:val="20"/>
                <w:szCs w:val="20"/>
                <w:lang w:val="ru-RU"/>
              </w:rPr>
            </w:pPr>
            <w:r w:rsidRPr="00C45D22">
              <w:rPr>
                <w:rFonts w:ascii="Times New Roman" w:eastAsia="Times New Roman" w:hAnsi="Times New Roman"/>
                <w:color w:val="000000"/>
                <w:w w:val="97"/>
                <w:sz w:val="20"/>
                <w:szCs w:val="20"/>
                <w:lang w:val="ru-RU"/>
              </w:rPr>
              <w:t>составляют индивидуальный режим дня и оформляют его в виде таблицы</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pPr>
              <w:autoSpaceDE w:val="0"/>
              <w:autoSpaceDN w:val="0"/>
              <w:spacing w:before="78" w:after="0" w:line="230" w:lineRule="auto"/>
              <w:ind w:left="72"/>
              <w:rPr>
                <w:sz w:val="20"/>
                <w:szCs w:val="20"/>
              </w:rPr>
            </w:pPr>
            <w:r w:rsidRPr="00C24654">
              <w:rPr>
                <w:w w:val="105"/>
                <w:sz w:val="20"/>
                <w:szCs w:val="20"/>
              </w:rPr>
              <w:t>https://resh.edu.ru/subject/9/</w:t>
            </w:r>
          </w:p>
        </w:tc>
      </w:tr>
      <w:tr w:rsidR="004C4640" w:rsidRPr="00C45D22" w:rsidTr="006F2357">
        <w:trPr>
          <w:trHeight w:hRule="exact" w:val="7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2.3.</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5" w:lineRule="auto"/>
              <w:ind w:left="72" w:right="144"/>
              <w:rPr>
                <w:sz w:val="20"/>
                <w:szCs w:val="20"/>
                <w:lang w:val="ru-RU"/>
              </w:rPr>
            </w:pPr>
            <w:r w:rsidRPr="00C45D22">
              <w:rPr>
                <w:rFonts w:ascii="Times New Roman" w:eastAsia="Times New Roman" w:hAnsi="Times New Roman"/>
                <w:b/>
                <w:color w:val="000000"/>
                <w:w w:val="97"/>
                <w:sz w:val="20"/>
                <w:szCs w:val="20"/>
                <w:lang w:val="ru-RU"/>
              </w:rPr>
              <w:t>Физическое развитие человека и факторы, влияющие на его показатели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7" w:lineRule="auto"/>
              <w:ind w:left="72"/>
              <w:rPr>
                <w:sz w:val="20"/>
                <w:szCs w:val="20"/>
                <w:lang w:val="ru-RU"/>
              </w:rPr>
            </w:pPr>
            <w:r w:rsidRPr="00C45D22">
              <w:rPr>
                <w:rFonts w:ascii="Times New Roman" w:eastAsia="Times New Roman" w:hAnsi="Times New Roman"/>
                <w:color w:val="000000"/>
                <w:w w:val="97"/>
                <w:sz w:val="20"/>
                <w:szCs w:val="20"/>
                <w:lang w:val="ru-RU"/>
              </w:rPr>
              <w:t>знакомятся с понятием «физическое развитие» в значении «процесс взросления организма под влиянием наследственных программ</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pPr>
              <w:autoSpaceDE w:val="0"/>
              <w:autoSpaceDN w:val="0"/>
              <w:spacing w:before="78" w:after="0" w:line="230" w:lineRule="auto"/>
              <w:ind w:left="72"/>
              <w:rPr>
                <w:sz w:val="20"/>
                <w:szCs w:val="20"/>
              </w:rPr>
            </w:pPr>
            <w:r w:rsidRPr="00C24654">
              <w:rPr>
                <w:w w:val="105"/>
                <w:sz w:val="20"/>
                <w:szCs w:val="20"/>
              </w:rPr>
              <w:t>https://resh.edu.ru/subject/9/</w:t>
            </w:r>
          </w:p>
        </w:tc>
      </w:tr>
      <w:tr w:rsidR="004C4640" w:rsidRPr="00C45D22" w:rsidTr="006F2357">
        <w:trPr>
          <w:trHeight w:hRule="exact" w:val="84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2.4.</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5" w:lineRule="auto"/>
              <w:ind w:left="72" w:right="576"/>
              <w:rPr>
                <w:sz w:val="20"/>
                <w:szCs w:val="20"/>
                <w:lang w:val="ru-RU"/>
              </w:rPr>
            </w:pPr>
            <w:r w:rsidRPr="00C45D22">
              <w:rPr>
                <w:rFonts w:ascii="Times New Roman" w:eastAsia="Times New Roman" w:hAnsi="Times New Roman"/>
                <w:b/>
                <w:color w:val="000000"/>
                <w:w w:val="97"/>
                <w:sz w:val="20"/>
                <w:szCs w:val="20"/>
                <w:lang w:val="ru-RU"/>
              </w:rPr>
              <w:t>Осанка как показатель физического развития и здоровья школьника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7" w:lineRule="auto"/>
              <w:ind w:left="72"/>
              <w:rPr>
                <w:sz w:val="20"/>
                <w:szCs w:val="20"/>
                <w:lang w:val="ru-RU"/>
              </w:rPr>
            </w:pPr>
            <w:r w:rsidRPr="00C45D22">
              <w:rPr>
                <w:rFonts w:ascii="Times New Roman" w:eastAsia="Times New Roman" w:hAnsi="Times New Roman"/>
                <w:color w:val="000000"/>
                <w:w w:val="97"/>
                <w:sz w:val="20"/>
                <w:szCs w:val="20"/>
                <w:lang w:val="ru-RU"/>
              </w:rPr>
              <w:t>знакомятся с понятиями «правильная осанка» и</w:t>
            </w:r>
            <w:proofErr w:type="gramStart"/>
            <w:r w:rsidRPr="00C45D22">
              <w:rPr>
                <w:rFonts w:ascii="Times New Roman" w:eastAsia="Times New Roman" w:hAnsi="Times New Roman"/>
                <w:color w:val="000000"/>
                <w:w w:val="97"/>
                <w:sz w:val="20"/>
                <w:szCs w:val="20"/>
                <w:lang w:val="ru-RU"/>
              </w:rPr>
              <w:t>«н</w:t>
            </w:r>
            <w:proofErr w:type="gramEnd"/>
            <w:r w:rsidRPr="00C45D22">
              <w:rPr>
                <w:rFonts w:ascii="Times New Roman" w:eastAsia="Times New Roman" w:hAnsi="Times New Roman"/>
                <w:color w:val="000000"/>
                <w:w w:val="97"/>
                <w:sz w:val="20"/>
                <w:szCs w:val="20"/>
                <w:lang w:val="ru-RU"/>
              </w:rPr>
              <w:t xml:space="preserve">еправильная осанка», видами осанки и </w:t>
            </w:r>
            <w:r w:rsidRPr="00C45D22">
              <w:rPr>
                <w:sz w:val="20"/>
                <w:szCs w:val="20"/>
                <w:lang w:val="ru-RU"/>
              </w:rPr>
              <w:br/>
            </w:r>
            <w:r w:rsidRPr="00C45D22">
              <w:rPr>
                <w:rFonts w:ascii="Times New Roman" w:eastAsia="Times New Roman" w:hAnsi="Times New Roman"/>
                <w:color w:val="000000"/>
                <w:w w:val="97"/>
                <w:sz w:val="20"/>
                <w:szCs w:val="20"/>
                <w:lang w:val="ru-RU"/>
              </w:rPr>
              <w:t>возможными причинами нарушения;;</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pPr>
              <w:autoSpaceDE w:val="0"/>
              <w:autoSpaceDN w:val="0"/>
              <w:spacing w:before="78" w:after="0" w:line="230" w:lineRule="auto"/>
              <w:ind w:left="72"/>
              <w:rPr>
                <w:sz w:val="20"/>
                <w:szCs w:val="20"/>
              </w:rPr>
            </w:pPr>
            <w:r w:rsidRPr="00C24654">
              <w:rPr>
                <w:w w:val="105"/>
                <w:sz w:val="20"/>
                <w:szCs w:val="20"/>
              </w:rPr>
              <w:t>https://resh.edu.ru/subject/9/</w:t>
            </w:r>
          </w:p>
        </w:tc>
      </w:tr>
      <w:tr w:rsidR="004C4640" w:rsidRPr="00C45D22" w:rsidTr="006F2357">
        <w:trPr>
          <w:trHeight w:hRule="exact" w:val="84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2.5.</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left="72" w:right="144"/>
              <w:rPr>
                <w:sz w:val="20"/>
                <w:szCs w:val="20"/>
                <w:lang w:val="ru-RU"/>
              </w:rPr>
            </w:pPr>
            <w:r w:rsidRPr="00C45D22">
              <w:rPr>
                <w:rFonts w:ascii="Times New Roman" w:eastAsia="Times New Roman" w:hAnsi="Times New Roman"/>
                <w:b/>
                <w:color w:val="000000"/>
                <w:w w:val="97"/>
                <w:sz w:val="20"/>
                <w:szCs w:val="20"/>
                <w:lang w:val="ru-RU"/>
              </w:rPr>
              <w:t>Измерение индивидуальных показателей физического развития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ight="288"/>
              <w:rPr>
                <w:sz w:val="20"/>
                <w:szCs w:val="20"/>
                <w:lang w:val="ru-RU"/>
              </w:rPr>
            </w:pPr>
            <w:r w:rsidRPr="00C45D22">
              <w:rPr>
                <w:rFonts w:ascii="Times New Roman" w:eastAsia="Times New Roman" w:hAnsi="Times New Roman"/>
                <w:color w:val="000000"/>
                <w:w w:val="97"/>
                <w:sz w:val="20"/>
                <w:szCs w:val="20"/>
                <w:lang w:val="ru-RU"/>
              </w:rPr>
              <w:t xml:space="preserve">измеряют показатели индивидуального </w:t>
            </w:r>
            <w:r w:rsidRPr="00C45D22">
              <w:rPr>
                <w:sz w:val="20"/>
                <w:szCs w:val="20"/>
                <w:lang w:val="ru-RU"/>
              </w:rPr>
              <w:br/>
            </w:r>
            <w:r w:rsidRPr="00C45D22">
              <w:rPr>
                <w:rFonts w:ascii="Times New Roman" w:eastAsia="Times New Roman" w:hAnsi="Times New Roman"/>
                <w:color w:val="000000"/>
                <w:w w:val="97"/>
                <w:sz w:val="20"/>
                <w:szCs w:val="20"/>
                <w:lang w:val="ru-RU"/>
              </w:rPr>
              <w:t>физического развития (длины и массы тела, окружности грудной клетки, осанки</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pPr>
              <w:autoSpaceDE w:val="0"/>
              <w:autoSpaceDN w:val="0"/>
              <w:spacing w:before="76" w:after="0" w:line="233" w:lineRule="auto"/>
              <w:ind w:left="72"/>
              <w:rPr>
                <w:sz w:val="20"/>
                <w:szCs w:val="20"/>
              </w:rPr>
            </w:pPr>
            <w:r w:rsidRPr="00C24654">
              <w:rPr>
                <w:w w:val="105"/>
                <w:sz w:val="20"/>
                <w:szCs w:val="20"/>
              </w:rPr>
              <w:t>https://resh.edu.ru/subject/9/</w:t>
            </w:r>
          </w:p>
        </w:tc>
      </w:tr>
      <w:tr w:rsidR="004C4640" w:rsidRPr="00C45D22" w:rsidTr="006F2357">
        <w:trPr>
          <w:trHeight w:hRule="exact" w:val="54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2.6.</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left="72"/>
              <w:rPr>
                <w:sz w:val="20"/>
                <w:szCs w:val="20"/>
                <w:lang w:val="ru-RU"/>
              </w:rPr>
            </w:pPr>
            <w:r w:rsidRPr="00C45D22">
              <w:rPr>
                <w:rFonts w:ascii="Times New Roman" w:eastAsia="Times New Roman" w:hAnsi="Times New Roman"/>
                <w:b/>
                <w:color w:val="000000"/>
                <w:w w:val="97"/>
                <w:sz w:val="20"/>
                <w:szCs w:val="20"/>
                <w:lang w:val="ru-RU"/>
              </w:rPr>
              <w:t>Упражнения для профилактики нарушения осанки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Pr>
                <w:sz w:val="20"/>
                <w:szCs w:val="20"/>
                <w:lang w:val="ru-RU"/>
              </w:rPr>
            </w:pPr>
            <w:r w:rsidRPr="00C45D22">
              <w:rPr>
                <w:rFonts w:ascii="Times New Roman" w:eastAsia="Times New Roman" w:hAnsi="Times New Roman"/>
                <w:color w:val="000000"/>
                <w:w w:val="97"/>
                <w:sz w:val="20"/>
                <w:szCs w:val="20"/>
                <w:lang w:val="ru-RU"/>
              </w:rPr>
              <w:t>знакомятся с понятиями «правильная осанка» и</w:t>
            </w:r>
            <w:proofErr w:type="gramStart"/>
            <w:r w:rsidRPr="00C45D22">
              <w:rPr>
                <w:rFonts w:ascii="Times New Roman" w:eastAsia="Times New Roman" w:hAnsi="Times New Roman"/>
                <w:color w:val="000000"/>
                <w:w w:val="97"/>
                <w:sz w:val="20"/>
                <w:szCs w:val="20"/>
                <w:lang w:val="ru-RU"/>
              </w:rPr>
              <w:t>«н</w:t>
            </w:r>
            <w:proofErr w:type="gramEnd"/>
            <w:r w:rsidRPr="00C45D22">
              <w:rPr>
                <w:rFonts w:ascii="Times New Roman" w:eastAsia="Times New Roman" w:hAnsi="Times New Roman"/>
                <w:color w:val="000000"/>
                <w:w w:val="97"/>
                <w:sz w:val="20"/>
                <w:szCs w:val="20"/>
                <w:lang w:val="ru-RU"/>
              </w:rPr>
              <w:t xml:space="preserve">еправильная осанка», видами осанки и </w:t>
            </w:r>
            <w:r w:rsidRPr="00C45D22">
              <w:rPr>
                <w:sz w:val="20"/>
                <w:szCs w:val="20"/>
                <w:lang w:val="ru-RU"/>
              </w:rPr>
              <w:br/>
            </w:r>
            <w:r w:rsidRPr="00C45D22">
              <w:rPr>
                <w:rFonts w:ascii="Times New Roman" w:eastAsia="Times New Roman" w:hAnsi="Times New Roman"/>
                <w:color w:val="000000"/>
                <w:w w:val="97"/>
                <w:sz w:val="20"/>
                <w:szCs w:val="20"/>
                <w:lang w:val="ru-RU"/>
              </w:rPr>
              <w:t>возможными причинами нарушения;;</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pPr>
              <w:autoSpaceDE w:val="0"/>
              <w:autoSpaceDN w:val="0"/>
              <w:spacing w:before="76" w:after="0" w:line="233" w:lineRule="auto"/>
              <w:ind w:left="72"/>
              <w:rPr>
                <w:sz w:val="20"/>
                <w:szCs w:val="20"/>
              </w:rPr>
            </w:pPr>
            <w:r w:rsidRPr="00C24654">
              <w:rPr>
                <w:w w:val="105"/>
                <w:sz w:val="20"/>
                <w:szCs w:val="20"/>
              </w:rPr>
              <w:t>https://resh.edu.ru/subject/9/</w:t>
            </w:r>
          </w:p>
        </w:tc>
      </w:tr>
    </w:tbl>
    <w:p w:rsidR="00FF064F" w:rsidRPr="00C45D22" w:rsidRDefault="00FF064F">
      <w:pPr>
        <w:autoSpaceDE w:val="0"/>
        <w:autoSpaceDN w:val="0"/>
        <w:spacing w:after="0" w:line="14" w:lineRule="exact"/>
        <w:rPr>
          <w:sz w:val="20"/>
          <w:szCs w:val="20"/>
        </w:rPr>
      </w:pPr>
    </w:p>
    <w:p w:rsidR="00FF064F" w:rsidRPr="00C45D22" w:rsidRDefault="00FF064F">
      <w:pPr>
        <w:rPr>
          <w:sz w:val="20"/>
          <w:szCs w:val="20"/>
        </w:rPr>
        <w:sectPr w:rsidR="00FF064F" w:rsidRPr="00C45D22">
          <w:pgSz w:w="16840" w:h="11900"/>
          <w:pgMar w:top="282" w:right="640" w:bottom="430" w:left="666" w:header="720" w:footer="720" w:gutter="0"/>
          <w:cols w:space="720" w:equalWidth="0">
            <w:col w:w="15534" w:space="0"/>
          </w:cols>
          <w:docGrid w:linePitch="360"/>
        </w:sectPr>
      </w:pPr>
    </w:p>
    <w:p w:rsidR="00FF064F" w:rsidRPr="00C45D22" w:rsidRDefault="00FF064F">
      <w:pPr>
        <w:autoSpaceDE w:val="0"/>
        <w:autoSpaceDN w:val="0"/>
        <w:spacing w:after="66" w:line="220" w:lineRule="exact"/>
        <w:rPr>
          <w:sz w:val="20"/>
          <w:szCs w:val="20"/>
        </w:rPr>
      </w:pPr>
    </w:p>
    <w:tbl>
      <w:tblPr>
        <w:tblW w:w="0" w:type="auto"/>
        <w:tblInd w:w="6" w:type="dxa"/>
        <w:tblLayout w:type="fixed"/>
        <w:tblLook w:val="04A0"/>
      </w:tblPr>
      <w:tblGrid>
        <w:gridCol w:w="468"/>
        <w:gridCol w:w="3278"/>
        <w:gridCol w:w="528"/>
        <w:gridCol w:w="120"/>
        <w:gridCol w:w="567"/>
        <w:gridCol w:w="141"/>
        <w:gridCol w:w="567"/>
        <w:gridCol w:w="142"/>
        <w:gridCol w:w="142"/>
        <w:gridCol w:w="142"/>
        <w:gridCol w:w="6237"/>
        <w:gridCol w:w="992"/>
        <w:gridCol w:w="2178"/>
      </w:tblGrid>
      <w:tr w:rsidR="004C4640" w:rsidRPr="00C45D22" w:rsidTr="006F2357">
        <w:trPr>
          <w:trHeight w:hRule="exact" w:val="10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2.7.</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5" w:lineRule="auto"/>
              <w:ind w:right="1152"/>
              <w:jc w:val="center"/>
              <w:rPr>
                <w:sz w:val="20"/>
                <w:szCs w:val="20"/>
                <w:lang w:val="ru-RU"/>
              </w:rPr>
            </w:pPr>
            <w:r w:rsidRPr="00C45D22">
              <w:rPr>
                <w:rFonts w:ascii="Times New Roman" w:eastAsia="Times New Roman" w:hAnsi="Times New Roman"/>
                <w:b/>
                <w:color w:val="000000"/>
                <w:w w:val="97"/>
                <w:sz w:val="20"/>
                <w:szCs w:val="20"/>
                <w:lang w:val="ru-RU"/>
              </w:rPr>
              <w:t>Организация и проведение самостоятельных занятий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50" w:lineRule="auto"/>
              <w:ind w:left="72" w:right="576"/>
              <w:rPr>
                <w:sz w:val="20"/>
                <w:szCs w:val="20"/>
                <w:lang w:val="ru-RU"/>
              </w:rPr>
            </w:pPr>
            <w:r w:rsidRPr="00C45D22">
              <w:rPr>
                <w:rFonts w:ascii="Times New Roman" w:eastAsia="Times New Roman" w:hAnsi="Times New Roman"/>
                <w:color w:val="000000"/>
                <w:w w:val="97"/>
                <w:sz w:val="20"/>
                <w:szCs w:val="20"/>
                <w:lang w:val="ru-RU"/>
              </w:rPr>
              <w:t>составляют комплексы упражнений с предметами и без предметов на голове; самостоятельно разучивают технику их выполнения</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rsidP="004C4640">
            <w:pPr>
              <w:autoSpaceDE w:val="0"/>
              <w:autoSpaceDN w:val="0"/>
              <w:spacing w:before="78" w:after="0" w:line="230" w:lineRule="auto"/>
              <w:ind w:left="72"/>
              <w:rPr>
                <w:sz w:val="20"/>
                <w:szCs w:val="20"/>
              </w:rPr>
            </w:pPr>
            <w:r w:rsidRPr="00C24654">
              <w:rPr>
                <w:w w:val="105"/>
                <w:sz w:val="20"/>
                <w:szCs w:val="20"/>
              </w:rPr>
              <w:t>https://resh.edu.ru/subject/9/</w:t>
            </w:r>
          </w:p>
        </w:tc>
      </w:tr>
      <w:tr w:rsidR="004C4640" w:rsidRPr="003604B7" w:rsidTr="006F2357">
        <w:trPr>
          <w:trHeight w:hRule="exact" w:val="110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2.8.</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7" w:lineRule="auto"/>
              <w:ind w:left="72" w:right="432"/>
              <w:rPr>
                <w:sz w:val="20"/>
                <w:szCs w:val="20"/>
                <w:lang w:val="ru-RU"/>
              </w:rPr>
            </w:pPr>
            <w:r w:rsidRPr="00C45D22">
              <w:rPr>
                <w:rFonts w:ascii="Times New Roman" w:eastAsia="Times New Roman" w:hAnsi="Times New Roman"/>
                <w:b/>
                <w:color w:val="000000"/>
                <w:w w:val="97"/>
                <w:sz w:val="20"/>
                <w:szCs w:val="20"/>
                <w:lang w:val="ru-RU"/>
              </w:rPr>
              <w:t>Процедура определения состояния организма с помощью одномоментной функциональной пробы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8" w:after="0" w:line="230" w:lineRule="auto"/>
              <w:ind w:left="72"/>
              <w:rPr>
                <w:sz w:val="20"/>
                <w:szCs w:val="20"/>
                <w:lang w:val="ru-RU"/>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50" w:lineRule="auto"/>
              <w:ind w:left="72"/>
              <w:rPr>
                <w:sz w:val="20"/>
                <w:szCs w:val="20"/>
                <w:lang w:val="ru-RU"/>
              </w:rPr>
            </w:pPr>
            <w:r w:rsidRPr="00C45D22">
              <w:rPr>
                <w:rFonts w:ascii="Times New Roman" w:eastAsia="Times New Roman" w:hAnsi="Times New Roman"/>
                <w:color w:val="000000"/>
                <w:w w:val="97"/>
                <w:sz w:val="20"/>
                <w:szCs w:val="20"/>
                <w:lang w:val="ru-RU"/>
              </w:rPr>
              <w:t xml:space="preserve">разучивают способ проведения одномоментной пробы в состоянии относительного покоя, </w:t>
            </w:r>
            <w:r w:rsidRPr="00C45D22">
              <w:rPr>
                <w:sz w:val="20"/>
                <w:szCs w:val="20"/>
                <w:lang w:val="ru-RU"/>
              </w:rPr>
              <w:br/>
            </w:r>
            <w:r w:rsidRPr="00C45D22">
              <w:rPr>
                <w:rFonts w:ascii="Times New Roman" w:eastAsia="Times New Roman" w:hAnsi="Times New Roman"/>
                <w:color w:val="000000"/>
                <w:w w:val="97"/>
                <w:sz w:val="20"/>
                <w:szCs w:val="20"/>
                <w:lang w:val="ru-RU"/>
              </w:rPr>
              <w:t xml:space="preserve">определяют состояние организма </w:t>
            </w:r>
            <w:r w:rsidRPr="00C45D22">
              <w:rPr>
                <w:sz w:val="20"/>
                <w:szCs w:val="20"/>
                <w:lang w:val="ru-RU"/>
              </w:rPr>
              <w:br/>
            </w:r>
            <w:r w:rsidRPr="00C45D22">
              <w:rPr>
                <w:rFonts w:ascii="Times New Roman" w:eastAsia="Times New Roman" w:hAnsi="Times New Roman"/>
                <w:color w:val="000000"/>
                <w:w w:val="97"/>
                <w:sz w:val="20"/>
                <w:szCs w:val="20"/>
                <w:lang w:val="ru-RU"/>
              </w:rPr>
              <w:t>по определённой формуле</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C4E80" w:rsidRDefault="00CC4E80">
            <w:pPr>
              <w:autoSpaceDE w:val="0"/>
              <w:autoSpaceDN w:val="0"/>
              <w:spacing w:before="78" w:after="0" w:line="247" w:lineRule="auto"/>
              <w:ind w:left="72"/>
              <w:rPr>
                <w:sz w:val="20"/>
                <w:szCs w:val="20"/>
                <w:lang w:val="ru-RU"/>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rsidP="004C4640">
            <w:pPr>
              <w:autoSpaceDE w:val="0"/>
              <w:autoSpaceDN w:val="0"/>
              <w:spacing w:before="78" w:after="0" w:line="230" w:lineRule="auto"/>
              <w:ind w:left="72"/>
              <w:rPr>
                <w:sz w:val="20"/>
                <w:szCs w:val="20"/>
                <w:lang w:val="ru-RU"/>
              </w:rPr>
            </w:pPr>
            <w:r w:rsidRPr="00C24654">
              <w:rPr>
                <w:w w:val="105"/>
                <w:sz w:val="20"/>
                <w:szCs w:val="20"/>
              </w:rPr>
              <w:t>https</w:t>
            </w:r>
            <w:r w:rsidRPr="0062331E">
              <w:rPr>
                <w:w w:val="105"/>
                <w:sz w:val="20"/>
                <w:szCs w:val="20"/>
                <w:lang w:val="ru-RU"/>
              </w:rPr>
              <w:t>://</w:t>
            </w:r>
            <w:proofErr w:type="spellStart"/>
            <w:r w:rsidRPr="00C24654">
              <w:rPr>
                <w:w w:val="105"/>
                <w:sz w:val="20"/>
                <w:szCs w:val="20"/>
              </w:rPr>
              <w:t>resh</w:t>
            </w:r>
            <w:proofErr w:type="spellEnd"/>
            <w:r w:rsidRPr="0062331E">
              <w:rPr>
                <w:w w:val="105"/>
                <w:sz w:val="20"/>
                <w:szCs w:val="20"/>
                <w:lang w:val="ru-RU"/>
              </w:rPr>
              <w:t>.</w:t>
            </w:r>
            <w:proofErr w:type="spellStart"/>
            <w:r w:rsidRPr="00C24654">
              <w:rPr>
                <w:w w:val="105"/>
                <w:sz w:val="20"/>
                <w:szCs w:val="20"/>
              </w:rPr>
              <w:t>edu</w:t>
            </w:r>
            <w:proofErr w:type="spellEnd"/>
            <w:r w:rsidRPr="0062331E">
              <w:rPr>
                <w:w w:val="105"/>
                <w:sz w:val="20"/>
                <w:szCs w:val="20"/>
                <w:lang w:val="ru-RU"/>
              </w:rPr>
              <w:t>.</w:t>
            </w:r>
            <w:proofErr w:type="spellStart"/>
            <w:r w:rsidRPr="00C24654">
              <w:rPr>
                <w:w w:val="105"/>
                <w:sz w:val="20"/>
                <w:szCs w:val="20"/>
              </w:rPr>
              <w:t>ru</w:t>
            </w:r>
            <w:proofErr w:type="spellEnd"/>
            <w:r w:rsidRPr="0062331E">
              <w:rPr>
                <w:w w:val="105"/>
                <w:sz w:val="20"/>
                <w:szCs w:val="20"/>
                <w:lang w:val="ru-RU"/>
              </w:rPr>
              <w:t>/</w:t>
            </w:r>
            <w:r w:rsidRPr="00C24654">
              <w:rPr>
                <w:w w:val="105"/>
                <w:sz w:val="20"/>
                <w:szCs w:val="20"/>
              </w:rPr>
              <w:t>subject</w:t>
            </w:r>
            <w:r w:rsidRPr="0062331E">
              <w:rPr>
                <w:w w:val="105"/>
                <w:sz w:val="20"/>
                <w:szCs w:val="20"/>
                <w:lang w:val="ru-RU"/>
              </w:rPr>
              <w:t>/9/</w:t>
            </w:r>
          </w:p>
        </w:tc>
      </w:tr>
      <w:tr w:rsidR="004C4640" w:rsidRPr="003604B7" w:rsidTr="006F2357">
        <w:trPr>
          <w:trHeight w:hRule="exact" w:val="10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2.9.</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ight="144"/>
              <w:rPr>
                <w:sz w:val="20"/>
                <w:szCs w:val="20"/>
                <w:lang w:val="ru-RU"/>
              </w:rPr>
            </w:pPr>
            <w:r w:rsidRPr="00C45D22">
              <w:rPr>
                <w:rFonts w:ascii="Times New Roman" w:eastAsia="Times New Roman" w:hAnsi="Times New Roman"/>
                <w:b/>
                <w:color w:val="000000"/>
                <w:w w:val="97"/>
                <w:sz w:val="20"/>
                <w:szCs w:val="20"/>
                <w:lang w:val="ru-RU"/>
              </w:rPr>
              <w:t>Исследование влияния оздоровительных форм занятий физической культурой на работу сердца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3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Pr>
                <w:sz w:val="20"/>
                <w:szCs w:val="20"/>
                <w:lang w:val="ru-RU"/>
              </w:rPr>
            </w:pPr>
            <w:r w:rsidRPr="00C45D22">
              <w:rPr>
                <w:rFonts w:ascii="Times New Roman" w:eastAsia="Times New Roman" w:hAnsi="Times New Roman"/>
                <w:color w:val="000000"/>
                <w:w w:val="97"/>
                <w:sz w:val="20"/>
                <w:szCs w:val="20"/>
                <w:lang w:val="ru-RU"/>
              </w:rPr>
              <w:t>измеряют пульс после выполнения упражнений (или двигательных действий) в начале, середине и по окончании самостоятельных занятий</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C4E80" w:rsidRDefault="00CC4E80" w:rsidP="00CC4E80">
            <w:pPr>
              <w:autoSpaceDE w:val="0"/>
              <w:autoSpaceDN w:val="0"/>
              <w:spacing w:before="76" w:after="0" w:line="245" w:lineRule="auto"/>
              <w:rPr>
                <w:sz w:val="20"/>
                <w:szCs w:val="20"/>
                <w:lang w:val="ru-RU"/>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C4E80" w:rsidRDefault="004C4640" w:rsidP="004C4640">
            <w:pPr>
              <w:autoSpaceDE w:val="0"/>
              <w:autoSpaceDN w:val="0"/>
              <w:spacing w:before="76" w:after="0" w:line="233" w:lineRule="auto"/>
              <w:ind w:left="72"/>
              <w:rPr>
                <w:sz w:val="20"/>
                <w:szCs w:val="20"/>
                <w:lang w:val="ru-RU"/>
              </w:rPr>
            </w:pPr>
            <w:r w:rsidRPr="00C24654">
              <w:rPr>
                <w:w w:val="105"/>
                <w:sz w:val="20"/>
                <w:szCs w:val="20"/>
              </w:rPr>
              <w:t>https</w:t>
            </w:r>
            <w:r w:rsidRPr="00CC4E80">
              <w:rPr>
                <w:w w:val="105"/>
                <w:sz w:val="20"/>
                <w:szCs w:val="20"/>
                <w:lang w:val="ru-RU"/>
              </w:rPr>
              <w:t>://</w:t>
            </w:r>
            <w:proofErr w:type="spellStart"/>
            <w:r w:rsidRPr="00C24654">
              <w:rPr>
                <w:w w:val="105"/>
                <w:sz w:val="20"/>
                <w:szCs w:val="20"/>
              </w:rPr>
              <w:t>resh</w:t>
            </w:r>
            <w:proofErr w:type="spellEnd"/>
            <w:r w:rsidRPr="00CC4E80">
              <w:rPr>
                <w:w w:val="105"/>
                <w:sz w:val="20"/>
                <w:szCs w:val="20"/>
                <w:lang w:val="ru-RU"/>
              </w:rPr>
              <w:t>.</w:t>
            </w:r>
            <w:proofErr w:type="spellStart"/>
            <w:r w:rsidRPr="00C24654">
              <w:rPr>
                <w:w w:val="105"/>
                <w:sz w:val="20"/>
                <w:szCs w:val="20"/>
              </w:rPr>
              <w:t>edu</w:t>
            </w:r>
            <w:proofErr w:type="spellEnd"/>
            <w:r w:rsidRPr="00CC4E80">
              <w:rPr>
                <w:w w:val="105"/>
                <w:sz w:val="20"/>
                <w:szCs w:val="20"/>
                <w:lang w:val="ru-RU"/>
              </w:rPr>
              <w:t>.</w:t>
            </w:r>
            <w:proofErr w:type="spellStart"/>
            <w:r w:rsidRPr="00C24654">
              <w:rPr>
                <w:w w:val="105"/>
                <w:sz w:val="20"/>
                <w:szCs w:val="20"/>
              </w:rPr>
              <w:t>ru</w:t>
            </w:r>
            <w:proofErr w:type="spellEnd"/>
            <w:r w:rsidRPr="00CC4E80">
              <w:rPr>
                <w:w w:val="105"/>
                <w:sz w:val="20"/>
                <w:szCs w:val="20"/>
                <w:lang w:val="ru-RU"/>
              </w:rPr>
              <w:t>/</w:t>
            </w:r>
            <w:r w:rsidRPr="00C24654">
              <w:rPr>
                <w:w w:val="105"/>
                <w:sz w:val="20"/>
                <w:szCs w:val="20"/>
              </w:rPr>
              <w:t>subject</w:t>
            </w:r>
            <w:r w:rsidRPr="00CC4E80">
              <w:rPr>
                <w:w w:val="105"/>
                <w:sz w:val="20"/>
                <w:szCs w:val="20"/>
                <w:lang w:val="ru-RU"/>
              </w:rPr>
              <w:t>/9/</w:t>
            </w:r>
          </w:p>
        </w:tc>
      </w:tr>
      <w:tr w:rsidR="004C4640" w:rsidRPr="00C45D22" w:rsidTr="006F2357">
        <w:trPr>
          <w:trHeight w:hRule="exact" w:val="85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2.10</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b/>
                <w:color w:val="000000"/>
                <w:w w:val="97"/>
                <w:sz w:val="20"/>
                <w:szCs w:val="20"/>
              </w:rPr>
              <w:t>Ведение</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дневника</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физической</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культуры</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
        </w:tc>
        <w:tc>
          <w:tcPr>
            <w:tcW w:w="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rPr>
                <w:sz w:val="20"/>
                <w:szCs w:val="20"/>
              </w:rPr>
            </w:pPr>
          </w:p>
        </w:tc>
        <w:tc>
          <w:tcPr>
            <w:tcW w:w="637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CC4E80">
            <w:pPr>
              <w:autoSpaceDE w:val="0"/>
              <w:autoSpaceDN w:val="0"/>
              <w:spacing w:before="76" w:after="0" w:line="233" w:lineRule="auto"/>
              <w:ind w:left="72"/>
              <w:rPr>
                <w:sz w:val="20"/>
                <w:szCs w:val="20"/>
              </w:rPr>
            </w:pPr>
            <w:proofErr w:type="spellStart"/>
            <w:r>
              <w:rPr>
                <w:rFonts w:ascii="Times New Roman" w:eastAsia="Times New Roman" w:hAnsi="Times New Roman"/>
                <w:color w:val="000000"/>
                <w:w w:val="97"/>
                <w:sz w:val="20"/>
                <w:szCs w:val="20"/>
              </w:rPr>
              <w:t>Составля</w:t>
            </w:r>
            <w:r>
              <w:rPr>
                <w:rFonts w:ascii="Times New Roman" w:eastAsia="Times New Roman" w:hAnsi="Times New Roman"/>
                <w:color w:val="000000"/>
                <w:w w:val="97"/>
                <w:sz w:val="20"/>
                <w:szCs w:val="20"/>
                <w:lang w:val="ru-RU"/>
              </w:rPr>
              <w:t>ю</w:t>
            </w:r>
            <w:proofErr w:type="spellEnd"/>
            <w:r w:rsidR="004C4640" w:rsidRPr="00C45D22">
              <w:rPr>
                <w:rFonts w:ascii="Times New Roman" w:eastAsia="Times New Roman" w:hAnsi="Times New Roman"/>
                <w:color w:val="000000"/>
                <w:w w:val="97"/>
                <w:sz w:val="20"/>
                <w:szCs w:val="20"/>
              </w:rPr>
              <w:t>т</w:t>
            </w:r>
            <w:r>
              <w:rPr>
                <w:rFonts w:ascii="Times New Roman" w:eastAsia="Times New Roman" w:hAnsi="Times New Roman"/>
                <w:color w:val="000000"/>
                <w:w w:val="97"/>
                <w:sz w:val="20"/>
                <w:szCs w:val="20"/>
                <w:lang w:val="ru-RU"/>
              </w:rPr>
              <w:t xml:space="preserve"> </w:t>
            </w:r>
            <w:proofErr w:type="spellStart"/>
            <w:r w:rsidR="004C4640" w:rsidRPr="00C45D22">
              <w:rPr>
                <w:rFonts w:ascii="Times New Roman" w:eastAsia="Times New Roman" w:hAnsi="Times New Roman"/>
                <w:color w:val="000000"/>
                <w:w w:val="97"/>
                <w:sz w:val="20"/>
                <w:szCs w:val="20"/>
              </w:rPr>
              <w:t>дневник</w:t>
            </w:r>
            <w:proofErr w:type="spellEnd"/>
            <w:r>
              <w:rPr>
                <w:rFonts w:ascii="Times New Roman" w:eastAsia="Times New Roman" w:hAnsi="Times New Roman"/>
                <w:color w:val="000000"/>
                <w:w w:val="97"/>
                <w:sz w:val="20"/>
                <w:szCs w:val="20"/>
                <w:lang w:val="ru-RU"/>
              </w:rPr>
              <w:t xml:space="preserve"> </w:t>
            </w:r>
            <w:proofErr w:type="spellStart"/>
            <w:r w:rsidR="004C4640" w:rsidRPr="00C45D22">
              <w:rPr>
                <w:rFonts w:ascii="Times New Roman" w:eastAsia="Times New Roman" w:hAnsi="Times New Roman"/>
                <w:color w:val="000000"/>
                <w:w w:val="97"/>
                <w:sz w:val="20"/>
                <w:szCs w:val="20"/>
              </w:rPr>
              <w:t>физической</w:t>
            </w:r>
            <w:proofErr w:type="spellEnd"/>
            <w:r>
              <w:rPr>
                <w:rFonts w:ascii="Times New Roman" w:eastAsia="Times New Roman" w:hAnsi="Times New Roman"/>
                <w:color w:val="000000"/>
                <w:w w:val="97"/>
                <w:sz w:val="20"/>
                <w:szCs w:val="20"/>
                <w:lang w:val="ru-RU"/>
              </w:rPr>
              <w:t xml:space="preserve"> </w:t>
            </w:r>
            <w:proofErr w:type="spellStart"/>
            <w:r w:rsidR="004C4640" w:rsidRPr="00C45D22">
              <w:rPr>
                <w:rFonts w:ascii="Times New Roman" w:eastAsia="Times New Roman" w:hAnsi="Times New Roman"/>
                <w:color w:val="000000"/>
                <w:w w:val="97"/>
                <w:sz w:val="20"/>
                <w:szCs w:val="20"/>
              </w:rPr>
              <w:t>культуры</w:t>
            </w:r>
            <w:proofErr w:type="spellEnd"/>
            <w:r w:rsidR="004C4640" w:rsidRPr="00C45D22">
              <w:rPr>
                <w:rFonts w:ascii="Times New Roman" w:eastAsia="Times New Roman" w:hAnsi="Times New Roman"/>
                <w:color w:val="000000"/>
                <w:w w:val="97"/>
                <w:sz w:val="20"/>
                <w:szCs w:val="20"/>
              </w:rPr>
              <w:t>;</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rsidP="004C4640">
            <w:pPr>
              <w:autoSpaceDE w:val="0"/>
              <w:autoSpaceDN w:val="0"/>
              <w:spacing w:before="76" w:after="0" w:line="233" w:lineRule="auto"/>
              <w:ind w:left="72"/>
              <w:rPr>
                <w:sz w:val="20"/>
                <w:szCs w:val="20"/>
              </w:rPr>
            </w:pPr>
            <w:r w:rsidRPr="00C24654">
              <w:rPr>
                <w:w w:val="105"/>
                <w:sz w:val="20"/>
                <w:szCs w:val="20"/>
              </w:rPr>
              <w:t>https://resh.edu.ru/subject/9/</w:t>
            </w:r>
          </w:p>
        </w:tc>
      </w:tr>
      <w:tr w:rsidR="004C4640" w:rsidRPr="00C45D22" w:rsidTr="00DD372A">
        <w:trPr>
          <w:trHeight w:hRule="exact" w:val="634"/>
        </w:trPr>
        <w:tc>
          <w:tcPr>
            <w:tcW w:w="37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Итого</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по</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F33D81" w:rsidRDefault="004C4640">
            <w:pPr>
              <w:autoSpaceDE w:val="0"/>
              <w:autoSpaceDN w:val="0"/>
              <w:spacing w:before="76" w:after="0" w:line="233" w:lineRule="auto"/>
              <w:ind w:left="72"/>
              <w:rPr>
                <w:sz w:val="20"/>
                <w:szCs w:val="20"/>
                <w:lang w:val="ru-RU"/>
              </w:rPr>
            </w:pPr>
          </w:p>
        </w:tc>
        <w:tc>
          <w:tcPr>
            <w:tcW w:w="11228" w:type="dxa"/>
            <w:gridSpan w:val="10"/>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rPr>
                <w:sz w:val="20"/>
                <w:szCs w:val="20"/>
              </w:rPr>
            </w:pPr>
          </w:p>
        </w:tc>
      </w:tr>
      <w:tr w:rsidR="004C4640" w:rsidRPr="00C45D22" w:rsidTr="00DD372A">
        <w:trPr>
          <w:trHeight w:hRule="exact" w:val="711"/>
        </w:trPr>
        <w:tc>
          <w:tcPr>
            <w:tcW w:w="15502" w:type="dxa"/>
            <w:gridSpan w:val="13"/>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Default="004C4640">
            <w:pPr>
              <w:autoSpaceDE w:val="0"/>
              <w:autoSpaceDN w:val="0"/>
              <w:spacing w:before="76" w:after="0" w:line="233" w:lineRule="auto"/>
              <w:ind w:left="72"/>
              <w:rPr>
                <w:rFonts w:ascii="Times New Roman" w:eastAsia="Times New Roman" w:hAnsi="Times New Roman"/>
                <w:b/>
                <w:color w:val="000000"/>
                <w:w w:val="97"/>
                <w:sz w:val="20"/>
                <w:szCs w:val="20"/>
                <w:lang w:val="ru-RU"/>
              </w:rPr>
            </w:pPr>
          </w:p>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b/>
                <w:color w:val="000000"/>
                <w:w w:val="97"/>
                <w:sz w:val="20"/>
                <w:szCs w:val="20"/>
              </w:rPr>
              <w:t>Раздел</w:t>
            </w:r>
            <w:proofErr w:type="spellEnd"/>
            <w:r w:rsidRPr="00C45D22">
              <w:rPr>
                <w:rFonts w:ascii="Times New Roman" w:eastAsia="Times New Roman" w:hAnsi="Times New Roman"/>
                <w:b/>
                <w:color w:val="000000"/>
                <w:w w:val="97"/>
                <w:sz w:val="20"/>
                <w:szCs w:val="20"/>
              </w:rPr>
              <w:t xml:space="preserve"> 3. ФИЗИЧЕСКОЕ СОВЕРШЕНСТВОВАНИЕ</w:t>
            </w:r>
          </w:p>
        </w:tc>
      </w:tr>
      <w:tr w:rsidR="004C4640" w:rsidRPr="003604B7" w:rsidTr="00CC4E80">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3.1.</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5" w:lineRule="auto"/>
              <w:ind w:left="72" w:right="288"/>
              <w:rPr>
                <w:sz w:val="20"/>
                <w:szCs w:val="20"/>
                <w:lang w:val="ru-RU"/>
              </w:rPr>
            </w:pPr>
            <w:r w:rsidRPr="00C45D22">
              <w:rPr>
                <w:rFonts w:ascii="Times New Roman" w:eastAsia="Times New Roman" w:hAnsi="Times New Roman"/>
                <w:b/>
                <w:color w:val="000000"/>
                <w:w w:val="97"/>
                <w:sz w:val="20"/>
                <w:szCs w:val="20"/>
                <w:lang w:val="ru-RU"/>
              </w:rPr>
              <w:t>Знакомство с понятием «физкультурно-оздоровительная деятельность</w:t>
            </w:r>
          </w:p>
        </w:tc>
        <w:tc>
          <w:tcPr>
            <w:tcW w:w="64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BC409D" w:rsidRDefault="00BC409D">
            <w:pPr>
              <w:autoSpaceDE w:val="0"/>
              <w:autoSpaceDN w:val="0"/>
              <w:spacing w:before="78" w:after="0" w:line="230" w:lineRule="auto"/>
              <w:ind w:left="72"/>
              <w:rPr>
                <w:sz w:val="20"/>
                <w:szCs w:val="20"/>
                <w:lang w:val="ru-RU"/>
              </w:rPr>
            </w:pPr>
            <w:r>
              <w:rPr>
                <w:sz w:val="20"/>
                <w:szCs w:val="20"/>
                <w:lang w:val="ru-RU"/>
              </w:rPr>
              <w:t>0.25</w:t>
            </w: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
        </w:tc>
        <w:tc>
          <w:tcPr>
            <w:tcW w:w="70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52" w:lineRule="auto"/>
              <w:ind w:left="72" w:right="432"/>
              <w:rPr>
                <w:sz w:val="20"/>
                <w:szCs w:val="20"/>
                <w:lang w:val="ru-RU"/>
              </w:rPr>
            </w:pPr>
            <w:r w:rsidRPr="00C45D22">
              <w:rPr>
                <w:rFonts w:ascii="Times New Roman" w:eastAsia="Times New Roman" w:hAnsi="Times New Roman"/>
                <w:color w:val="000000"/>
                <w:w w:val="97"/>
                <w:sz w:val="20"/>
                <w:szCs w:val="20"/>
                <w:lang w:val="ru-RU"/>
              </w:rPr>
              <w:t>знакомятся с понятием «физкультурно-оздоровительная деятельность», ролью и значением физкультурно-оздоровительной деятельности в здоровом образе жизни современного человека</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F2357" w:rsidRDefault="004C4640">
            <w:pPr>
              <w:autoSpaceDE w:val="0"/>
              <w:autoSpaceDN w:val="0"/>
              <w:spacing w:before="78" w:after="0" w:line="245" w:lineRule="auto"/>
              <w:ind w:left="72"/>
              <w:rPr>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r w:rsidR="006F2357">
              <w:rPr>
                <w:rFonts w:ascii="Times New Roman" w:eastAsia="Times New Roman" w:hAnsi="Times New Roman"/>
                <w:color w:val="000000"/>
                <w:w w:val="97"/>
                <w:sz w:val="20"/>
                <w:szCs w:val="20"/>
                <w:lang w:val="ru-RU"/>
              </w:rPr>
              <w:t xml:space="preserve"> беседа</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rsidP="004C4640">
            <w:pPr>
              <w:pStyle w:val="TableParagraph"/>
              <w:spacing w:before="59"/>
              <w:ind w:left="49" w:right="19"/>
              <w:jc w:val="center"/>
              <w:rPr>
                <w:sz w:val="20"/>
                <w:szCs w:val="20"/>
              </w:rPr>
            </w:pPr>
            <w:r w:rsidRPr="00C24654">
              <w:rPr>
                <w:w w:val="105"/>
                <w:sz w:val="20"/>
                <w:szCs w:val="20"/>
                <w:lang w:val="en-US"/>
              </w:rPr>
              <w:t>https</w:t>
            </w:r>
            <w:r w:rsidRPr="0062331E">
              <w:rPr>
                <w:w w:val="105"/>
                <w:sz w:val="20"/>
                <w:szCs w:val="20"/>
              </w:rPr>
              <w:t>://</w:t>
            </w:r>
            <w:proofErr w:type="spellStart"/>
            <w:r w:rsidRPr="00C24654">
              <w:rPr>
                <w:w w:val="105"/>
                <w:sz w:val="20"/>
                <w:szCs w:val="20"/>
                <w:lang w:val="en-US"/>
              </w:rPr>
              <w:t>resh</w:t>
            </w:r>
            <w:proofErr w:type="spellEnd"/>
            <w:r w:rsidRPr="0062331E">
              <w:rPr>
                <w:w w:val="105"/>
                <w:sz w:val="20"/>
                <w:szCs w:val="20"/>
              </w:rPr>
              <w:t>.</w:t>
            </w:r>
            <w:proofErr w:type="spellStart"/>
            <w:r w:rsidRPr="00C24654">
              <w:rPr>
                <w:w w:val="105"/>
                <w:sz w:val="20"/>
                <w:szCs w:val="20"/>
                <w:lang w:val="en-US"/>
              </w:rPr>
              <w:t>edu</w:t>
            </w:r>
            <w:proofErr w:type="spellEnd"/>
            <w:r w:rsidRPr="0062331E">
              <w:rPr>
                <w:w w:val="105"/>
                <w:sz w:val="20"/>
                <w:szCs w:val="20"/>
              </w:rPr>
              <w:t>.</w:t>
            </w:r>
            <w:proofErr w:type="spellStart"/>
            <w:r w:rsidRPr="00C24654">
              <w:rPr>
                <w:w w:val="105"/>
                <w:sz w:val="20"/>
                <w:szCs w:val="20"/>
                <w:lang w:val="en-US"/>
              </w:rPr>
              <w:t>ru</w:t>
            </w:r>
            <w:proofErr w:type="spellEnd"/>
            <w:r w:rsidRPr="0062331E">
              <w:rPr>
                <w:w w:val="105"/>
                <w:sz w:val="20"/>
                <w:szCs w:val="20"/>
              </w:rPr>
              <w:t>/</w:t>
            </w:r>
            <w:r w:rsidRPr="00C24654">
              <w:rPr>
                <w:w w:val="105"/>
                <w:sz w:val="20"/>
                <w:szCs w:val="20"/>
                <w:lang w:val="en-US"/>
              </w:rPr>
              <w:t>subject</w:t>
            </w:r>
            <w:r w:rsidRPr="0062331E">
              <w:rPr>
                <w:w w:val="105"/>
                <w:sz w:val="20"/>
                <w:szCs w:val="20"/>
              </w:rPr>
              <w:t>/9/</w:t>
            </w:r>
          </w:p>
        </w:tc>
      </w:tr>
      <w:tr w:rsidR="004C4640" w:rsidRPr="00C45D22" w:rsidTr="00CC4E80">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3.2.</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roofErr w:type="spellStart"/>
            <w:r w:rsidRPr="00C45D22">
              <w:rPr>
                <w:rFonts w:ascii="Times New Roman" w:eastAsia="Times New Roman" w:hAnsi="Times New Roman"/>
                <w:b/>
                <w:color w:val="000000"/>
                <w:w w:val="97"/>
                <w:sz w:val="20"/>
                <w:szCs w:val="20"/>
              </w:rPr>
              <w:t>Упражнения</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утренней</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зарядки</w:t>
            </w:r>
            <w:proofErr w:type="spellEnd"/>
          </w:p>
        </w:tc>
        <w:tc>
          <w:tcPr>
            <w:tcW w:w="64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
        </w:tc>
        <w:tc>
          <w:tcPr>
            <w:tcW w:w="70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52" w:lineRule="auto"/>
              <w:ind w:left="72"/>
              <w:rPr>
                <w:sz w:val="20"/>
                <w:szCs w:val="20"/>
                <w:lang w:val="ru-RU"/>
              </w:rPr>
            </w:pPr>
            <w:r w:rsidRPr="00C45D22">
              <w:rPr>
                <w:rFonts w:ascii="Times New Roman" w:eastAsia="Times New Roman" w:hAnsi="Times New Roman"/>
                <w:color w:val="000000"/>
                <w:w w:val="97"/>
                <w:sz w:val="20"/>
                <w:szCs w:val="20"/>
                <w:lang w:val="ru-RU"/>
              </w:rPr>
              <w:t xml:space="preserve">отбирают и составляют комплексы упражнений утренней зарядки и физкультминуток для </w:t>
            </w:r>
            <w:r w:rsidRPr="00C45D22">
              <w:rPr>
                <w:sz w:val="20"/>
                <w:szCs w:val="20"/>
                <w:lang w:val="ru-RU"/>
              </w:rPr>
              <w:br/>
            </w:r>
            <w:r w:rsidRPr="00C45D22">
              <w:rPr>
                <w:rFonts w:ascii="Times New Roman" w:eastAsia="Times New Roman" w:hAnsi="Times New Roman"/>
                <w:color w:val="000000"/>
                <w:w w:val="97"/>
                <w:sz w:val="20"/>
                <w:szCs w:val="20"/>
                <w:lang w:val="ru-RU"/>
              </w:rPr>
              <w:t xml:space="preserve">занятий в домашних условиях без предметов, с гимнастической палкой и гантелями, с </w:t>
            </w:r>
            <w:r w:rsidRPr="00C45D22">
              <w:rPr>
                <w:sz w:val="20"/>
                <w:szCs w:val="20"/>
                <w:lang w:val="ru-RU"/>
              </w:rPr>
              <w:br/>
            </w:r>
            <w:r w:rsidRPr="00C45D22">
              <w:rPr>
                <w:rFonts w:ascii="Times New Roman" w:eastAsia="Times New Roman" w:hAnsi="Times New Roman"/>
                <w:color w:val="000000"/>
                <w:w w:val="97"/>
                <w:sz w:val="20"/>
                <w:szCs w:val="20"/>
                <w:lang w:val="ru-RU"/>
              </w:rPr>
              <w:t>использованием стула</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rsidP="004C4640">
            <w:pPr>
              <w:pStyle w:val="TableParagraph"/>
              <w:spacing w:before="59"/>
              <w:ind w:left="49" w:right="19"/>
              <w:jc w:val="center"/>
              <w:rPr>
                <w:sz w:val="20"/>
                <w:szCs w:val="20"/>
                <w:lang w:val="en-US"/>
              </w:rPr>
            </w:pPr>
            <w:r w:rsidRPr="00C24654">
              <w:rPr>
                <w:w w:val="105"/>
                <w:sz w:val="20"/>
                <w:szCs w:val="20"/>
                <w:lang w:val="en-US"/>
              </w:rPr>
              <w:t>https://resh.edu.ru/subject/9/</w:t>
            </w:r>
          </w:p>
        </w:tc>
      </w:tr>
      <w:tr w:rsidR="004C4640" w:rsidRPr="00C45D22" w:rsidTr="00CC4E80">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3.3.</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left="72" w:right="288"/>
              <w:rPr>
                <w:sz w:val="20"/>
                <w:szCs w:val="20"/>
                <w:lang w:val="ru-RU"/>
              </w:rPr>
            </w:pPr>
            <w:r w:rsidRPr="00C45D22">
              <w:rPr>
                <w:rFonts w:ascii="Times New Roman" w:eastAsia="Times New Roman" w:hAnsi="Times New Roman"/>
                <w:b/>
                <w:color w:val="000000"/>
                <w:w w:val="97"/>
                <w:sz w:val="20"/>
                <w:szCs w:val="20"/>
                <w:lang w:val="ru-RU"/>
              </w:rPr>
              <w:t>Упражнения дыхательной и зрительной гимнастики</w:t>
            </w:r>
          </w:p>
        </w:tc>
        <w:tc>
          <w:tcPr>
            <w:tcW w:w="64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70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ight="432"/>
              <w:rPr>
                <w:sz w:val="20"/>
                <w:szCs w:val="20"/>
                <w:lang w:val="ru-RU"/>
              </w:rPr>
            </w:pPr>
            <w:r w:rsidRPr="00C45D22">
              <w:rPr>
                <w:rFonts w:ascii="Times New Roman" w:eastAsia="Times New Roman" w:hAnsi="Times New Roman"/>
                <w:color w:val="000000"/>
                <w:w w:val="97"/>
                <w:sz w:val="20"/>
                <w:szCs w:val="20"/>
                <w:lang w:val="ru-RU"/>
              </w:rPr>
              <w:t>разучивают упражнения дыхательной и зрительной гимнастики для профилактики утомления во время учебных занятий</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rsidP="004C4640">
            <w:pPr>
              <w:pStyle w:val="TableParagraph"/>
              <w:spacing w:before="59"/>
              <w:ind w:left="49" w:right="19"/>
              <w:jc w:val="center"/>
              <w:rPr>
                <w:sz w:val="20"/>
                <w:szCs w:val="20"/>
                <w:lang w:val="en-US"/>
              </w:rPr>
            </w:pPr>
            <w:r w:rsidRPr="00C24654">
              <w:rPr>
                <w:w w:val="105"/>
                <w:sz w:val="20"/>
                <w:szCs w:val="20"/>
                <w:lang w:val="en-US"/>
              </w:rPr>
              <w:t>https://resh.edu.ru/subject/9/</w:t>
            </w:r>
          </w:p>
        </w:tc>
      </w:tr>
      <w:tr w:rsidR="004C4640" w:rsidRPr="00C45D22" w:rsidTr="00CC4E80">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3.4.</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lang w:val="ru-RU"/>
              </w:rPr>
            </w:pPr>
            <w:r w:rsidRPr="00C45D22">
              <w:rPr>
                <w:rFonts w:ascii="Times New Roman" w:eastAsia="Times New Roman" w:hAnsi="Times New Roman"/>
                <w:b/>
                <w:color w:val="000000"/>
                <w:w w:val="97"/>
                <w:sz w:val="20"/>
                <w:szCs w:val="20"/>
                <w:lang w:val="ru-RU"/>
              </w:rPr>
              <w:t>Водные процедуры после утренней зарядки</w:t>
            </w:r>
          </w:p>
        </w:tc>
        <w:tc>
          <w:tcPr>
            <w:tcW w:w="64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70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autoSpaceDE w:val="0"/>
              <w:autoSpaceDN w:val="0"/>
              <w:spacing w:before="76" w:after="0" w:line="233" w:lineRule="auto"/>
              <w:ind w:left="72"/>
              <w:rPr>
                <w:sz w:val="20"/>
                <w:szCs w:val="20"/>
                <w:lang w:val="ru-RU"/>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62331E" w:rsidRDefault="004C4640">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Pr>
                <w:sz w:val="20"/>
                <w:szCs w:val="20"/>
                <w:lang w:val="ru-RU"/>
              </w:rPr>
            </w:pPr>
            <w:r w:rsidRPr="00C45D22">
              <w:rPr>
                <w:rFonts w:ascii="Times New Roman" w:eastAsia="Times New Roman" w:hAnsi="Times New Roman"/>
                <w:color w:val="000000"/>
                <w:w w:val="97"/>
                <w:sz w:val="20"/>
                <w:szCs w:val="20"/>
                <w:lang w:val="ru-RU"/>
              </w:rPr>
              <w:t xml:space="preserve">закрепляют и совершенствуют навыки </w:t>
            </w:r>
            <w:r w:rsidRPr="00C45D22">
              <w:rPr>
                <w:sz w:val="20"/>
                <w:szCs w:val="20"/>
                <w:lang w:val="ru-RU"/>
              </w:rPr>
              <w:br/>
            </w:r>
            <w:r w:rsidRPr="00C45D22">
              <w:rPr>
                <w:rFonts w:ascii="Times New Roman" w:eastAsia="Times New Roman" w:hAnsi="Times New Roman"/>
                <w:color w:val="000000"/>
                <w:w w:val="97"/>
                <w:sz w:val="20"/>
                <w:szCs w:val="20"/>
                <w:lang w:val="ru-RU"/>
              </w:rPr>
              <w:t>проведения закаливающей процедуры способом обливания</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беседа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rsidP="004C4640">
            <w:pPr>
              <w:pStyle w:val="TableParagraph"/>
              <w:spacing w:before="59"/>
              <w:ind w:left="49" w:right="19"/>
              <w:jc w:val="center"/>
              <w:rPr>
                <w:sz w:val="20"/>
                <w:szCs w:val="20"/>
                <w:lang w:val="en-US"/>
              </w:rPr>
            </w:pPr>
            <w:r w:rsidRPr="00C24654">
              <w:rPr>
                <w:w w:val="105"/>
                <w:sz w:val="20"/>
                <w:szCs w:val="20"/>
                <w:lang w:val="en-US"/>
              </w:rPr>
              <w:t>https://resh.edu.ru/subject/9/</w:t>
            </w:r>
          </w:p>
        </w:tc>
      </w:tr>
      <w:tr w:rsidR="004C4640" w:rsidRPr="00C45D22" w:rsidTr="00CC4E80">
        <w:trPr>
          <w:trHeight w:hRule="exact" w:val="1116"/>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jc w:val="center"/>
              <w:rPr>
                <w:sz w:val="20"/>
                <w:szCs w:val="20"/>
              </w:rPr>
            </w:pPr>
            <w:r w:rsidRPr="00C45D22">
              <w:rPr>
                <w:rFonts w:ascii="Times New Roman" w:eastAsia="Times New Roman" w:hAnsi="Times New Roman"/>
                <w:color w:val="000000"/>
                <w:w w:val="97"/>
                <w:sz w:val="20"/>
                <w:szCs w:val="20"/>
              </w:rPr>
              <w:t>3.5.</w:t>
            </w:r>
          </w:p>
        </w:tc>
        <w:tc>
          <w:tcPr>
            <w:tcW w:w="3278"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roofErr w:type="spellStart"/>
            <w:r w:rsidRPr="00C45D22">
              <w:rPr>
                <w:rFonts w:ascii="Times New Roman" w:eastAsia="Times New Roman" w:hAnsi="Times New Roman"/>
                <w:b/>
                <w:color w:val="000000"/>
                <w:w w:val="97"/>
                <w:sz w:val="20"/>
                <w:szCs w:val="20"/>
              </w:rPr>
              <w:t>Упражнения</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на</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развитие</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гибкости</w:t>
            </w:r>
            <w:proofErr w:type="spellEnd"/>
          </w:p>
        </w:tc>
        <w:tc>
          <w:tcPr>
            <w:tcW w:w="648"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
        </w:tc>
        <w:tc>
          <w:tcPr>
            <w:tcW w:w="708"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
        </w:tc>
        <w:tc>
          <w:tcPr>
            <w:tcW w:w="709"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30" w:lineRule="auto"/>
              <w:ind w:left="72"/>
              <w:rPr>
                <w:sz w:val="20"/>
                <w:szCs w:val="20"/>
              </w:rPr>
            </w:pPr>
          </w:p>
        </w:tc>
        <w:tc>
          <w:tcPr>
            <w:tcW w:w="284"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rPr>
                <w:sz w:val="20"/>
                <w:szCs w:val="20"/>
              </w:rPr>
            </w:pPr>
          </w:p>
        </w:tc>
        <w:tc>
          <w:tcPr>
            <w:tcW w:w="6237"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52" w:lineRule="auto"/>
              <w:ind w:left="72"/>
              <w:rPr>
                <w:sz w:val="20"/>
                <w:szCs w:val="20"/>
                <w:lang w:val="ru-RU"/>
              </w:rPr>
            </w:pPr>
            <w:r w:rsidRPr="00C45D22">
              <w:rPr>
                <w:rFonts w:ascii="Times New Roman" w:eastAsia="Times New Roman" w:hAnsi="Times New Roman"/>
                <w:color w:val="000000"/>
                <w:w w:val="97"/>
                <w:sz w:val="20"/>
                <w:szCs w:val="20"/>
                <w:lang w:val="ru-RU"/>
              </w:rPr>
              <w:t xml:space="preserve">разучивают упражнения на подвижность </w:t>
            </w:r>
            <w:r w:rsidRPr="00C45D22">
              <w:rPr>
                <w:sz w:val="20"/>
                <w:szCs w:val="20"/>
                <w:lang w:val="ru-RU"/>
              </w:rPr>
              <w:br/>
            </w:r>
            <w:r w:rsidRPr="00C45D22">
              <w:rPr>
                <w:rFonts w:ascii="Times New Roman" w:eastAsia="Times New Roman" w:hAnsi="Times New Roman"/>
                <w:color w:val="000000"/>
                <w:w w:val="97"/>
                <w:sz w:val="20"/>
                <w:szCs w:val="20"/>
                <w:lang w:val="ru-RU"/>
              </w:rPr>
              <w:t>суставов, выполняют их из разных исходных положений, с одноимёнными и разно​имёнными движениями рук и ног, вращением туловища с большой амплитудой</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45D22" w:rsidRDefault="004C4640">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5" w:space="0" w:color="000000"/>
              <w:right w:val="single" w:sz="4" w:space="0" w:color="000000"/>
            </w:tcBorders>
            <w:tcMar>
              <w:left w:w="0" w:type="dxa"/>
              <w:right w:w="0" w:type="dxa"/>
            </w:tcMar>
          </w:tcPr>
          <w:p w:rsidR="004C4640" w:rsidRPr="00C24654" w:rsidRDefault="004C4640" w:rsidP="004C4640">
            <w:pPr>
              <w:pStyle w:val="TableParagraph"/>
              <w:spacing w:before="59"/>
              <w:ind w:left="49" w:right="19"/>
              <w:jc w:val="center"/>
              <w:rPr>
                <w:sz w:val="20"/>
                <w:szCs w:val="20"/>
                <w:lang w:val="en-US"/>
              </w:rPr>
            </w:pPr>
            <w:r w:rsidRPr="00C24654">
              <w:rPr>
                <w:w w:val="105"/>
                <w:sz w:val="20"/>
                <w:szCs w:val="20"/>
                <w:lang w:val="en-US"/>
              </w:rPr>
              <w:t>https://resh.edu.ru/subject/9/</w:t>
            </w:r>
          </w:p>
        </w:tc>
      </w:tr>
      <w:tr w:rsidR="004C4640" w:rsidRPr="00C45D22" w:rsidTr="00CC4E80">
        <w:trPr>
          <w:trHeight w:hRule="exact" w:val="859"/>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0" w:lineRule="auto"/>
              <w:jc w:val="center"/>
              <w:rPr>
                <w:sz w:val="20"/>
                <w:szCs w:val="20"/>
              </w:rPr>
            </w:pPr>
            <w:r w:rsidRPr="00C45D22">
              <w:rPr>
                <w:rFonts w:ascii="Times New Roman" w:eastAsia="Times New Roman" w:hAnsi="Times New Roman"/>
                <w:color w:val="000000"/>
                <w:w w:val="97"/>
                <w:sz w:val="20"/>
                <w:szCs w:val="20"/>
              </w:rPr>
              <w:lastRenderedPageBreak/>
              <w:t>3.6.</w:t>
            </w:r>
          </w:p>
        </w:tc>
        <w:tc>
          <w:tcPr>
            <w:tcW w:w="3278" w:type="dxa"/>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0" w:lineRule="auto"/>
              <w:ind w:left="72"/>
              <w:rPr>
                <w:sz w:val="20"/>
                <w:szCs w:val="20"/>
              </w:rPr>
            </w:pPr>
            <w:proofErr w:type="spellStart"/>
            <w:r w:rsidRPr="00C45D22">
              <w:rPr>
                <w:rFonts w:ascii="Times New Roman" w:eastAsia="Times New Roman" w:hAnsi="Times New Roman"/>
                <w:b/>
                <w:color w:val="000000"/>
                <w:w w:val="97"/>
                <w:sz w:val="20"/>
                <w:szCs w:val="20"/>
              </w:rPr>
              <w:t>Упражнения</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на</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развитие</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координации</w:t>
            </w:r>
            <w:proofErr w:type="spellEnd"/>
          </w:p>
        </w:tc>
        <w:tc>
          <w:tcPr>
            <w:tcW w:w="648"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0" w:lineRule="auto"/>
              <w:ind w:left="72"/>
              <w:rPr>
                <w:sz w:val="20"/>
                <w:szCs w:val="20"/>
              </w:rPr>
            </w:pPr>
          </w:p>
        </w:tc>
        <w:tc>
          <w:tcPr>
            <w:tcW w:w="708"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0" w:lineRule="auto"/>
              <w:ind w:left="72"/>
              <w:rPr>
                <w:sz w:val="20"/>
                <w:szCs w:val="20"/>
              </w:rPr>
            </w:pPr>
          </w:p>
        </w:tc>
        <w:tc>
          <w:tcPr>
            <w:tcW w:w="709"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0" w:lineRule="auto"/>
              <w:ind w:left="72"/>
              <w:rPr>
                <w:sz w:val="20"/>
                <w:szCs w:val="20"/>
              </w:rPr>
            </w:pPr>
          </w:p>
        </w:tc>
        <w:tc>
          <w:tcPr>
            <w:tcW w:w="284"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rPr>
                <w:sz w:val="20"/>
                <w:szCs w:val="20"/>
              </w:rPr>
            </w:pPr>
          </w:p>
        </w:tc>
        <w:tc>
          <w:tcPr>
            <w:tcW w:w="6237" w:type="dxa"/>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50" w:lineRule="auto"/>
              <w:ind w:left="72"/>
              <w:rPr>
                <w:sz w:val="20"/>
                <w:szCs w:val="20"/>
                <w:lang w:val="ru-RU"/>
              </w:rPr>
            </w:pPr>
            <w:r w:rsidRPr="00C45D22">
              <w:rPr>
                <w:rFonts w:ascii="Times New Roman" w:eastAsia="Times New Roman" w:hAnsi="Times New Roman"/>
                <w:color w:val="000000"/>
                <w:w w:val="97"/>
                <w:sz w:val="20"/>
                <w:szCs w:val="20"/>
                <w:lang w:val="ru-RU"/>
              </w:rPr>
              <w:t>разучивают упражнения в равновесии, точности движений, жонглировании малым (теннисным) мячом</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5"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pPr>
              <w:autoSpaceDE w:val="0"/>
              <w:autoSpaceDN w:val="0"/>
              <w:spacing w:before="76" w:after="0" w:line="230" w:lineRule="auto"/>
              <w:ind w:left="72"/>
              <w:rPr>
                <w:sz w:val="20"/>
                <w:szCs w:val="20"/>
              </w:rPr>
            </w:pPr>
            <w:r w:rsidRPr="00C24654">
              <w:rPr>
                <w:rFonts w:ascii="Times New Roman" w:eastAsia="Times New Roman" w:hAnsi="Times New Roman"/>
                <w:color w:val="000000"/>
                <w:w w:val="97"/>
                <w:sz w:val="20"/>
                <w:szCs w:val="20"/>
              </w:rPr>
              <w:t>https://resh.edu.ru/subject/lesson/7451/main/262920/</w:t>
            </w:r>
          </w:p>
        </w:tc>
      </w:tr>
      <w:tr w:rsidR="004C4640" w:rsidRPr="00C45D22" w:rsidTr="00CC4E80">
        <w:trPr>
          <w:trHeight w:hRule="exact" w:val="112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jc w:val="center"/>
              <w:rPr>
                <w:sz w:val="20"/>
                <w:szCs w:val="20"/>
              </w:rPr>
            </w:pPr>
            <w:r w:rsidRPr="00C45D22">
              <w:rPr>
                <w:rFonts w:ascii="Times New Roman" w:eastAsia="Times New Roman" w:hAnsi="Times New Roman"/>
                <w:color w:val="000000"/>
                <w:w w:val="97"/>
                <w:sz w:val="20"/>
                <w:szCs w:val="20"/>
              </w:rPr>
              <w:t>3.7.</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left="72" w:right="864"/>
              <w:rPr>
                <w:sz w:val="20"/>
                <w:szCs w:val="20"/>
              </w:rPr>
            </w:pPr>
            <w:proofErr w:type="spellStart"/>
            <w:r w:rsidRPr="00C45D22">
              <w:rPr>
                <w:rFonts w:ascii="Times New Roman" w:eastAsia="Times New Roman" w:hAnsi="Times New Roman"/>
                <w:b/>
                <w:color w:val="000000"/>
                <w:w w:val="97"/>
                <w:sz w:val="20"/>
                <w:szCs w:val="20"/>
              </w:rPr>
              <w:t>Упражнения</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на</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формирование</w:t>
            </w:r>
            <w:proofErr w:type="spellEnd"/>
            <w:r>
              <w:rPr>
                <w:rFonts w:ascii="Times New Roman" w:eastAsia="Times New Roman" w:hAnsi="Times New Roman"/>
                <w:b/>
                <w:color w:val="000000"/>
                <w:w w:val="97"/>
                <w:sz w:val="20"/>
                <w:szCs w:val="20"/>
                <w:lang w:val="ru-RU"/>
              </w:rPr>
              <w:t xml:space="preserve"> </w:t>
            </w:r>
            <w:proofErr w:type="spellStart"/>
            <w:r w:rsidRPr="00C45D22">
              <w:rPr>
                <w:rFonts w:ascii="Times New Roman" w:eastAsia="Times New Roman" w:hAnsi="Times New Roman"/>
                <w:b/>
                <w:color w:val="000000"/>
                <w:w w:val="97"/>
                <w:sz w:val="20"/>
                <w:szCs w:val="20"/>
              </w:rPr>
              <w:t>телосложения</w:t>
            </w:r>
            <w:proofErr w:type="spellEnd"/>
          </w:p>
        </w:tc>
        <w:tc>
          <w:tcPr>
            <w:tcW w:w="64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
        </w:tc>
        <w:tc>
          <w:tcPr>
            <w:tcW w:w="70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
        </w:tc>
        <w:tc>
          <w:tcPr>
            <w:tcW w:w="70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33" w:lineRule="auto"/>
              <w:ind w:left="72"/>
              <w:rPr>
                <w:sz w:val="20"/>
                <w:szCs w:val="20"/>
              </w:rPr>
            </w:pPr>
          </w:p>
        </w:tc>
        <w:tc>
          <w:tcPr>
            <w:tcW w:w="2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right="576"/>
              <w:jc w:val="center"/>
              <w:rPr>
                <w:sz w:val="20"/>
                <w:szCs w:val="20"/>
                <w:lang w:val="ru-RU"/>
              </w:rPr>
            </w:pPr>
            <w:r w:rsidRPr="00C45D22">
              <w:rPr>
                <w:rFonts w:ascii="Times New Roman" w:eastAsia="Times New Roman" w:hAnsi="Times New Roman"/>
                <w:color w:val="000000"/>
                <w:w w:val="97"/>
                <w:sz w:val="20"/>
                <w:szCs w:val="20"/>
                <w:lang w:val="ru-RU"/>
              </w:rPr>
              <w:t>разучивают упражнения с гантелями на развитие отдельных мышечных групп</w:t>
            </w:r>
            <w:proofErr w:type="gramStart"/>
            <w:r w:rsidRPr="00C45D22">
              <w:rPr>
                <w:rFonts w:ascii="Times New Roman" w:eastAsia="Times New Roman" w:hAnsi="Times New Roman"/>
                <w:color w:val="000000"/>
                <w:w w:val="97"/>
                <w:sz w:val="20"/>
                <w:szCs w:val="20"/>
                <w:lang w:val="ru-RU"/>
              </w:rPr>
              <w:t>;;</w:t>
            </w:r>
            <w:proofErr w:type="gramEnd"/>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45D22" w:rsidRDefault="004C4640">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C4640" w:rsidRPr="00C24654" w:rsidRDefault="004C4640">
            <w:pPr>
              <w:autoSpaceDE w:val="0"/>
              <w:autoSpaceDN w:val="0"/>
              <w:spacing w:before="76" w:after="0" w:line="233" w:lineRule="auto"/>
              <w:jc w:val="center"/>
              <w:rPr>
                <w:sz w:val="20"/>
                <w:szCs w:val="20"/>
              </w:rPr>
            </w:pPr>
            <w:r w:rsidRPr="00C24654">
              <w:rPr>
                <w:rFonts w:ascii="Times New Roman" w:eastAsia="Times New Roman" w:hAnsi="Times New Roman"/>
                <w:color w:val="000000"/>
                <w:w w:val="97"/>
                <w:sz w:val="20"/>
                <w:szCs w:val="20"/>
              </w:rPr>
              <w:t>https://resh.edu.ru/subject/lesson/7138/conspect/261675/</w:t>
            </w:r>
          </w:p>
        </w:tc>
      </w:tr>
    </w:tbl>
    <w:p w:rsidR="00FF064F" w:rsidRPr="00C45D22" w:rsidRDefault="00FF064F">
      <w:pPr>
        <w:autoSpaceDE w:val="0"/>
        <w:autoSpaceDN w:val="0"/>
        <w:spacing w:after="0" w:line="14" w:lineRule="exact"/>
        <w:rPr>
          <w:sz w:val="20"/>
          <w:szCs w:val="20"/>
        </w:rPr>
      </w:pPr>
    </w:p>
    <w:p w:rsidR="00FF064F" w:rsidRPr="00C45D22" w:rsidRDefault="00FF064F">
      <w:pPr>
        <w:rPr>
          <w:sz w:val="20"/>
          <w:szCs w:val="20"/>
        </w:rPr>
        <w:sectPr w:rsidR="00FF064F" w:rsidRPr="00C45D22">
          <w:pgSz w:w="16840" w:h="11900"/>
          <w:pgMar w:top="284" w:right="640" w:bottom="748" w:left="666" w:header="720" w:footer="720" w:gutter="0"/>
          <w:cols w:space="720" w:equalWidth="0">
            <w:col w:w="15534" w:space="0"/>
          </w:cols>
          <w:docGrid w:linePitch="360"/>
        </w:sectPr>
      </w:pPr>
    </w:p>
    <w:p w:rsidR="00FF064F" w:rsidRPr="00C45D22" w:rsidRDefault="00FF064F">
      <w:pPr>
        <w:autoSpaceDE w:val="0"/>
        <w:autoSpaceDN w:val="0"/>
        <w:spacing w:after="66" w:line="220" w:lineRule="exact"/>
        <w:rPr>
          <w:sz w:val="20"/>
          <w:szCs w:val="20"/>
        </w:rPr>
      </w:pPr>
    </w:p>
    <w:tbl>
      <w:tblPr>
        <w:tblW w:w="0" w:type="auto"/>
        <w:tblInd w:w="6" w:type="dxa"/>
        <w:tblLayout w:type="fixed"/>
        <w:tblLook w:val="04A0"/>
      </w:tblPr>
      <w:tblGrid>
        <w:gridCol w:w="468"/>
        <w:gridCol w:w="3278"/>
        <w:gridCol w:w="789"/>
        <w:gridCol w:w="845"/>
        <w:gridCol w:w="573"/>
        <w:gridCol w:w="283"/>
        <w:gridCol w:w="5954"/>
        <w:gridCol w:w="1134"/>
        <w:gridCol w:w="2178"/>
      </w:tblGrid>
      <w:tr w:rsidR="00FF064F" w:rsidRPr="003604B7" w:rsidTr="006F2357">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8" w:after="0" w:line="230" w:lineRule="auto"/>
              <w:jc w:val="center"/>
              <w:rPr>
                <w:sz w:val="20"/>
                <w:szCs w:val="20"/>
                <w:lang w:val="ru-RU"/>
              </w:rPr>
            </w:pPr>
            <w:r>
              <w:rPr>
                <w:sz w:val="20"/>
                <w:szCs w:val="20"/>
                <w:lang w:val="ru-RU"/>
              </w:rPr>
              <w:t>4.1</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724D7B">
            <w:pPr>
              <w:autoSpaceDE w:val="0"/>
              <w:autoSpaceDN w:val="0"/>
              <w:spacing w:before="78" w:after="0" w:line="247" w:lineRule="auto"/>
              <w:ind w:left="72" w:right="288"/>
              <w:rPr>
                <w:sz w:val="20"/>
                <w:szCs w:val="20"/>
                <w:lang w:val="ru-RU"/>
              </w:rPr>
            </w:pPr>
            <w:r w:rsidRPr="00B84493">
              <w:rPr>
                <w:sz w:val="20"/>
                <w:szCs w:val="20"/>
                <w:lang w:val="ru-RU"/>
              </w:rPr>
              <w:t xml:space="preserve">Модуль «Лёгкая атлетика».       </w:t>
            </w:r>
            <w:r w:rsidR="00124AAB" w:rsidRPr="00B84493">
              <w:rPr>
                <w:sz w:val="20"/>
                <w:szCs w:val="20"/>
                <w:lang w:val="ru-RU"/>
              </w:rPr>
              <w:t xml:space="preserve">Первичный инструктаж по ТБ. Высокий старт. </w:t>
            </w:r>
            <w:r w:rsidR="00124AAB" w:rsidRPr="00B84493">
              <w:rPr>
                <w:sz w:val="20"/>
                <w:szCs w:val="20"/>
              </w:rPr>
              <w:t>Стартовый</w:t>
            </w:r>
            <w:r w:rsidR="00124AAB" w:rsidRPr="00B84493">
              <w:rPr>
                <w:sz w:val="20"/>
                <w:szCs w:val="20"/>
                <w:lang w:val="ru-RU"/>
              </w:rPr>
              <w:t xml:space="preserve"> </w:t>
            </w:r>
            <w:r w:rsidR="00124AAB" w:rsidRPr="00B84493">
              <w:rPr>
                <w:sz w:val="20"/>
                <w:szCs w:val="20"/>
              </w:rPr>
              <w:t>разгон.</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0</w:t>
            </w:r>
          </w:p>
        </w:tc>
        <w:tc>
          <w:tcPr>
            <w:tcW w:w="57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C409D" w:rsidRDefault="00BC409D">
            <w:pPr>
              <w:autoSpaceDE w:val="0"/>
              <w:autoSpaceDN w:val="0"/>
              <w:spacing w:before="78" w:after="0" w:line="252" w:lineRule="auto"/>
              <w:ind w:left="72" w:right="576"/>
              <w:rPr>
                <w:sz w:val="20"/>
                <w:szCs w:val="20"/>
                <w:lang w:val="ru-RU"/>
              </w:rPr>
            </w:pPr>
            <w:r w:rsidRPr="00BC409D">
              <w:rPr>
                <w:spacing w:val="-1"/>
                <w:w w:val="105"/>
                <w:sz w:val="15"/>
                <w:lang w:val="ru-RU"/>
              </w:rPr>
              <w:t>знакомятся</w:t>
            </w:r>
            <w:r w:rsidRPr="00BC409D">
              <w:rPr>
                <w:spacing w:val="-11"/>
                <w:w w:val="105"/>
                <w:sz w:val="15"/>
                <w:lang w:val="ru-RU"/>
              </w:rPr>
              <w:t xml:space="preserve"> </w:t>
            </w:r>
            <w:r w:rsidRPr="00BC409D">
              <w:rPr>
                <w:spacing w:val="-1"/>
                <w:w w:val="105"/>
                <w:sz w:val="15"/>
                <w:lang w:val="ru-RU"/>
              </w:rPr>
              <w:t>с</w:t>
            </w:r>
            <w:r w:rsidRPr="00BC409D">
              <w:rPr>
                <w:spacing w:val="-11"/>
                <w:w w:val="105"/>
                <w:sz w:val="15"/>
                <w:lang w:val="ru-RU"/>
              </w:rPr>
              <w:t xml:space="preserve"> </w:t>
            </w:r>
            <w:r w:rsidRPr="00BC409D">
              <w:rPr>
                <w:spacing w:val="-1"/>
                <w:w w:val="105"/>
                <w:sz w:val="15"/>
                <w:lang w:val="ru-RU"/>
              </w:rPr>
              <w:t>рекомендациями</w:t>
            </w:r>
            <w:r w:rsidRPr="00BC409D">
              <w:rPr>
                <w:spacing w:val="-8"/>
                <w:w w:val="105"/>
                <w:sz w:val="15"/>
                <w:lang w:val="ru-RU"/>
              </w:rPr>
              <w:t xml:space="preserve"> </w:t>
            </w:r>
            <w:r w:rsidRPr="00BC409D">
              <w:rPr>
                <w:spacing w:val="-1"/>
                <w:w w:val="105"/>
                <w:sz w:val="15"/>
                <w:lang w:val="ru-RU"/>
              </w:rPr>
              <w:t>по</w:t>
            </w:r>
            <w:r w:rsidRPr="00BC409D">
              <w:rPr>
                <w:spacing w:val="-11"/>
                <w:w w:val="105"/>
                <w:sz w:val="15"/>
                <w:lang w:val="ru-RU"/>
              </w:rPr>
              <w:t xml:space="preserve"> </w:t>
            </w:r>
            <w:r w:rsidRPr="00BC409D">
              <w:rPr>
                <w:spacing w:val="-1"/>
                <w:w w:val="105"/>
                <w:sz w:val="15"/>
                <w:lang w:val="ru-RU"/>
              </w:rPr>
              <w:t>технике</w:t>
            </w:r>
            <w:r w:rsidRPr="00BC409D">
              <w:rPr>
                <w:spacing w:val="-8"/>
                <w:w w:val="105"/>
                <w:sz w:val="15"/>
                <w:lang w:val="ru-RU"/>
              </w:rPr>
              <w:t xml:space="preserve"> </w:t>
            </w:r>
            <w:r w:rsidRPr="00BC409D">
              <w:rPr>
                <w:w w:val="105"/>
                <w:sz w:val="15"/>
                <w:lang w:val="ru-RU"/>
              </w:rPr>
              <w:t>безопасности</w:t>
            </w:r>
            <w:r w:rsidRPr="00BC409D">
              <w:rPr>
                <w:spacing w:val="-11"/>
                <w:w w:val="105"/>
                <w:sz w:val="15"/>
                <w:lang w:val="ru-RU"/>
              </w:rPr>
              <w:t xml:space="preserve"> </w:t>
            </w:r>
            <w:r w:rsidRPr="00BC409D">
              <w:rPr>
                <w:w w:val="105"/>
                <w:sz w:val="15"/>
                <w:lang w:val="ru-RU"/>
              </w:rPr>
              <w:t>во</w:t>
            </w:r>
            <w:r w:rsidRPr="00BC409D">
              <w:rPr>
                <w:spacing w:val="-11"/>
                <w:w w:val="105"/>
                <w:sz w:val="15"/>
                <w:lang w:val="ru-RU"/>
              </w:rPr>
              <w:t xml:space="preserve"> </w:t>
            </w:r>
            <w:r w:rsidRPr="00BC409D">
              <w:rPr>
                <w:w w:val="105"/>
                <w:sz w:val="15"/>
                <w:lang w:val="ru-RU"/>
              </w:rPr>
              <w:t>время</w:t>
            </w:r>
            <w:r w:rsidRPr="00BC409D">
              <w:rPr>
                <w:spacing w:val="-36"/>
                <w:w w:val="105"/>
                <w:sz w:val="15"/>
                <w:lang w:val="ru-RU"/>
              </w:rPr>
              <w:t xml:space="preserve"> </w:t>
            </w:r>
            <w:r w:rsidRPr="00BC409D">
              <w:rPr>
                <w:w w:val="105"/>
                <w:sz w:val="15"/>
                <w:lang w:val="ru-RU"/>
              </w:rPr>
              <w:t>выполнения</w:t>
            </w:r>
            <w:r w:rsidRPr="00BC409D">
              <w:rPr>
                <w:spacing w:val="-9"/>
                <w:w w:val="105"/>
                <w:sz w:val="15"/>
                <w:lang w:val="ru-RU"/>
              </w:rPr>
              <w:t xml:space="preserve"> </w:t>
            </w:r>
            <w:r w:rsidRPr="00BC409D">
              <w:rPr>
                <w:w w:val="105"/>
                <w:sz w:val="15"/>
                <w:lang w:val="ru-RU"/>
              </w:rPr>
              <w:t>беговых</w:t>
            </w:r>
            <w:r w:rsidRPr="00BC409D">
              <w:rPr>
                <w:spacing w:val="-9"/>
                <w:w w:val="105"/>
                <w:sz w:val="15"/>
                <w:lang w:val="ru-RU"/>
              </w:rPr>
              <w:t xml:space="preserve"> </w:t>
            </w:r>
            <w:r w:rsidRPr="00BC409D">
              <w:rPr>
                <w:w w:val="105"/>
                <w:sz w:val="15"/>
                <w:lang w:val="ru-RU"/>
              </w:rPr>
              <w:t>упражнений</w:t>
            </w:r>
            <w:r w:rsidRPr="00BC409D">
              <w:rPr>
                <w:spacing w:val="-6"/>
                <w:w w:val="105"/>
                <w:sz w:val="15"/>
                <w:lang w:val="ru-RU"/>
              </w:rPr>
              <w:t xml:space="preserve"> </w:t>
            </w:r>
            <w:r w:rsidRPr="00BC409D">
              <w:rPr>
                <w:w w:val="105"/>
                <w:sz w:val="15"/>
                <w:lang w:val="ru-RU"/>
              </w:rPr>
              <w:t>на</w:t>
            </w:r>
            <w:r w:rsidRPr="00BC409D">
              <w:rPr>
                <w:spacing w:val="-6"/>
                <w:w w:val="105"/>
                <w:sz w:val="15"/>
                <w:lang w:val="ru-RU"/>
              </w:rPr>
              <w:t xml:space="preserve"> </w:t>
            </w:r>
            <w:r w:rsidRPr="00BC409D">
              <w:rPr>
                <w:w w:val="105"/>
                <w:sz w:val="15"/>
                <w:lang w:val="ru-RU"/>
              </w:rPr>
              <w:t>самостоятельных</w:t>
            </w:r>
            <w:r w:rsidRPr="00BC409D">
              <w:rPr>
                <w:spacing w:val="-8"/>
                <w:w w:val="105"/>
                <w:sz w:val="15"/>
                <w:lang w:val="ru-RU"/>
              </w:rPr>
              <w:t xml:space="preserve"> </w:t>
            </w:r>
            <w:r w:rsidRPr="00BC409D">
              <w:rPr>
                <w:w w:val="105"/>
                <w:sz w:val="15"/>
                <w:lang w:val="ru-RU"/>
              </w:rPr>
              <w:t>занятиях</w:t>
            </w:r>
            <w:r w:rsidRPr="00BC409D">
              <w:rPr>
                <w:spacing w:val="-37"/>
                <w:w w:val="105"/>
                <w:sz w:val="15"/>
                <w:lang w:val="ru-RU"/>
              </w:rPr>
              <w:t xml:space="preserve"> </w:t>
            </w:r>
            <w:r w:rsidRPr="00BC409D">
              <w:rPr>
                <w:w w:val="105"/>
                <w:sz w:val="15"/>
                <w:lang w:val="ru-RU"/>
              </w:rPr>
              <w:t>лёгкой</w:t>
            </w:r>
            <w:r w:rsidRPr="00BC409D">
              <w:rPr>
                <w:spacing w:val="-4"/>
                <w:w w:val="105"/>
                <w:sz w:val="15"/>
                <w:lang w:val="ru-RU"/>
              </w:rPr>
              <w:t xml:space="preserve"> </w:t>
            </w:r>
            <w:r w:rsidRPr="00BC409D">
              <w:rPr>
                <w:w w:val="105"/>
                <w:sz w:val="15"/>
                <w:lang w:val="ru-RU"/>
              </w:rPr>
              <w:t>атлетикой;</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5A6422">
            <w:pPr>
              <w:autoSpaceDE w:val="0"/>
              <w:autoSpaceDN w:val="0"/>
              <w:spacing w:before="78" w:after="0" w:line="245" w:lineRule="auto"/>
              <w:ind w:left="72"/>
              <w:rPr>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r w:rsidR="006F2357">
              <w:rPr>
                <w:rFonts w:ascii="Times New Roman" w:eastAsia="Times New Roman" w:hAnsi="Times New Roman"/>
                <w:color w:val="000000"/>
                <w:w w:val="97"/>
                <w:sz w:val="20"/>
                <w:szCs w:val="20"/>
                <w:lang w:val="ru-RU"/>
              </w:rPr>
              <w:t xml:space="preserve"> беседа</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2331E" w:rsidRDefault="005A6422">
            <w:pPr>
              <w:autoSpaceDE w:val="0"/>
              <w:autoSpaceDN w:val="0"/>
              <w:spacing w:before="78" w:after="0" w:line="230" w:lineRule="auto"/>
              <w:jc w:val="center"/>
              <w:rPr>
                <w:sz w:val="20"/>
                <w:szCs w:val="20"/>
                <w:lang w:val="ru-RU"/>
              </w:rPr>
            </w:pPr>
            <w:r w:rsidRPr="00C45D22">
              <w:rPr>
                <w:rFonts w:ascii="Times New Roman" w:eastAsia="Times New Roman" w:hAnsi="Times New Roman"/>
                <w:color w:val="000000"/>
                <w:w w:val="97"/>
                <w:sz w:val="20"/>
                <w:szCs w:val="20"/>
              </w:rPr>
              <w:t>https</w:t>
            </w:r>
            <w:r w:rsidRPr="0062331E">
              <w:rPr>
                <w:rFonts w:ascii="Times New Roman" w:eastAsia="Times New Roman" w:hAnsi="Times New Roman"/>
                <w:color w:val="000000"/>
                <w:w w:val="97"/>
                <w:sz w:val="20"/>
                <w:szCs w:val="20"/>
                <w:lang w:val="ru-RU"/>
              </w:rPr>
              <w:t>://</w:t>
            </w:r>
            <w:proofErr w:type="spellStart"/>
            <w:r w:rsidRPr="00C45D22">
              <w:rPr>
                <w:rFonts w:ascii="Times New Roman" w:eastAsia="Times New Roman" w:hAnsi="Times New Roman"/>
                <w:color w:val="000000"/>
                <w:w w:val="97"/>
                <w:sz w:val="20"/>
                <w:szCs w:val="20"/>
              </w:rPr>
              <w:t>resh</w:t>
            </w:r>
            <w:proofErr w:type="spellEnd"/>
            <w:r w:rsidRPr="0062331E">
              <w:rPr>
                <w:rFonts w:ascii="Times New Roman" w:eastAsia="Times New Roman" w:hAnsi="Times New Roman"/>
                <w:color w:val="000000"/>
                <w:w w:val="97"/>
                <w:sz w:val="20"/>
                <w:szCs w:val="20"/>
                <w:lang w:val="ru-RU"/>
              </w:rPr>
              <w:t>.</w:t>
            </w:r>
            <w:proofErr w:type="spellStart"/>
            <w:r w:rsidRPr="00C45D22">
              <w:rPr>
                <w:rFonts w:ascii="Times New Roman" w:eastAsia="Times New Roman" w:hAnsi="Times New Roman"/>
                <w:color w:val="000000"/>
                <w:w w:val="97"/>
                <w:sz w:val="20"/>
                <w:szCs w:val="20"/>
              </w:rPr>
              <w:t>edu</w:t>
            </w:r>
            <w:proofErr w:type="spellEnd"/>
            <w:r w:rsidRPr="0062331E">
              <w:rPr>
                <w:rFonts w:ascii="Times New Roman" w:eastAsia="Times New Roman" w:hAnsi="Times New Roman"/>
                <w:color w:val="000000"/>
                <w:w w:val="97"/>
                <w:sz w:val="20"/>
                <w:szCs w:val="20"/>
                <w:lang w:val="ru-RU"/>
              </w:rPr>
              <w:t>.</w:t>
            </w:r>
            <w:proofErr w:type="spellStart"/>
            <w:r w:rsidRPr="00C45D22">
              <w:rPr>
                <w:rFonts w:ascii="Times New Roman" w:eastAsia="Times New Roman" w:hAnsi="Times New Roman"/>
                <w:color w:val="000000"/>
                <w:w w:val="97"/>
                <w:sz w:val="20"/>
                <w:szCs w:val="20"/>
              </w:rPr>
              <w:t>ru</w:t>
            </w:r>
            <w:proofErr w:type="spellEnd"/>
            <w:r w:rsidRPr="0062331E">
              <w:rPr>
                <w:rFonts w:ascii="Times New Roman" w:eastAsia="Times New Roman" w:hAnsi="Times New Roman"/>
                <w:color w:val="000000"/>
                <w:w w:val="97"/>
                <w:sz w:val="20"/>
                <w:szCs w:val="20"/>
                <w:lang w:val="ru-RU"/>
              </w:rPr>
              <w:t>/</w:t>
            </w:r>
            <w:r w:rsidRPr="00C45D22">
              <w:rPr>
                <w:rFonts w:ascii="Times New Roman" w:eastAsia="Times New Roman" w:hAnsi="Times New Roman"/>
                <w:color w:val="000000"/>
                <w:w w:val="97"/>
                <w:sz w:val="20"/>
                <w:szCs w:val="20"/>
              </w:rPr>
              <w:t>subject</w:t>
            </w:r>
            <w:r w:rsidRPr="0062331E">
              <w:rPr>
                <w:rFonts w:ascii="Times New Roman" w:eastAsia="Times New Roman" w:hAnsi="Times New Roman"/>
                <w:color w:val="000000"/>
                <w:w w:val="97"/>
                <w:sz w:val="20"/>
                <w:szCs w:val="20"/>
                <w:lang w:val="ru-RU"/>
              </w:rPr>
              <w:t>/</w:t>
            </w:r>
            <w:r w:rsidRPr="00C45D22">
              <w:rPr>
                <w:rFonts w:ascii="Times New Roman" w:eastAsia="Times New Roman" w:hAnsi="Times New Roman"/>
                <w:color w:val="000000"/>
                <w:w w:val="97"/>
                <w:sz w:val="20"/>
                <w:szCs w:val="20"/>
              </w:rPr>
              <w:t>lesson</w:t>
            </w:r>
            <w:r w:rsidRPr="0062331E">
              <w:rPr>
                <w:rFonts w:ascii="Times New Roman" w:eastAsia="Times New Roman" w:hAnsi="Times New Roman"/>
                <w:color w:val="000000"/>
                <w:w w:val="97"/>
                <w:sz w:val="20"/>
                <w:szCs w:val="20"/>
                <w:lang w:val="ru-RU"/>
              </w:rPr>
              <w:t>/7138/</w:t>
            </w:r>
            <w:proofErr w:type="spellStart"/>
            <w:r w:rsidRPr="00C45D22">
              <w:rPr>
                <w:rFonts w:ascii="Times New Roman" w:eastAsia="Times New Roman" w:hAnsi="Times New Roman"/>
                <w:color w:val="000000"/>
                <w:w w:val="97"/>
                <w:sz w:val="20"/>
                <w:szCs w:val="20"/>
              </w:rPr>
              <w:t>conspect</w:t>
            </w:r>
            <w:proofErr w:type="spellEnd"/>
            <w:r w:rsidRPr="0062331E">
              <w:rPr>
                <w:rFonts w:ascii="Times New Roman" w:eastAsia="Times New Roman" w:hAnsi="Times New Roman"/>
                <w:color w:val="000000"/>
                <w:w w:val="97"/>
                <w:sz w:val="20"/>
                <w:szCs w:val="20"/>
                <w:lang w:val="ru-RU"/>
              </w:rPr>
              <w:t>/261675/</w:t>
            </w:r>
          </w:p>
        </w:tc>
      </w:tr>
      <w:tr w:rsidR="00FF064F" w:rsidRPr="003604B7" w:rsidTr="006F2357">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8" w:after="0" w:line="230" w:lineRule="auto"/>
              <w:jc w:val="center"/>
              <w:rPr>
                <w:sz w:val="20"/>
                <w:szCs w:val="20"/>
                <w:lang w:val="ru-RU"/>
              </w:rPr>
            </w:pPr>
            <w:r>
              <w:rPr>
                <w:sz w:val="20"/>
                <w:szCs w:val="20"/>
                <w:lang w:val="ru-RU"/>
              </w:rPr>
              <w:t>4.2</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724D7B">
            <w:pPr>
              <w:autoSpaceDE w:val="0"/>
              <w:autoSpaceDN w:val="0"/>
              <w:spacing w:before="78" w:after="0" w:line="245" w:lineRule="auto"/>
              <w:ind w:left="72" w:right="288"/>
              <w:rPr>
                <w:sz w:val="20"/>
                <w:szCs w:val="20"/>
                <w:lang w:val="ru-RU"/>
              </w:rPr>
            </w:pPr>
            <w:r w:rsidRPr="00B84493">
              <w:rPr>
                <w:sz w:val="20"/>
                <w:szCs w:val="20"/>
                <w:lang w:val="ru-RU"/>
              </w:rPr>
              <w:t xml:space="preserve">Модуль «Лёгкая атлетика».       </w:t>
            </w:r>
            <w:r w:rsidR="00124AAB" w:rsidRPr="00B84493">
              <w:rPr>
                <w:sz w:val="20"/>
                <w:szCs w:val="20"/>
                <w:lang w:val="ru-RU"/>
              </w:rPr>
              <w:t>Специальные беговые упражнения. Челночный бег (3 по 10 м).</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0</w:t>
            </w:r>
          </w:p>
        </w:tc>
        <w:tc>
          <w:tcPr>
            <w:tcW w:w="57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rsidR="00BC409D" w:rsidRDefault="00BC409D" w:rsidP="00BC409D">
            <w:pPr>
              <w:pStyle w:val="TableParagraph"/>
              <w:spacing w:before="59" w:line="271" w:lineRule="auto"/>
              <w:ind w:left="86" w:right="147"/>
              <w:rPr>
                <w:sz w:val="15"/>
              </w:rPr>
            </w:pPr>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7"/>
                <w:w w:val="105"/>
                <w:sz w:val="15"/>
              </w:rPr>
              <w:t xml:space="preserve"> </w:t>
            </w:r>
            <w:r>
              <w:rPr>
                <w:spacing w:val="-1"/>
                <w:w w:val="105"/>
                <w:sz w:val="15"/>
              </w:rPr>
              <w:t>технику</w:t>
            </w:r>
            <w:r>
              <w:rPr>
                <w:spacing w:val="-11"/>
                <w:w w:val="105"/>
                <w:sz w:val="15"/>
              </w:rPr>
              <w:t xml:space="preserve"> </w:t>
            </w:r>
            <w:r>
              <w:rPr>
                <w:w w:val="105"/>
                <w:sz w:val="15"/>
              </w:rPr>
              <w:t>бега</w:t>
            </w:r>
            <w:r>
              <w:rPr>
                <w:spacing w:val="-8"/>
                <w:w w:val="105"/>
                <w:sz w:val="15"/>
              </w:rPr>
              <w:t xml:space="preserve"> </w:t>
            </w:r>
            <w:r>
              <w:rPr>
                <w:w w:val="105"/>
                <w:sz w:val="15"/>
              </w:rPr>
              <w:t>на</w:t>
            </w:r>
            <w:r>
              <w:rPr>
                <w:spacing w:val="-8"/>
                <w:w w:val="105"/>
                <w:sz w:val="15"/>
              </w:rPr>
              <w:t xml:space="preserve"> </w:t>
            </w:r>
            <w:r>
              <w:rPr>
                <w:w w:val="105"/>
                <w:sz w:val="15"/>
              </w:rPr>
              <w:t>короткие</w:t>
            </w:r>
            <w:r>
              <w:rPr>
                <w:spacing w:val="-36"/>
                <w:w w:val="105"/>
                <w:sz w:val="15"/>
              </w:rPr>
              <w:t xml:space="preserve"> </w:t>
            </w:r>
            <w:r>
              <w:rPr>
                <w:w w:val="105"/>
                <w:sz w:val="15"/>
              </w:rPr>
              <w:t>дистанции</w:t>
            </w:r>
            <w:r>
              <w:rPr>
                <w:spacing w:val="-3"/>
                <w:w w:val="105"/>
                <w:sz w:val="15"/>
              </w:rPr>
              <w:t xml:space="preserve"> </w:t>
            </w:r>
            <w:r>
              <w:rPr>
                <w:w w:val="105"/>
                <w:sz w:val="15"/>
              </w:rPr>
              <w:t>с</w:t>
            </w:r>
            <w:r>
              <w:rPr>
                <w:spacing w:val="-4"/>
                <w:w w:val="105"/>
                <w:sz w:val="15"/>
              </w:rPr>
              <w:t xml:space="preserve"> </w:t>
            </w:r>
            <w:r>
              <w:rPr>
                <w:w w:val="105"/>
                <w:sz w:val="15"/>
              </w:rPr>
              <w:t>высокого</w:t>
            </w:r>
            <w:r>
              <w:rPr>
                <w:spacing w:val="-3"/>
                <w:w w:val="105"/>
                <w:sz w:val="15"/>
              </w:rPr>
              <w:t xml:space="preserve"> </w:t>
            </w:r>
            <w:r>
              <w:rPr>
                <w:w w:val="105"/>
                <w:sz w:val="15"/>
              </w:rPr>
              <w:t>старта</w:t>
            </w:r>
            <w:proofErr w:type="gramStart"/>
            <w:r>
              <w:rPr>
                <w:w w:val="105"/>
                <w:sz w:val="15"/>
              </w:rPr>
              <w:t>;;</w:t>
            </w:r>
            <w:proofErr w:type="gramEnd"/>
          </w:p>
          <w:p w:rsidR="00BC409D" w:rsidRDefault="00BC409D" w:rsidP="00BC409D">
            <w:pPr>
              <w:pStyle w:val="TableParagraph"/>
              <w:spacing w:before="0" w:line="169" w:lineRule="exact"/>
              <w:ind w:left="86"/>
              <w:rPr>
                <w:sz w:val="15"/>
              </w:rPr>
            </w:pPr>
            <w:r>
              <w:rPr>
                <w:spacing w:val="-1"/>
                <w:w w:val="105"/>
                <w:sz w:val="15"/>
              </w:rPr>
              <w:t>разучивают</w:t>
            </w:r>
            <w:r>
              <w:rPr>
                <w:spacing w:val="-12"/>
                <w:w w:val="105"/>
                <w:sz w:val="15"/>
              </w:rPr>
              <w:t xml:space="preserve"> </w:t>
            </w:r>
            <w:r>
              <w:rPr>
                <w:spacing w:val="-1"/>
                <w:w w:val="105"/>
                <w:sz w:val="15"/>
              </w:rPr>
              <w:t>стартовое</w:t>
            </w:r>
            <w:r>
              <w:rPr>
                <w:spacing w:val="-7"/>
                <w:w w:val="105"/>
                <w:sz w:val="15"/>
              </w:rPr>
              <w:t xml:space="preserve"> </w:t>
            </w:r>
            <w:r>
              <w:rPr>
                <w:spacing w:val="-1"/>
                <w:w w:val="105"/>
                <w:sz w:val="15"/>
              </w:rPr>
              <w:t>и</w:t>
            </w:r>
            <w:r>
              <w:rPr>
                <w:spacing w:val="-7"/>
                <w:w w:val="105"/>
                <w:sz w:val="15"/>
              </w:rPr>
              <w:t xml:space="preserve"> </w:t>
            </w:r>
            <w:r>
              <w:rPr>
                <w:spacing w:val="-1"/>
                <w:w w:val="105"/>
                <w:sz w:val="15"/>
              </w:rPr>
              <w:t>финишное</w:t>
            </w:r>
            <w:r>
              <w:rPr>
                <w:spacing w:val="-6"/>
                <w:w w:val="105"/>
                <w:sz w:val="15"/>
              </w:rPr>
              <w:t xml:space="preserve"> </w:t>
            </w:r>
            <w:r>
              <w:rPr>
                <w:spacing w:val="-1"/>
                <w:w w:val="105"/>
                <w:sz w:val="15"/>
              </w:rPr>
              <w:t>ускорение</w:t>
            </w:r>
            <w:proofErr w:type="gramStart"/>
            <w:r>
              <w:rPr>
                <w:spacing w:val="-1"/>
                <w:w w:val="105"/>
                <w:sz w:val="15"/>
              </w:rPr>
              <w:t>;;</w:t>
            </w:r>
            <w:proofErr w:type="gramEnd"/>
          </w:p>
          <w:p w:rsidR="00FF064F" w:rsidRPr="00BC409D" w:rsidRDefault="00BC409D" w:rsidP="00BC409D">
            <w:pPr>
              <w:autoSpaceDE w:val="0"/>
              <w:autoSpaceDN w:val="0"/>
              <w:spacing w:before="78" w:after="0" w:line="252" w:lineRule="auto"/>
              <w:ind w:left="72" w:right="144"/>
              <w:rPr>
                <w:sz w:val="20"/>
                <w:szCs w:val="20"/>
                <w:lang w:val="ru-RU"/>
              </w:rPr>
            </w:pPr>
            <w:r w:rsidRPr="00BC409D">
              <w:rPr>
                <w:spacing w:val="-1"/>
                <w:w w:val="105"/>
                <w:sz w:val="15"/>
                <w:lang w:val="ru-RU"/>
              </w:rPr>
              <w:t>разучивают</w:t>
            </w:r>
            <w:r w:rsidRPr="00BC409D">
              <w:rPr>
                <w:spacing w:val="-10"/>
                <w:w w:val="105"/>
                <w:sz w:val="15"/>
                <w:lang w:val="ru-RU"/>
              </w:rPr>
              <w:t xml:space="preserve"> </w:t>
            </w:r>
            <w:r w:rsidRPr="00BC409D">
              <w:rPr>
                <w:spacing w:val="-1"/>
                <w:w w:val="105"/>
                <w:sz w:val="15"/>
                <w:lang w:val="ru-RU"/>
              </w:rPr>
              <w:t>бег</w:t>
            </w:r>
            <w:r w:rsidRPr="00BC409D">
              <w:rPr>
                <w:spacing w:val="-11"/>
                <w:w w:val="105"/>
                <w:sz w:val="15"/>
                <w:lang w:val="ru-RU"/>
              </w:rPr>
              <w:t xml:space="preserve"> </w:t>
            </w:r>
            <w:r w:rsidRPr="00BC409D">
              <w:rPr>
                <w:spacing w:val="-1"/>
                <w:w w:val="105"/>
                <w:sz w:val="15"/>
                <w:lang w:val="ru-RU"/>
              </w:rPr>
              <w:t>с</w:t>
            </w:r>
            <w:r w:rsidRPr="00BC409D">
              <w:rPr>
                <w:spacing w:val="-7"/>
                <w:w w:val="105"/>
                <w:sz w:val="15"/>
                <w:lang w:val="ru-RU"/>
              </w:rPr>
              <w:t xml:space="preserve"> </w:t>
            </w:r>
            <w:r w:rsidRPr="00BC409D">
              <w:rPr>
                <w:w w:val="105"/>
                <w:sz w:val="15"/>
                <w:lang w:val="ru-RU"/>
              </w:rPr>
              <w:t>максимальной</w:t>
            </w:r>
            <w:r w:rsidRPr="00BC409D">
              <w:rPr>
                <w:spacing w:val="-9"/>
                <w:w w:val="105"/>
                <w:sz w:val="15"/>
                <w:lang w:val="ru-RU"/>
              </w:rPr>
              <w:t xml:space="preserve"> </w:t>
            </w:r>
            <w:r w:rsidRPr="00BC409D">
              <w:rPr>
                <w:w w:val="105"/>
                <w:sz w:val="15"/>
                <w:lang w:val="ru-RU"/>
              </w:rPr>
              <w:t>скоростью</w:t>
            </w:r>
            <w:r w:rsidRPr="00BC409D">
              <w:rPr>
                <w:spacing w:val="-9"/>
                <w:w w:val="105"/>
                <w:sz w:val="15"/>
                <w:lang w:val="ru-RU"/>
              </w:rPr>
              <w:t xml:space="preserve"> </w:t>
            </w:r>
            <w:r w:rsidRPr="00BC409D">
              <w:rPr>
                <w:w w:val="105"/>
                <w:sz w:val="15"/>
                <w:lang w:val="ru-RU"/>
              </w:rPr>
              <w:t>с</w:t>
            </w:r>
            <w:r w:rsidRPr="00BC409D">
              <w:rPr>
                <w:spacing w:val="-10"/>
                <w:w w:val="105"/>
                <w:sz w:val="15"/>
                <w:lang w:val="ru-RU"/>
              </w:rPr>
              <w:t xml:space="preserve"> </w:t>
            </w:r>
            <w:r w:rsidRPr="00BC409D">
              <w:rPr>
                <w:w w:val="105"/>
                <w:sz w:val="15"/>
                <w:lang w:val="ru-RU"/>
              </w:rPr>
              <w:t>высокого</w:t>
            </w:r>
            <w:r w:rsidRPr="00BC409D">
              <w:rPr>
                <w:spacing w:val="-13"/>
                <w:w w:val="105"/>
                <w:sz w:val="15"/>
                <w:lang w:val="ru-RU"/>
              </w:rPr>
              <w:t xml:space="preserve"> </w:t>
            </w:r>
            <w:r w:rsidRPr="00BC409D">
              <w:rPr>
                <w:w w:val="105"/>
                <w:sz w:val="15"/>
                <w:lang w:val="ru-RU"/>
              </w:rPr>
              <w:t>старта</w:t>
            </w:r>
            <w:r w:rsidRPr="00BC409D">
              <w:rPr>
                <w:spacing w:val="-9"/>
                <w:w w:val="105"/>
                <w:sz w:val="15"/>
                <w:lang w:val="ru-RU"/>
              </w:rPr>
              <w:t xml:space="preserve"> </w:t>
            </w:r>
            <w:r w:rsidRPr="00BC409D">
              <w:rPr>
                <w:w w:val="105"/>
                <w:sz w:val="15"/>
                <w:lang w:val="ru-RU"/>
              </w:rPr>
              <w:t>по</w:t>
            </w:r>
            <w:r w:rsidRPr="00BC409D">
              <w:rPr>
                <w:spacing w:val="-36"/>
                <w:w w:val="105"/>
                <w:sz w:val="15"/>
                <w:lang w:val="ru-RU"/>
              </w:rPr>
              <w:t xml:space="preserve"> </w:t>
            </w:r>
            <w:r w:rsidRPr="00BC409D">
              <w:rPr>
                <w:w w:val="105"/>
                <w:sz w:val="15"/>
                <w:lang w:val="ru-RU"/>
              </w:rPr>
              <w:t>учебной</w:t>
            </w:r>
            <w:r w:rsidRPr="00BC409D">
              <w:rPr>
                <w:spacing w:val="-3"/>
                <w:w w:val="105"/>
                <w:sz w:val="15"/>
                <w:lang w:val="ru-RU"/>
              </w:rPr>
              <w:t xml:space="preserve"> </w:t>
            </w:r>
            <w:r w:rsidRPr="00BC409D">
              <w:rPr>
                <w:w w:val="105"/>
                <w:sz w:val="15"/>
                <w:lang w:val="ru-RU"/>
              </w:rPr>
              <w:t>дистанции</w:t>
            </w:r>
            <w:r w:rsidRPr="00BC409D">
              <w:rPr>
                <w:spacing w:val="-2"/>
                <w:w w:val="105"/>
                <w:sz w:val="15"/>
                <w:lang w:val="ru-RU"/>
              </w:rPr>
              <w:t xml:space="preserve"> </w:t>
            </w:r>
            <w:r w:rsidRPr="00BC409D">
              <w:rPr>
                <w:w w:val="105"/>
                <w:sz w:val="15"/>
                <w:lang w:val="ru-RU"/>
              </w:rPr>
              <w:t>в</w:t>
            </w:r>
            <w:r w:rsidRPr="00BC409D">
              <w:rPr>
                <w:spacing w:val="1"/>
                <w:w w:val="105"/>
                <w:sz w:val="15"/>
                <w:lang w:val="ru-RU"/>
              </w:rPr>
              <w:t xml:space="preserve"> </w:t>
            </w:r>
            <w:r w:rsidRPr="00BC409D">
              <w:rPr>
                <w:w w:val="105"/>
                <w:sz w:val="15"/>
                <w:lang w:val="ru-RU"/>
              </w:rPr>
              <w:t>60</w:t>
            </w:r>
            <w:r w:rsidRPr="00BC409D">
              <w:rPr>
                <w:spacing w:val="-4"/>
                <w:w w:val="105"/>
                <w:sz w:val="15"/>
                <w:lang w:val="ru-RU"/>
              </w:rPr>
              <w:t xml:space="preserve"> </w:t>
            </w:r>
            <w:r w:rsidRPr="00BC409D">
              <w:rPr>
                <w:w w:val="105"/>
                <w:sz w:val="15"/>
                <w:lang w:val="ru-RU"/>
              </w:rPr>
              <w:t>м.;</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1785B" w:rsidP="0061785B">
            <w:pPr>
              <w:autoSpaceDE w:val="0"/>
              <w:autoSpaceDN w:val="0"/>
              <w:spacing w:before="78" w:after="0" w:line="245" w:lineRule="auto"/>
              <w:rPr>
                <w:sz w:val="20"/>
                <w:szCs w:val="20"/>
                <w:lang w:val="ru-RU"/>
              </w:rPr>
            </w:pPr>
            <w:proofErr w:type="spellStart"/>
            <w:proofErr w:type="gramStart"/>
            <w:r>
              <w:rPr>
                <w:rFonts w:ascii="Times New Roman" w:eastAsia="Times New Roman" w:hAnsi="Times New Roman"/>
                <w:color w:val="000000"/>
                <w:w w:val="97"/>
                <w:sz w:val="20"/>
                <w:szCs w:val="20"/>
                <w:lang w:val="ru-RU"/>
              </w:rPr>
              <w:t>Практичес</w:t>
            </w:r>
            <w:proofErr w:type="spellEnd"/>
            <w:r>
              <w:rPr>
                <w:rFonts w:ascii="Times New Roman" w:eastAsia="Times New Roman" w:hAnsi="Times New Roman"/>
                <w:color w:val="000000"/>
                <w:w w:val="97"/>
                <w:sz w:val="20"/>
                <w:szCs w:val="20"/>
                <w:lang w:val="ru-RU"/>
              </w:rPr>
              <w:t xml:space="preserve"> </w:t>
            </w:r>
            <w:proofErr w:type="spellStart"/>
            <w:r>
              <w:rPr>
                <w:rFonts w:ascii="Times New Roman" w:eastAsia="Times New Roman" w:hAnsi="Times New Roman"/>
                <w:color w:val="000000"/>
                <w:w w:val="97"/>
                <w:sz w:val="20"/>
                <w:szCs w:val="20"/>
                <w:lang w:val="ru-RU"/>
              </w:rPr>
              <w:t>кая</w:t>
            </w:r>
            <w:proofErr w:type="spellEnd"/>
            <w:proofErr w:type="gramEnd"/>
            <w:r>
              <w:rPr>
                <w:rFonts w:ascii="Times New Roman" w:eastAsia="Times New Roman" w:hAnsi="Times New Roman"/>
                <w:color w:val="000000"/>
                <w:w w:val="97"/>
                <w:sz w:val="20"/>
                <w:szCs w:val="20"/>
                <w:lang w:val="ru-RU"/>
              </w:rPr>
              <w:t xml:space="preserve"> </w:t>
            </w:r>
            <w:proofErr w:type="spellStart"/>
            <w:r w:rsidR="005A6422" w:rsidRPr="00C45D22">
              <w:rPr>
                <w:rFonts w:ascii="Times New Roman" w:eastAsia="Times New Roman" w:hAnsi="Times New Roman"/>
                <w:color w:val="000000"/>
                <w:w w:val="97"/>
                <w:sz w:val="20"/>
                <w:szCs w:val="20"/>
              </w:rPr>
              <w:t>работа</w:t>
            </w:r>
            <w:proofErr w:type="spellEnd"/>
            <w:r w:rsidR="005A6422" w:rsidRPr="00C45D22">
              <w:rPr>
                <w:rFonts w:ascii="Times New Roman" w:eastAsia="Times New Roman" w:hAnsi="Times New Roman"/>
                <w:color w:val="000000"/>
                <w:w w:val="97"/>
                <w:sz w:val="20"/>
                <w:szCs w:val="20"/>
              </w:rPr>
              <w:t>;</w:t>
            </w:r>
            <w:r w:rsidR="006F2357">
              <w:rPr>
                <w:rFonts w:ascii="Times New Roman" w:eastAsia="Times New Roman" w:hAnsi="Times New Roman"/>
                <w:color w:val="000000"/>
                <w:w w:val="97"/>
                <w:sz w:val="20"/>
                <w:szCs w:val="20"/>
                <w:lang w:val="ru-RU"/>
              </w:rPr>
              <w:t xml:space="preserve"> беседа</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2331E" w:rsidRDefault="005A6422">
            <w:pPr>
              <w:autoSpaceDE w:val="0"/>
              <w:autoSpaceDN w:val="0"/>
              <w:spacing w:before="78" w:after="0" w:line="230" w:lineRule="auto"/>
              <w:jc w:val="center"/>
              <w:rPr>
                <w:sz w:val="20"/>
                <w:szCs w:val="20"/>
                <w:lang w:val="ru-RU"/>
              </w:rPr>
            </w:pPr>
            <w:r w:rsidRPr="00C45D22">
              <w:rPr>
                <w:rFonts w:ascii="Times New Roman" w:eastAsia="Times New Roman" w:hAnsi="Times New Roman"/>
                <w:color w:val="000000"/>
                <w:w w:val="97"/>
                <w:sz w:val="20"/>
                <w:szCs w:val="20"/>
              </w:rPr>
              <w:t>https</w:t>
            </w:r>
            <w:r w:rsidRPr="0062331E">
              <w:rPr>
                <w:rFonts w:ascii="Times New Roman" w:eastAsia="Times New Roman" w:hAnsi="Times New Roman"/>
                <w:color w:val="000000"/>
                <w:w w:val="97"/>
                <w:sz w:val="20"/>
                <w:szCs w:val="20"/>
                <w:lang w:val="ru-RU"/>
              </w:rPr>
              <w:t>://</w:t>
            </w:r>
            <w:proofErr w:type="spellStart"/>
            <w:r w:rsidRPr="00C45D22">
              <w:rPr>
                <w:rFonts w:ascii="Times New Roman" w:eastAsia="Times New Roman" w:hAnsi="Times New Roman"/>
                <w:color w:val="000000"/>
                <w:w w:val="97"/>
                <w:sz w:val="20"/>
                <w:szCs w:val="20"/>
              </w:rPr>
              <w:t>resh</w:t>
            </w:r>
            <w:proofErr w:type="spellEnd"/>
            <w:r w:rsidRPr="0062331E">
              <w:rPr>
                <w:rFonts w:ascii="Times New Roman" w:eastAsia="Times New Roman" w:hAnsi="Times New Roman"/>
                <w:color w:val="000000"/>
                <w:w w:val="97"/>
                <w:sz w:val="20"/>
                <w:szCs w:val="20"/>
                <w:lang w:val="ru-RU"/>
              </w:rPr>
              <w:t>.</w:t>
            </w:r>
            <w:proofErr w:type="spellStart"/>
            <w:r w:rsidRPr="00C45D22">
              <w:rPr>
                <w:rFonts w:ascii="Times New Roman" w:eastAsia="Times New Roman" w:hAnsi="Times New Roman"/>
                <w:color w:val="000000"/>
                <w:w w:val="97"/>
                <w:sz w:val="20"/>
                <w:szCs w:val="20"/>
              </w:rPr>
              <w:t>edu</w:t>
            </w:r>
            <w:proofErr w:type="spellEnd"/>
            <w:r w:rsidRPr="0062331E">
              <w:rPr>
                <w:rFonts w:ascii="Times New Roman" w:eastAsia="Times New Roman" w:hAnsi="Times New Roman"/>
                <w:color w:val="000000"/>
                <w:w w:val="97"/>
                <w:sz w:val="20"/>
                <w:szCs w:val="20"/>
                <w:lang w:val="ru-RU"/>
              </w:rPr>
              <w:t>.</w:t>
            </w:r>
            <w:proofErr w:type="spellStart"/>
            <w:r w:rsidRPr="00C45D22">
              <w:rPr>
                <w:rFonts w:ascii="Times New Roman" w:eastAsia="Times New Roman" w:hAnsi="Times New Roman"/>
                <w:color w:val="000000"/>
                <w:w w:val="97"/>
                <w:sz w:val="20"/>
                <w:szCs w:val="20"/>
              </w:rPr>
              <w:t>ru</w:t>
            </w:r>
            <w:proofErr w:type="spellEnd"/>
            <w:r w:rsidRPr="0062331E">
              <w:rPr>
                <w:rFonts w:ascii="Times New Roman" w:eastAsia="Times New Roman" w:hAnsi="Times New Roman"/>
                <w:color w:val="000000"/>
                <w:w w:val="97"/>
                <w:sz w:val="20"/>
                <w:szCs w:val="20"/>
                <w:lang w:val="ru-RU"/>
              </w:rPr>
              <w:t>/</w:t>
            </w:r>
            <w:r w:rsidRPr="00C45D22">
              <w:rPr>
                <w:rFonts w:ascii="Times New Roman" w:eastAsia="Times New Roman" w:hAnsi="Times New Roman"/>
                <w:color w:val="000000"/>
                <w:w w:val="97"/>
                <w:sz w:val="20"/>
                <w:szCs w:val="20"/>
              </w:rPr>
              <w:t>subject</w:t>
            </w:r>
            <w:r w:rsidRPr="0062331E">
              <w:rPr>
                <w:rFonts w:ascii="Times New Roman" w:eastAsia="Times New Roman" w:hAnsi="Times New Roman"/>
                <w:color w:val="000000"/>
                <w:w w:val="97"/>
                <w:sz w:val="20"/>
                <w:szCs w:val="20"/>
                <w:lang w:val="ru-RU"/>
              </w:rPr>
              <w:t>/</w:t>
            </w:r>
            <w:r w:rsidRPr="00C45D22">
              <w:rPr>
                <w:rFonts w:ascii="Times New Roman" w:eastAsia="Times New Roman" w:hAnsi="Times New Roman"/>
                <w:color w:val="000000"/>
                <w:w w:val="97"/>
                <w:sz w:val="20"/>
                <w:szCs w:val="20"/>
              </w:rPr>
              <w:t>lesson</w:t>
            </w:r>
            <w:r w:rsidRPr="0062331E">
              <w:rPr>
                <w:rFonts w:ascii="Times New Roman" w:eastAsia="Times New Roman" w:hAnsi="Times New Roman"/>
                <w:color w:val="000000"/>
                <w:w w:val="97"/>
                <w:sz w:val="20"/>
                <w:szCs w:val="20"/>
                <w:lang w:val="ru-RU"/>
              </w:rPr>
              <w:t>/7455/</w:t>
            </w:r>
            <w:proofErr w:type="spellStart"/>
            <w:r w:rsidRPr="00C45D22">
              <w:rPr>
                <w:rFonts w:ascii="Times New Roman" w:eastAsia="Times New Roman" w:hAnsi="Times New Roman"/>
                <w:color w:val="000000"/>
                <w:w w:val="97"/>
                <w:sz w:val="20"/>
                <w:szCs w:val="20"/>
              </w:rPr>
              <w:t>conspect</w:t>
            </w:r>
            <w:proofErr w:type="spellEnd"/>
            <w:r w:rsidRPr="0062331E">
              <w:rPr>
                <w:rFonts w:ascii="Times New Roman" w:eastAsia="Times New Roman" w:hAnsi="Times New Roman"/>
                <w:color w:val="000000"/>
                <w:w w:val="97"/>
                <w:sz w:val="20"/>
                <w:szCs w:val="20"/>
                <w:lang w:val="ru-RU"/>
              </w:rPr>
              <w:t>/263070/</w:t>
            </w:r>
          </w:p>
        </w:tc>
      </w:tr>
      <w:tr w:rsidR="00FF064F" w:rsidRPr="00C45D22" w:rsidTr="00BC409D">
        <w:trPr>
          <w:trHeight w:hRule="exact" w:val="117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6" w:after="0" w:line="233" w:lineRule="auto"/>
              <w:jc w:val="center"/>
              <w:rPr>
                <w:sz w:val="20"/>
                <w:szCs w:val="20"/>
                <w:lang w:val="ru-RU"/>
              </w:rPr>
            </w:pPr>
            <w:r>
              <w:rPr>
                <w:sz w:val="20"/>
                <w:szCs w:val="20"/>
                <w:lang w:val="ru-RU"/>
              </w:rPr>
              <w:t>4.3</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724D7B">
            <w:pPr>
              <w:autoSpaceDE w:val="0"/>
              <w:autoSpaceDN w:val="0"/>
              <w:spacing w:before="76" w:after="0" w:line="245" w:lineRule="auto"/>
              <w:ind w:left="72" w:right="288"/>
              <w:rPr>
                <w:sz w:val="20"/>
                <w:szCs w:val="20"/>
                <w:lang w:val="ru-RU"/>
              </w:rPr>
            </w:pPr>
            <w:r w:rsidRPr="00B84493">
              <w:rPr>
                <w:sz w:val="20"/>
                <w:szCs w:val="20"/>
                <w:lang w:val="ru-RU"/>
              </w:rPr>
              <w:t xml:space="preserve">Модуль «Лёгкая атлетика».       </w:t>
            </w:r>
            <w:r w:rsidR="00124AAB" w:rsidRPr="00B84493">
              <w:rPr>
                <w:sz w:val="20"/>
                <w:szCs w:val="20"/>
                <w:lang w:val="ru-RU"/>
              </w:rPr>
              <w:t>Специальные беговые упражнения. Бег на результат (60 м).</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1</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0</w:t>
            </w:r>
          </w:p>
        </w:tc>
        <w:tc>
          <w:tcPr>
            <w:tcW w:w="57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rsidR="00BC409D" w:rsidRDefault="00BC409D" w:rsidP="00BC409D">
            <w:pPr>
              <w:pStyle w:val="TableParagraph"/>
              <w:spacing w:before="59" w:line="271" w:lineRule="auto"/>
              <w:ind w:left="86" w:right="147"/>
              <w:rPr>
                <w:sz w:val="15"/>
              </w:rPr>
            </w:pPr>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7"/>
                <w:w w:val="105"/>
                <w:sz w:val="15"/>
              </w:rPr>
              <w:t xml:space="preserve"> </w:t>
            </w:r>
            <w:r>
              <w:rPr>
                <w:spacing w:val="-1"/>
                <w:w w:val="105"/>
                <w:sz w:val="15"/>
              </w:rPr>
              <w:t>технику</w:t>
            </w:r>
            <w:r>
              <w:rPr>
                <w:spacing w:val="-11"/>
                <w:w w:val="105"/>
                <w:sz w:val="15"/>
              </w:rPr>
              <w:t xml:space="preserve"> </w:t>
            </w:r>
            <w:r>
              <w:rPr>
                <w:w w:val="105"/>
                <w:sz w:val="15"/>
              </w:rPr>
              <w:t>бега</w:t>
            </w:r>
            <w:r>
              <w:rPr>
                <w:spacing w:val="-8"/>
                <w:w w:val="105"/>
                <w:sz w:val="15"/>
              </w:rPr>
              <w:t xml:space="preserve"> </w:t>
            </w:r>
            <w:r>
              <w:rPr>
                <w:w w:val="105"/>
                <w:sz w:val="15"/>
              </w:rPr>
              <w:t>на</w:t>
            </w:r>
            <w:r>
              <w:rPr>
                <w:spacing w:val="-8"/>
                <w:w w:val="105"/>
                <w:sz w:val="15"/>
              </w:rPr>
              <w:t xml:space="preserve"> </w:t>
            </w:r>
            <w:r>
              <w:rPr>
                <w:w w:val="105"/>
                <w:sz w:val="15"/>
              </w:rPr>
              <w:t>короткие</w:t>
            </w:r>
            <w:r>
              <w:rPr>
                <w:spacing w:val="-36"/>
                <w:w w:val="105"/>
                <w:sz w:val="15"/>
              </w:rPr>
              <w:t xml:space="preserve"> </w:t>
            </w:r>
            <w:r>
              <w:rPr>
                <w:w w:val="105"/>
                <w:sz w:val="15"/>
              </w:rPr>
              <w:t>дистанции</w:t>
            </w:r>
            <w:r>
              <w:rPr>
                <w:spacing w:val="-3"/>
                <w:w w:val="105"/>
                <w:sz w:val="15"/>
              </w:rPr>
              <w:t xml:space="preserve"> </w:t>
            </w:r>
            <w:r>
              <w:rPr>
                <w:w w:val="105"/>
                <w:sz w:val="15"/>
              </w:rPr>
              <w:t>с</w:t>
            </w:r>
            <w:r>
              <w:rPr>
                <w:spacing w:val="-4"/>
                <w:w w:val="105"/>
                <w:sz w:val="15"/>
              </w:rPr>
              <w:t xml:space="preserve"> </w:t>
            </w:r>
            <w:r>
              <w:rPr>
                <w:w w:val="105"/>
                <w:sz w:val="15"/>
              </w:rPr>
              <w:t>высокого</w:t>
            </w:r>
            <w:r>
              <w:rPr>
                <w:spacing w:val="-3"/>
                <w:w w:val="105"/>
                <w:sz w:val="15"/>
              </w:rPr>
              <w:t xml:space="preserve"> </w:t>
            </w:r>
            <w:r>
              <w:rPr>
                <w:w w:val="105"/>
                <w:sz w:val="15"/>
              </w:rPr>
              <w:t>старта</w:t>
            </w:r>
            <w:proofErr w:type="gramStart"/>
            <w:r>
              <w:rPr>
                <w:w w:val="105"/>
                <w:sz w:val="15"/>
              </w:rPr>
              <w:t>;;</w:t>
            </w:r>
            <w:proofErr w:type="gramEnd"/>
          </w:p>
          <w:p w:rsidR="00BC409D" w:rsidRDefault="00BC409D" w:rsidP="00BC409D">
            <w:pPr>
              <w:pStyle w:val="TableParagraph"/>
              <w:spacing w:before="0" w:line="169" w:lineRule="exact"/>
              <w:ind w:left="86"/>
              <w:rPr>
                <w:sz w:val="15"/>
              </w:rPr>
            </w:pPr>
            <w:r>
              <w:rPr>
                <w:spacing w:val="-1"/>
                <w:w w:val="105"/>
                <w:sz w:val="15"/>
              </w:rPr>
              <w:t>разучивают</w:t>
            </w:r>
            <w:r>
              <w:rPr>
                <w:spacing w:val="-12"/>
                <w:w w:val="105"/>
                <w:sz w:val="15"/>
              </w:rPr>
              <w:t xml:space="preserve"> </w:t>
            </w:r>
            <w:r>
              <w:rPr>
                <w:spacing w:val="-1"/>
                <w:w w:val="105"/>
                <w:sz w:val="15"/>
              </w:rPr>
              <w:t>стартовое</w:t>
            </w:r>
            <w:r>
              <w:rPr>
                <w:spacing w:val="-7"/>
                <w:w w:val="105"/>
                <w:sz w:val="15"/>
              </w:rPr>
              <w:t xml:space="preserve"> </w:t>
            </w:r>
            <w:r>
              <w:rPr>
                <w:spacing w:val="-1"/>
                <w:w w:val="105"/>
                <w:sz w:val="15"/>
              </w:rPr>
              <w:t>и</w:t>
            </w:r>
            <w:r>
              <w:rPr>
                <w:spacing w:val="-7"/>
                <w:w w:val="105"/>
                <w:sz w:val="15"/>
              </w:rPr>
              <w:t xml:space="preserve"> </w:t>
            </w:r>
            <w:r>
              <w:rPr>
                <w:spacing w:val="-1"/>
                <w:w w:val="105"/>
                <w:sz w:val="15"/>
              </w:rPr>
              <w:t>финишное</w:t>
            </w:r>
            <w:r>
              <w:rPr>
                <w:spacing w:val="-6"/>
                <w:w w:val="105"/>
                <w:sz w:val="15"/>
              </w:rPr>
              <w:t xml:space="preserve"> </w:t>
            </w:r>
            <w:r>
              <w:rPr>
                <w:spacing w:val="-1"/>
                <w:w w:val="105"/>
                <w:sz w:val="15"/>
              </w:rPr>
              <w:t>ускорение</w:t>
            </w:r>
            <w:proofErr w:type="gramStart"/>
            <w:r>
              <w:rPr>
                <w:spacing w:val="-1"/>
                <w:w w:val="105"/>
                <w:sz w:val="15"/>
              </w:rPr>
              <w:t>;;</w:t>
            </w:r>
            <w:proofErr w:type="gramEnd"/>
          </w:p>
          <w:p w:rsidR="00FF064F" w:rsidRPr="00BC409D" w:rsidRDefault="00BC409D" w:rsidP="00BC409D">
            <w:pPr>
              <w:autoSpaceDE w:val="0"/>
              <w:autoSpaceDN w:val="0"/>
              <w:spacing w:before="76" w:after="0" w:line="245" w:lineRule="auto"/>
              <w:ind w:left="72" w:right="288"/>
              <w:rPr>
                <w:sz w:val="20"/>
                <w:szCs w:val="20"/>
                <w:lang w:val="ru-RU"/>
              </w:rPr>
            </w:pPr>
            <w:r w:rsidRPr="00BC409D">
              <w:rPr>
                <w:spacing w:val="-1"/>
                <w:w w:val="105"/>
                <w:sz w:val="15"/>
                <w:lang w:val="ru-RU"/>
              </w:rPr>
              <w:t>разучивают</w:t>
            </w:r>
            <w:r w:rsidRPr="00BC409D">
              <w:rPr>
                <w:spacing w:val="-10"/>
                <w:w w:val="105"/>
                <w:sz w:val="15"/>
                <w:lang w:val="ru-RU"/>
              </w:rPr>
              <w:t xml:space="preserve"> </w:t>
            </w:r>
            <w:r w:rsidRPr="00BC409D">
              <w:rPr>
                <w:spacing w:val="-1"/>
                <w:w w:val="105"/>
                <w:sz w:val="15"/>
                <w:lang w:val="ru-RU"/>
              </w:rPr>
              <w:t>бег</w:t>
            </w:r>
            <w:r w:rsidRPr="00BC409D">
              <w:rPr>
                <w:spacing w:val="-11"/>
                <w:w w:val="105"/>
                <w:sz w:val="15"/>
                <w:lang w:val="ru-RU"/>
              </w:rPr>
              <w:t xml:space="preserve"> </w:t>
            </w:r>
            <w:r w:rsidRPr="00BC409D">
              <w:rPr>
                <w:spacing w:val="-1"/>
                <w:w w:val="105"/>
                <w:sz w:val="15"/>
                <w:lang w:val="ru-RU"/>
              </w:rPr>
              <w:t>с</w:t>
            </w:r>
            <w:r w:rsidRPr="00BC409D">
              <w:rPr>
                <w:spacing w:val="-7"/>
                <w:w w:val="105"/>
                <w:sz w:val="15"/>
                <w:lang w:val="ru-RU"/>
              </w:rPr>
              <w:t xml:space="preserve"> </w:t>
            </w:r>
            <w:r w:rsidRPr="00BC409D">
              <w:rPr>
                <w:w w:val="105"/>
                <w:sz w:val="15"/>
                <w:lang w:val="ru-RU"/>
              </w:rPr>
              <w:t>максимальной</w:t>
            </w:r>
            <w:r w:rsidRPr="00BC409D">
              <w:rPr>
                <w:spacing w:val="-9"/>
                <w:w w:val="105"/>
                <w:sz w:val="15"/>
                <w:lang w:val="ru-RU"/>
              </w:rPr>
              <w:t xml:space="preserve"> </w:t>
            </w:r>
            <w:r w:rsidRPr="00BC409D">
              <w:rPr>
                <w:w w:val="105"/>
                <w:sz w:val="15"/>
                <w:lang w:val="ru-RU"/>
              </w:rPr>
              <w:t>скоростью</w:t>
            </w:r>
            <w:r w:rsidRPr="00BC409D">
              <w:rPr>
                <w:spacing w:val="-9"/>
                <w:w w:val="105"/>
                <w:sz w:val="15"/>
                <w:lang w:val="ru-RU"/>
              </w:rPr>
              <w:t xml:space="preserve"> </w:t>
            </w:r>
            <w:r w:rsidRPr="00BC409D">
              <w:rPr>
                <w:w w:val="105"/>
                <w:sz w:val="15"/>
                <w:lang w:val="ru-RU"/>
              </w:rPr>
              <w:t>с</w:t>
            </w:r>
            <w:r w:rsidRPr="00BC409D">
              <w:rPr>
                <w:spacing w:val="-10"/>
                <w:w w:val="105"/>
                <w:sz w:val="15"/>
                <w:lang w:val="ru-RU"/>
              </w:rPr>
              <w:t xml:space="preserve"> </w:t>
            </w:r>
            <w:r w:rsidRPr="00BC409D">
              <w:rPr>
                <w:w w:val="105"/>
                <w:sz w:val="15"/>
                <w:lang w:val="ru-RU"/>
              </w:rPr>
              <w:t>высокого</w:t>
            </w:r>
            <w:r w:rsidRPr="00BC409D">
              <w:rPr>
                <w:spacing w:val="-13"/>
                <w:w w:val="105"/>
                <w:sz w:val="15"/>
                <w:lang w:val="ru-RU"/>
              </w:rPr>
              <w:t xml:space="preserve"> </w:t>
            </w:r>
            <w:r w:rsidRPr="00BC409D">
              <w:rPr>
                <w:w w:val="105"/>
                <w:sz w:val="15"/>
                <w:lang w:val="ru-RU"/>
              </w:rPr>
              <w:t>старта</w:t>
            </w:r>
            <w:r w:rsidRPr="00BC409D">
              <w:rPr>
                <w:spacing w:val="-9"/>
                <w:w w:val="105"/>
                <w:sz w:val="15"/>
                <w:lang w:val="ru-RU"/>
              </w:rPr>
              <w:t xml:space="preserve"> </w:t>
            </w:r>
            <w:r w:rsidRPr="00BC409D">
              <w:rPr>
                <w:w w:val="105"/>
                <w:sz w:val="15"/>
                <w:lang w:val="ru-RU"/>
              </w:rPr>
              <w:t>по</w:t>
            </w:r>
            <w:r w:rsidRPr="00BC409D">
              <w:rPr>
                <w:spacing w:val="-36"/>
                <w:w w:val="105"/>
                <w:sz w:val="15"/>
                <w:lang w:val="ru-RU"/>
              </w:rPr>
              <w:t xml:space="preserve"> </w:t>
            </w:r>
            <w:r w:rsidRPr="00BC409D">
              <w:rPr>
                <w:w w:val="105"/>
                <w:sz w:val="15"/>
                <w:lang w:val="ru-RU"/>
              </w:rPr>
              <w:t>учебной</w:t>
            </w:r>
            <w:r w:rsidRPr="00BC409D">
              <w:rPr>
                <w:spacing w:val="-3"/>
                <w:w w:val="105"/>
                <w:sz w:val="15"/>
                <w:lang w:val="ru-RU"/>
              </w:rPr>
              <w:t xml:space="preserve"> </w:t>
            </w:r>
            <w:r w:rsidRPr="00BC409D">
              <w:rPr>
                <w:w w:val="105"/>
                <w:sz w:val="15"/>
                <w:lang w:val="ru-RU"/>
              </w:rPr>
              <w:t>дистанции</w:t>
            </w:r>
            <w:r w:rsidRPr="00BC409D">
              <w:rPr>
                <w:spacing w:val="-2"/>
                <w:w w:val="105"/>
                <w:sz w:val="15"/>
                <w:lang w:val="ru-RU"/>
              </w:rPr>
              <w:t xml:space="preserve"> </w:t>
            </w:r>
            <w:r w:rsidRPr="00BC409D">
              <w:rPr>
                <w:w w:val="105"/>
                <w:sz w:val="15"/>
                <w:lang w:val="ru-RU"/>
              </w:rPr>
              <w:t>в</w:t>
            </w:r>
            <w:r w:rsidRPr="00BC409D">
              <w:rPr>
                <w:spacing w:val="1"/>
                <w:w w:val="105"/>
                <w:sz w:val="15"/>
                <w:lang w:val="ru-RU"/>
              </w:rPr>
              <w:t xml:space="preserve"> </w:t>
            </w:r>
            <w:r w:rsidRPr="00BC409D">
              <w:rPr>
                <w:w w:val="105"/>
                <w:sz w:val="15"/>
                <w:lang w:val="ru-RU"/>
              </w:rPr>
              <w:t>60</w:t>
            </w:r>
            <w:r w:rsidRPr="00BC409D">
              <w:rPr>
                <w:spacing w:val="-4"/>
                <w:w w:val="105"/>
                <w:sz w:val="15"/>
                <w:lang w:val="ru-RU"/>
              </w:rPr>
              <w:t xml:space="preserve"> </w:t>
            </w:r>
            <w:r w:rsidRPr="00BC409D">
              <w:rPr>
                <w:w w:val="105"/>
                <w:sz w:val="15"/>
                <w:lang w:val="ru-RU"/>
              </w:rPr>
              <w:t>м.;</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61785B">
            <w:pPr>
              <w:autoSpaceDE w:val="0"/>
              <w:autoSpaceDN w:val="0"/>
              <w:spacing w:before="76" w:after="0" w:line="245" w:lineRule="auto"/>
              <w:ind w:left="72"/>
              <w:rPr>
                <w:sz w:val="20"/>
                <w:szCs w:val="20"/>
              </w:rPr>
            </w:pPr>
            <w:proofErr w:type="spellStart"/>
            <w:proofErr w:type="gramStart"/>
            <w:r>
              <w:rPr>
                <w:rFonts w:ascii="Times New Roman" w:eastAsia="Times New Roman" w:hAnsi="Times New Roman"/>
                <w:color w:val="000000"/>
                <w:w w:val="97"/>
                <w:sz w:val="20"/>
                <w:szCs w:val="20"/>
                <w:lang w:val="ru-RU"/>
              </w:rPr>
              <w:t>Практичес</w:t>
            </w:r>
            <w:proofErr w:type="spellEnd"/>
            <w:r>
              <w:rPr>
                <w:rFonts w:ascii="Times New Roman" w:eastAsia="Times New Roman" w:hAnsi="Times New Roman"/>
                <w:color w:val="000000"/>
                <w:w w:val="97"/>
                <w:sz w:val="20"/>
                <w:szCs w:val="20"/>
                <w:lang w:val="ru-RU"/>
              </w:rPr>
              <w:t xml:space="preserve"> </w:t>
            </w:r>
            <w:proofErr w:type="spellStart"/>
            <w:r>
              <w:rPr>
                <w:rFonts w:ascii="Times New Roman" w:eastAsia="Times New Roman" w:hAnsi="Times New Roman"/>
                <w:color w:val="000000"/>
                <w:w w:val="97"/>
                <w:sz w:val="20"/>
                <w:szCs w:val="20"/>
                <w:lang w:val="ru-RU"/>
              </w:rPr>
              <w:t>кая</w:t>
            </w:r>
            <w:proofErr w:type="spellEnd"/>
            <w:proofErr w:type="gramEnd"/>
            <w:r>
              <w:rPr>
                <w:rFonts w:ascii="Times New Roman" w:eastAsia="Times New Roman" w:hAnsi="Times New Roman"/>
                <w:color w:val="000000"/>
                <w:w w:val="97"/>
                <w:sz w:val="20"/>
                <w:szCs w:val="20"/>
                <w:lang w:val="ru-RU"/>
              </w:rPr>
              <w:t xml:space="preserve"> </w:t>
            </w:r>
            <w:proofErr w:type="spellStart"/>
            <w:r w:rsidR="005A6422" w:rsidRPr="00C45D22">
              <w:rPr>
                <w:rFonts w:ascii="Times New Roman" w:eastAsia="Times New Roman" w:hAnsi="Times New Roman"/>
                <w:color w:val="000000"/>
                <w:w w:val="97"/>
                <w:sz w:val="20"/>
                <w:szCs w:val="20"/>
              </w:rPr>
              <w:t>работа</w:t>
            </w:r>
            <w:proofErr w:type="spellEnd"/>
            <w:r w:rsidR="005A6422"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604B7" w:rsidRDefault="003604B7" w:rsidP="00B84493">
            <w:pPr>
              <w:autoSpaceDE w:val="0"/>
              <w:autoSpaceDN w:val="0"/>
              <w:spacing w:before="76" w:after="0" w:line="233" w:lineRule="auto"/>
              <w:rPr>
                <w:sz w:val="20"/>
                <w:szCs w:val="20"/>
              </w:rPr>
            </w:pPr>
            <w:r>
              <w:rPr>
                <w:w w:val="105"/>
                <w:sz w:val="15"/>
              </w:rPr>
              <w:t>https://resh.edu.ru/subject/9/</w:t>
            </w:r>
          </w:p>
        </w:tc>
      </w:tr>
      <w:tr w:rsidR="00FF064F" w:rsidRPr="00C45D22" w:rsidTr="00BC409D">
        <w:trPr>
          <w:trHeight w:hRule="exact" w:val="113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6" w:after="0" w:line="233" w:lineRule="auto"/>
              <w:jc w:val="center"/>
              <w:rPr>
                <w:sz w:val="20"/>
                <w:szCs w:val="20"/>
                <w:lang w:val="ru-RU"/>
              </w:rPr>
            </w:pPr>
            <w:r>
              <w:rPr>
                <w:sz w:val="20"/>
                <w:szCs w:val="20"/>
                <w:lang w:val="ru-RU"/>
              </w:rPr>
              <w:t>4.4</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724D7B">
            <w:pPr>
              <w:autoSpaceDE w:val="0"/>
              <w:autoSpaceDN w:val="0"/>
              <w:spacing w:before="76" w:after="0" w:line="245" w:lineRule="auto"/>
              <w:ind w:left="72" w:right="288"/>
              <w:rPr>
                <w:sz w:val="20"/>
                <w:szCs w:val="20"/>
                <w:lang w:val="ru-RU"/>
              </w:rPr>
            </w:pPr>
            <w:r w:rsidRPr="00B84493">
              <w:rPr>
                <w:sz w:val="20"/>
                <w:szCs w:val="20"/>
                <w:lang w:val="ru-RU"/>
              </w:rPr>
              <w:t xml:space="preserve">Модуль «Лёгкая атлетика».       </w:t>
            </w:r>
            <w:r w:rsidR="00124AAB" w:rsidRPr="00B84493">
              <w:rPr>
                <w:sz w:val="20"/>
                <w:szCs w:val="20"/>
                <w:lang w:val="ru-RU"/>
              </w:rPr>
              <w:t>Прыжок в длину с места. Игра "Футбол".</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0</w:t>
            </w:r>
          </w:p>
        </w:tc>
        <w:tc>
          <w:tcPr>
            <w:tcW w:w="57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rsidR="00BC409D" w:rsidRDefault="00BC409D" w:rsidP="00BC409D">
            <w:pPr>
              <w:pStyle w:val="TableParagraph"/>
              <w:spacing w:before="59" w:line="266" w:lineRule="auto"/>
              <w:ind w:left="85"/>
              <w:rPr>
                <w:sz w:val="15"/>
              </w:rPr>
            </w:pPr>
            <w:r>
              <w:rPr>
                <w:w w:val="105"/>
                <w:sz w:val="15"/>
              </w:rPr>
              <w:t>повторяют описание техники прыжка и его отдельные фазы</w:t>
            </w:r>
            <w:proofErr w:type="gramStart"/>
            <w:r>
              <w:rPr>
                <w:w w:val="105"/>
                <w:sz w:val="15"/>
              </w:rPr>
              <w:t>;;</w:t>
            </w:r>
            <w:r>
              <w:rPr>
                <w:spacing w:val="1"/>
                <w:w w:val="105"/>
                <w:sz w:val="15"/>
              </w:rPr>
              <w:t xml:space="preserve"> </w:t>
            </w:r>
            <w:proofErr w:type="gramEnd"/>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10"/>
                <w:w w:val="105"/>
                <w:sz w:val="15"/>
              </w:rPr>
              <w:t xml:space="preserve"> </w:t>
            </w:r>
            <w:r>
              <w:rPr>
                <w:w w:val="105"/>
                <w:sz w:val="15"/>
              </w:rPr>
              <w:t>технику</w:t>
            </w:r>
            <w:r>
              <w:rPr>
                <w:spacing w:val="-11"/>
                <w:w w:val="105"/>
                <w:sz w:val="15"/>
              </w:rPr>
              <w:t xml:space="preserve"> </w:t>
            </w:r>
            <w:r>
              <w:rPr>
                <w:w w:val="105"/>
                <w:sz w:val="15"/>
              </w:rPr>
              <w:t>прыжка</w:t>
            </w:r>
            <w:r>
              <w:rPr>
                <w:spacing w:val="-8"/>
                <w:w w:val="105"/>
                <w:sz w:val="15"/>
              </w:rPr>
              <w:t xml:space="preserve"> </w:t>
            </w:r>
            <w:r>
              <w:rPr>
                <w:w w:val="105"/>
                <w:sz w:val="15"/>
              </w:rPr>
              <w:t>в</w:t>
            </w:r>
            <w:r>
              <w:rPr>
                <w:spacing w:val="-8"/>
                <w:w w:val="105"/>
                <w:sz w:val="15"/>
              </w:rPr>
              <w:t xml:space="preserve"> </w:t>
            </w:r>
            <w:r>
              <w:rPr>
                <w:w w:val="105"/>
                <w:sz w:val="15"/>
              </w:rPr>
              <w:t>длину</w:t>
            </w:r>
            <w:r>
              <w:rPr>
                <w:spacing w:val="-7"/>
                <w:w w:val="105"/>
                <w:sz w:val="15"/>
              </w:rPr>
              <w:t xml:space="preserve"> </w:t>
            </w:r>
            <w:r>
              <w:rPr>
                <w:w w:val="105"/>
                <w:sz w:val="15"/>
              </w:rPr>
              <w:t>с</w:t>
            </w:r>
            <w:r>
              <w:rPr>
                <w:spacing w:val="-9"/>
                <w:w w:val="105"/>
                <w:sz w:val="15"/>
              </w:rPr>
              <w:t xml:space="preserve"> </w:t>
            </w:r>
            <w:r w:rsidR="009F308B">
              <w:rPr>
                <w:w w:val="105"/>
                <w:sz w:val="15"/>
              </w:rPr>
              <w:t>места</w:t>
            </w:r>
            <w:r>
              <w:rPr>
                <w:w w:val="105"/>
                <w:sz w:val="15"/>
              </w:rPr>
              <w:t>;;</w:t>
            </w:r>
          </w:p>
          <w:p w:rsidR="00FF064F" w:rsidRPr="00BC409D" w:rsidRDefault="00BC409D" w:rsidP="00BC409D">
            <w:pPr>
              <w:autoSpaceDE w:val="0"/>
              <w:autoSpaceDN w:val="0"/>
              <w:spacing w:before="76" w:after="0" w:line="252" w:lineRule="auto"/>
              <w:ind w:left="72"/>
              <w:rPr>
                <w:sz w:val="20"/>
                <w:szCs w:val="20"/>
                <w:lang w:val="ru-RU"/>
              </w:rPr>
            </w:pPr>
            <w:r w:rsidRPr="00BC409D">
              <w:rPr>
                <w:w w:val="105"/>
                <w:sz w:val="15"/>
                <w:lang w:val="ru-RU"/>
              </w:rPr>
              <w:t>контролируют технику выполнения упражнения другими</w:t>
            </w:r>
            <w:r w:rsidRPr="00BC409D">
              <w:rPr>
                <w:spacing w:val="1"/>
                <w:w w:val="105"/>
                <w:sz w:val="15"/>
                <w:lang w:val="ru-RU"/>
              </w:rPr>
              <w:t xml:space="preserve"> </w:t>
            </w:r>
            <w:r w:rsidRPr="00BC409D">
              <w:rPr>
                <w:spacing w:val="-1"/>
                <w:w w:val="105"/>
                <w:sz w:val="15"/>
                <w:lang w:val="ru-RU"/>
              </w:rPr>
              <w:t>учащимися,</w:t>
            </w:r>
            <w:r w:rsidRPr="00BC409D">
              <w:rPr>
                <w:spacing w:val="-12"/>
                <w:w w:val="105"/>
                <w:sz w:val="15"/>
                <w:lang w:val="ru-RU"/>
              </w:rPr>
              <w:t xml:space="preserve"> </w:t>
            </w:r>
            <w:r w:rsidRPr="00BC409D">
              <w:rPr>
                <w:spacing w:val="-1"/>
                <w:w w:val="105"/>
                <w:sz w:val="15"/>
                <w:lang w:val="ru-RU"/>
              </w:rPr>
              <w:t>сравнивают</w:t>
            </w:r>
            <w:r w:rsidRPr="00BC409D">
              <w:rPr>
                <w:spacing w:val="-10"/>
                <w:w w:val="105"/>
                <w:sz w:val="15"/>
                <w:lang w:val="ru-RU"/>
              </w:rPr>
              <w:t xml:space="preserve"> </w:t>
            </w:r>
            <w:r w:rsidRPr="00BC409D">
              <w:rPr>
                <w:spacing w:val="-1"/>
                <w:w w:val="105"/>
                <w:sz w:val="15"/>
                <w:lang w:val="ru-RU"/>
              </w:rPr>
              <w:t>её</w:t>
            </w:r>
            <w:r w:rsidRPr="00BC409D">
              <w:rPr>
                <w:spacing w:val="-8"/>
                <w:w w:val="105"/>
                <w:sz w:val="15"/>
                <w:lang w:val="ru-RU"/>
              </w:rPr>
              <w:t xml:space="preserve"> </w:t>
            </w:r>
            <w:r w:rsidRPr="00BC409D">
              <w:rPr>
                <w:w w:val="105"/>
                <w:sz w:val="15"/>
                <w:lang w:val="ru-RU"/>
              </w:rPr>
              <w:t>с</w:t>
            </w:r>
            <w:r w:rsidRPr="00BC409D">
              <w:rPr>
                <w:spacing w:val="-9"/>
                <w:w w:val="105"/>
                <w:sz w:val="15"/>
                <w:lang w:val="ru-RU"/>
              </w:rPr>
              <w:t xml:space="preserve"> </w:t>
            </w:r>
            <w:r w:rsidRPr="00BC409D">
              <w:rPr>
                <w:w w:val="105"/>
                <w:sz w:val="15"/>
                <w:lang w:val="ru-RU"/>
              </w:rPr>
              <w:t>образцом</w:t>
            </w:r>
            <w:r w:rsidRPr="00BC409D">
              <w:rPr>
                <w:spacing w:val="-12"/>
                <w:w w:val="105"/>
                <w:sz w:val="15"/>
                <w:lang w:val="ru-RU"/>
              </w:rPr>
              <w:t xml:space="preserve"> </w:t>
            </w:r>
            <w:r w:rsidRPr="00BC409D">
              <w:rPr>
                <w:w w:val="105"/>
                <w:sz w:val="15"/>
                <w:lang w:val="ru-RU"/>
              </w:rPr>
              <w:t>и</w:t>
            </w:r>
            <w:r w:rsidRPr="00BC409D">
              <w:rPr>
                <w:spacing w:val="-8"/>
                <w:w w:val="105"/>
                <w:sz w:val="15"/>
                <w:lang w:val="ru-RU"/>
              </w:rPr>
              <w:t xml:space="preserve"> </w:t>
            </w:r>
            <w:r w:rsidRPr="00BC409D">
              <w:rPr>
                <w:w w:val="105"/>
                <w:sz w:val="15"/>
                <w:lang w:val="ru-RU"/>
              </w:rPr>
              <w:t>выявляют</w:t>
            </w:r>
            <w:r w:rsidRPr="00BC409D">
              <w:rPr>
                <w:spacing w:val="-10"/>
                <w:w w:val="105"/>
                <w:sz w:val="15"/>
                <w:lang w:val="ru-RU"/>
              </w:rPr>
              <w:t xml:space="preserve"> </w:t>
            </w:r>
            <w:r w:rsidRPr="00BC409D">
              <w:rPr>
                <w:w w:val="105"/>
                <w:sz w:val="15"/>
                <w:lang w:val="ru-RU"/>
              </w:rPr>
              <w:t>возможные</w:t>
            </w:r>
            <w:r w:rsidRPr="00BC409D">
              <w:rPr>
                <w:spacing w:val="-36"/>
                <w:w w:val="105"/>
                <w:sz w:val="15"/>
                <w:lang w:val="ru-RU"/>
              </w:rPr>
              <w:t xml:space="preserve"> </w:t>
            </w:r>
            <w:r w:rsidRPr="00BC409D">
              <w:rPr>
                <w:w w:val="105"/>
                <w:sz w:val="15"/>
                <w:lang w:val="ru-RU"/>
              </w:rPr>
              <w:t>ошибки, предлагают способы их устранения (обучение в</w:t>
            </w:r>
            <w:r w:rsidRPr="00BC409D">
              <w:rPr>
                <w:spacing w:val="1"/>
                <w:w w:val="105"/>
                <w:sz w:val="15"/>
                <w:lang w:val="ru-RU"/>
              </w:rPr>
              <w:t xml:space="preserve"> </w:t>
            </w:r>
            <w:r w:rsidRPr="00BC409D">
              <w:rPr>
                <w:w w:val="105"/>
                <w:sz w:val="15"/>
                <w:lang w:val="ru-RU"/>
              </w:rPr>
              <w:t>группах</w:t>
            </w:r>
            <w:proofErr w:type="gramStart"/>
            <w:r w:rsidRPr="00BC409D">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604B7" w:rsidRDefault="003604B7" w:rsidP="00B84493">
            <w:pPr>
              <w:autoSpaceDE w:val="0"/>
              <w:autoSpaceDN w:val="0"/>
              <w:spacing w:before="76" w:after="0" w:line="233" w:lineRule="auto"/>
              <w:rPr>
                <w:sz w:val="20"/>
                <w:szCs w:val="20"/>
              </w:rPr>
            </w:pPr>
            <w:r>
              <w:rPr>
                <w:w w:val="105"/>
                <w:sz w:val="15"/>
              </w:rPr>
              <w:t>https://resh.edu.ru/subject/9/</w:t>
            </w:r>
          </w:p>
        </w:tc>
      </w:tr>
      <w:tr w:rsidR="00FF064F" w:rsidRPr="00C45D22" w:rsidTr="00BC409D">
        <w:trPr>
          <w:trHeight w:hRule="exact" w:val="126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8" w:after="0" w:line="230" w:lineRule="auto"/>
              <w:jc w:val="center"/>
              <w:rPr>
                <w:sz w:val="20"/>
                <w:szCs w:val="20"/>
                <w:lang w:val="ru-RU"/>
              </w:rPr>
            </w:pPr>
            <w:r>
              <w:rPr>
                <w:sz w:val="20"/>
                <w:szCs w:val="20"/>
                <w:lang w:val="ru-RU"/>
              </w:rPr>
              <w:t>4.5</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724D7B">
            <w:pPr>
              <w:autoSpaceDE w:val="0"/>
              <w:autoSpaceDN w:val="0"/>
              <w:spacing w:before="78" w:after="0" w:line="245" w:lineRule="auto"/>
              <w:ind w:left="72" w:right="288"/>
              <w:rPr>
                <w:sz w:val="20"/>
                <w:szCs w:val="20"/>
                <w:lang w:val="ru-RU"/>
              </w:rPr>
            </w:pPr>
            <w:r w:rsidRPr="00B84493">
              <w:rPr>
                <w:sz w:val="20"/>
                <w:szCs w:val="20"/>
                <w:lang w:val="ru-RU"/>
              </w:rPr>
              <w:t xml:space="preserve">Модуль «Лёгкая атлетика».       </w:t>
            </w:r>
            <w:r w:rsidR="00124AAB" w:rsidRPr="00B84493">
              <w:rPr>
                <w:sz w:val="20"/>
                <w:szCs w:val="20"/>
                <w:lang w:val="ru-RU"/>
              </w:rPr>
              <w:t>Прыжок в длину с места на результат. Игра "Футбол".</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0</w:t>
            </w:r>
          </w:p>
        </w:tc>
        <w:tc>
          <w:tcPr>
            <w:tcW w:w="57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rsidR="009F308B" w:rsidRDefault="009F308B" w:rsidP="009F308B">
            <w:pPr>
              <w:pStyle w:val="TableParagraph"/>
              <w:spacing w:before="59" w:line="266" w:lineRule="auto"/>
              <w:ind w:left="85"/>
              <w:rPr>
                <w:sz w:val="15"/>
              </w:rPr>
            </w:pPr>
            <w:r>
              <w:rPr>
                <w:w w:val="105"/>
                <w:sz w:val="15"/>
              </w:rPr>
              <w:t>повторяют описание техники прыжка и его отдельные фазы</w:t>
            </w:r>
            <w:proofErr w:type="gramStart"/>
            <w:r>
              <w:rPr>
                <w:w w:val="105"/>
                <w:sz w:val="15"/>
              </w:rPr>
              <w:t>;;</w:t>
            </w:r>
            <w:r>
              <w:rPr>
                <w:spacing w:val="1"/>
                <w:w w:val="105"/>
                <w:sz w:val="15"/>
              </w:rPr>
              <w:t xml:space="preserve"> </w:t>
            </w:r>
            <w:proofErr w:type="gramEnd"/>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10"/>
                <w:w w:val="105"/>
                <w:sz w:val="15"/>
              </w:rPr>
              <w:t xml:space="preserve"> </w:t>
            </w:r>
            <w:r>
              <w:rPr>
                <w:w w:val="105"/>
                <w:sz w:val="15"/>
              </w:rPr>
              <w:t>технику</w:t>
            </w:r>
            <w:r>
              <w:rPr>
                <w:spacing w:val="-11"/>
                <w:w w:val="105"/>
                <w:sz w:val="15"/>
              </w:rPr>
              <w:t xml:space="preserve"> </w:t>
            </w:r>
            <w:r>
              <w:rPr>
                <w:w w:val="105"/>
                <w:sz w:val="15"/>
              </w:rPr>
              <w:t>прыжка</w:t>
            </w:r>
            <w:r>
              <w:rPr>
                <w:spacing w:val="-8"/>
                <w:w w:val="105"/>
                <w:sz w:val="15"/>
              </w:rPr>
              <w:t xml:space="preserve"> </w:t>
            </w:r>
            <w:r>
              <w:rPr>
                <w:w w:val="105"/>
                <w:sz w:val="15"/>
              </w:rPr>
              <w:t>в</w:t>
            </w:r>
            <w:r>
              <w:rPr>
                <w:spacing w:val="-8"/>
                <w:w w:val="105"/>
                <w:sz w:val="15"/>
              </w:rPr>
              <w:t xml:space="preserve"> </w:t>
            </w:r>
            <w:r>
              <w:rPr>
                <w:w w:val="105"/>
                <w:sz w:val="15"/>
              </w:rPr>
              <w:t>длину</w:t>
            </w:r>
            <w:r>
              <w:rPr>
                <w:spacing w:val="-7"/>
                <w:w w:val="105"/>
                <w:sz w:val="15"/>
              </w:rPr>
              <w:t xml:space="preserve"> </w:t>
            </w:r>
            <w:r>
              <w:rPr>
                <w:w w:val="105"/>
                <w:sz w:val="15"/>
              </w:rPr>
              <w:t>с</w:t>
            </w:r>
            <w:r>
              <w:rPr>
                <w:spacing w:val="-9"/>
                <w:w w:val="105"/>
                <w:sz w:val="15"/>
              </w:rPr>
              <w:t xml:space="preserve"> </w:t>
            </w:r>
            <w:r>
              <w:rPr>
                <w:w w:val="105"/>
                <w:sz w:val="15"/>
              </w:rPr>
              <w:t>разбега</w:t>
            </w:r>
            <w:r>
              <w:rPr>
                <w:spacing w:val="-36"/>
                <w:w w:val="105"/>
                <w:sz w:val="15"/>
              </w:rPr>
              <w:t xml:space="preserve"> </w:t>
            </w:r>
            <w:r>
              <w:rPr>
                <w:w w:val="105"/>
                <w:sz w:val="15"/>
              </w:rPr>
              <w:t>способом</w:t>
            </w:r>
            <w:r>
              <w:rPr>
                <w:spacing w:val="-2"/>
                <w:w w:val="105"/>
                <w:sz w:val="15"/>
              </w:rPr>
              <w:t xml:space="preserve"> </w:t>
            </w:r>
            <w:r>
              <w:rPr>
                <w:w w:val="105"/>
                <w:sz w:val="15"/>
              </w:rPr>
              <w:t>«согнув</w:t>
            </w:r>
            <w:r>
              <w:rPr>
                <w:spacing w:val="-1"/>
                <w:w w:val="105"/>
                <w:sz w:val="15"/>
              </w:rPr>
              <w:t xml:space="preserve"> </w:t>
            </w:r>
            <w:r>
              <w:rPr>
                <w:w w:val="105"/>
                <w:sz w:val="15"/>
              </w:rPr>
              <w:t>ноги»;;</w:t>
            </w:r>
          </w:p>
          <w:p w:rsidR="00FF064F" w:rsidRPr="009F308B" w:rsidRDefault="009F308B" w:rsidP="009F308B">
            <w:pPr>
              <w:autoSpaceDE w:val="0"/>
              <w:autoSpaceDN w:val="0"/>
              <w:spacing w:before="78" w:after="0" w:line="254" w:lineRule="auto"/>
              <w:ind w:left="72"/>
              <w:rPr>
                <w:sz w:val="20"/>
                <w:szCs w:val="20"/>
                <w:lang w:val="ru-RU"/>
              </w:rPr>
            </w:pPr>
            <w:r w:rsidRPr="009F308B">
              <w:rPr>
                <w:w w:val="105"/>
                <w:sz w:val="15"/>
                <w:lang w:val="ru-RU"/>
              </w:rPr>
              <w:t>контролируют технику выполнения упражнения другими</w:t>
            </w:r>
            <w:r w:rsidRPr="009F308B">
              <w:rPr>
                <w:spacing w:val="1"/>
                <w:w w:val="105"/>
                <w:sz w:val="15"/>
                <w:lang w:val="ru-RU"/>
              </w:rPr>
              <w:t xml:space="preserve"> </w:t>
            </w:r>
            <w:r w:rsidRPr="009F308B">
              <w:rPr>
                <w:spacing w:val="-1"/>
                <w:w w:val="105"/>
                <w:sz w:val="15"/>
                <w:lang w:val="ru-RU"/>
              </w:rPr>
              <w:t>учащимися,</w:t>
            </w:r>
            <w:r w:rsidRPr="009F308B">
              <w:rPr>
                <w:spacing w:val="-12"/>
                <w:w w:val="105"/>
                <w:sz w:val="15"/>
                <w:lang w:val="ru-RU"/>
              </w:rPr>
              <w:t xml:space="preserve"> </w:t>
            </w:r>
            <w:r w:rsidRPr="009F308B">
              <w:rPr>
                <w:spacing w:val="-1"/>
                <w:w w:val="105"/>
                <w:sz w:val="15"/>
                <w:lang w:val="ru-RU"/>
              </w:rPr>
              <w:t>сравнивают</w:t>
            </w:r>
            <w:r w:rsidRPr="009F308B">
              <w:rPr>
                <w:spacing w:val="-10"/>
                <w:w w:val="105"/>
                <w:sz w:val="15"/>
                <w:lang w:val="ru-RU"/>
              </w:rPr>
              <w:t xml:space="preserve"> </w:t>
            </w:r>
            <w:r w:rsidRPr="009F308B">
              <w:rPr>
                <w:spacing w:val="-1"/>
                <w:w w:val="105"/>
                <w:sz w:val="15"/>
                <w:lang w:val="ru-RU"/>
              </w:rPr>
              <w:t>её</w:t>
            </w:r>
            <w:r w:rsidRPr="009F308B">
              <w:rPr>
                <w:spacing w:val="-8"/>
                <w:w w:val="105"/>
                <w:sz w:val="15"/>
                <w:lang w:val="ru-RU"/>
              </w:rPr>
              <w:t xml:space="preserve"> </w:t>
            </w:r>
            <w:r w:rsidRPr="009F308B">
              <w:rPr>
                <w:w w:val="105"/>
                <w:sz w:val="15"/>
                <w:lang w:val="ru-RU"/>
              </w:rPr>
              <w:t>с</w:t>
            </w:r>
            <w:r w:rsidRPr="009F308B">
              <w:rPr>
                <w:spacing w:val="-9"/>
                <w:w w:val="105"/>
                <w:sz w:val="15"/>
                <w:lang w:val="ru-RU"/>
              </w:rPr>
              <w:t xml:space="preserve"> </w:t>
            </w:r>
            <w:r w:rsidRPr="009F308B">
              <w:rPr>
                <w:w w:val="105"/>
                <w:sz w:val="15"/>
                <w:lang w:val="ru-RU"/>
              </w:rPr>
              <w:t>образцом</w:t>
            </w:r>
            <w:r w:rsidRPr="009F308B">
              <w:rPr>
                <w:spacing w:val="-12"/>
                <w:w w:val="105"/>
                <w:sz w:val="15"/>
                <w:lang w:val="ru-RU"/>
              </w:rPr>
              <w:t xml:space="preserve"> </w:t>
            </w:r>
            <w:r w:rsidRPr="009F308B">
              <w:rPr>
                <w:w w:val="105"/>
                <w:sz w:val="15"/>
                <w:lang w:val="ru-RU"/>
              </w:rPr>
              <w:t>и</w:t>
            </w:r>
            <w:r w:rsidRPr="009F308B">
              <w:rPr>
                <w:spacing w:val="-8"/>
                <w:w w:val="105"/>
                <w:sz w:val="15"/>
                <w:lang w:val="ru-RU"/>
              </w:rPr>
              <w:t xml:space="preserve"> </w:t>
            </w:r>
            <w:r w:rsidRPr="009F308B">
              <w:rPr>
                <w:w w:val="105"/>
                <w:sz w:val="15"/>
                <w:lang w:val="ru-RU"/>
              </w:rPr>
              <w:t>выявляют</w:t>
            </w:r>
            <w:r w:rsidRPr="009F308B">
              <w:rPr>
                <w:spacing w:val="-10"/>
                <w:w w:val="105"/>
                <w:sz w:val="15"/>
                <w:lang w:val="ru-RU"/>
              </w:rPr>
              <w:t xml:space="preserve"> </w:t>
            </w:r>
            <w:r w:rsidRPr="009F308B">
              <w:rPr>
                <w:w w:val="105"/>
                <w:sz w:val="15"/>
                <w:lang w:val="ru-RU"/>
              </w:rPr>
              <w:t>возможные</w:t>
            </w:r>
            <w:r w:rsidRPr="009F308B">
              <w:rPr>
                <w:spacing w:val="-36"/>
                <w:w w:val="105"/>
                <w:sz w:val="15"/>
                <w:lang w:val="ru-RU"/>
              </w:rPr>
              <w:t xml:space="preserve"> </w:t>
            </w:r>
            <w:r w:rsidRPr="009F308B">
              <w:rPr>
                <w:w w:val="105"/>
                <w:sz w:val="15"/>
                <w:lang w:val="ru-RU"/>
              </w:rPr>
              <w:t>ошибки, предлагают способы их устранения (обучение в</w:t>
            </w:r>
            <w:r w:rsidRPr="009F308B">
              <w:rPr>
                <w:spacing w:val="1"/>
                <w:w w:val="105"/>
                <w:sz w:val="15"/>
                <w:lang w:val="ru-RU"/>
              </w:rPr>
              <w:t xml:space="preserve"> </w:t>
            </w:r>
            <w:r w:rsidRPr="009F308B">
              <w:rPr>
                <w:w w:val="105"/>
                <w:sz w:val="15"/>
                <w:lang w:val="ru-RU"/>
              </w:rPr>
              <w:t>группах</w:t>
            </w:r>
            <w:proofErr w:type="gramStart"/>
            <w:r w:rsidRPr="009F308B">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604B7" w:rsidRDefault="003604B7" w:rsidP="00B84493">
            <w:pPr>
              <w:autoSpaceDE w:val="0"/>
              <w:autoSpaceDN w:val="0"/>
              <w:spacing w:before="78" w:after="0" w:line="230" w:lineRule="auto"/>
              <w:rPr>
                <w:sz w:val="20"/>
                <w:szCs w:val="20"/>
              </w:rPr>
            </w:pPr>
            <w:r>
              <w:rPr>
                <w:w w:val="105"/>
                <w:sz w:val="15"/>
              </w:rPr>
              <w:t>https://resh.edu.ru/subject/9/</w:t>
            </w:r>
          </w:p>
        </w:tc>
      </w:tr>
      <w:tr w:rsidR="00FF064F" w:rsidRPr="003604B7" w:rsidTr="006F2357">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6" w:after="0" w:line="233" w:lineRule="auto"/>
              <w:jc w:val="center"/>
              <w:rPr>
                <w:sz w:val="20"/>
                <w:szCs w:val="20"/>
                <w:lang w:val="ru-RU"/>
              </w:rPr>
            </w:pPr>
            <w:r>
              <w:rPr>
                <w:sz w:val="20"/>
                <w:szCs w:val="20"/>
                <w:lang w:val="ru-RU"/>
              </w:rPr>
              <w:t>4.6</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724D7B">
            <w:pPr>
              <w:autoSpaceDE w:val="0"/>
              <w:autoSpaceDN w:val="0"/>
              <w:spacing w:before="76" w:after="0" w:line="245" w:lineRule="auto"/>
              <w:ind w:left="72"/>
              <w:rPr>
                <w:sz w:val="20"/>
                <w:szCs w:val="20"/>
                <w:lang w:val="ru-RU"/>
              </w:rPr>
            </w:pPr>
            <w:r w:rsidRPr="00B84493">
              <w:rPr>
                <w:sz w:val="20"/>
                <w:szCs w:val="20"/>
                <w:lang w:val="ru-RU"/>
              </w:rPr>
              <w:t xml:space="preserve">Модуль «Лёгкая атлетика».       </w:t>
            </w:r>
            <w:r w:rsidR="00124AAB" w:rsidRPr="00B84493">
              <w:rPr>
                <w:sz w:val="20"/>
                <w:szCs w:val="20"/>
                <w:lang w:val="ru-RU"/>
              </w:rPr>
              <w:t>Специальные беговые упражнения. Бег (1000 м).</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1</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0</w:t>
            </w:r>
          </w:p>
        </w:tc>
        <w:tc>
          <w:tcPr>
            <w:tcW w:w="57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rsidR="009F308B" w:rsidRDefault="009F308B" w:rsidP="009F308B">
            <w:pPr>
              <w:pStyle w:val="TableParagraph"/>
              <w:spacing w:before="59" w:line="266" w:lineRule="auto"/>
              <w:ind w:left="86"/>
              <w:rPr>
                <w:sz w:val="15"/>
              </w:rPr>
            </w:pPr>
            <w:r>
              <w:rPr>
                <w:spacing w:val="-1"/>
                <w:w w:val="105"/>
                <w:sz w:val="15"/>
              </w:rPr>
              <w:t>описывают</w:t>
            </w:r>
            <w:r>
              <w:rPr>
                <w:spacing w:val="-10"/>
                <w:w w:val="105"/>
                <w:sz w:val="15"/>
              </w:rPr>
              <w:t xml:space="preserve"> </w:t>
            </w:r>
            <w:r>
              <w:rPr>
                <w:spacing w:val="-1"/>
                <w:w w:val="105"/>
                <w:sz w:val="15"/>
              </w:rPr>
              <w:t>технику</w:t>
            </w:r>
            <w:r>
              <w:rPr>
                <w:spacing w:val="-10"/>
                <w:w w:val="105"/>
                <w:sz w:val="15"/>
              </w:rPr>
              <w:t xml:space="preserve"> </w:t>
            </w:r>
            <w:r>
              <w:rPr>
                <w:w w:val="105"/>
                <w:sz w:val="15"/>
              </w:rPr>
              <w:t>равномерного</w:t>
            </w:r>
            <w:r>
              <w:rPr>
                <w:spacing w:val="-10"/>
                <w:w w:val="105"/>
                <w:sz w:val="15"/>
              </w:rPr>
              <w:t xml:space="preserve"> </w:t>
            </w:r>
            <w:r>
              <w:rPr>
                <w:w w:val="105"/>
                <w:sz w:val="15"/>
              </w:rPr>
              <w:t>бега</w:t>
            </w:r>
            <w:r>
              <w:rPr>
                <w:spacing w:val="-11"/>
                <w:w w:val="105"/>
                <w:sz w:val="15"/>
              </w:rPr>
              <w:t xml:space="preserve"> </w:t>
            </w:r>
            <w:r>
              <w:rPr>
                <w:w w:val="105"/>
                <w:sz w:val="15"/>
              </w:rPr>
              <w:t>и</w:t>
            </w:r>
            <w:r>
              <w:rPr>
                <w:spacing w:val="-9"/>
                <w:w w:val="105"/>
                <w:sz w:val="15"/>
              </w:rPr>
              <w:t xml:space="preserve"> </w:t>
            </w:r>
            <w:r>
              <w:rPr>
                <w:w w:val="105"/>
                <w:sz w:val="15"/>
              </w:rPr>
              <w:t>разучивают</w:t>
            </w:r>
            <w:r>
              <w:rPr>
                <w:spacing w:val="-9"/>
                <w:w w:val="105"/>
                <w:sz w:val="15"/>
              </w:rPr>
              <w:t xml:space="preserve"> </w:t>
            </w:r>
            <w:r>
              <w:rPr>
                <w:w w:val="105"/>
                <w:sz w:val="15"/>
              </w:rPr>
              <w:t>его</w:t>
            </w:r>
            <w:r>
              <w:rPr>
                <w:spacing w:val="-12"/>
                <w:w w:val="105"/>
                <w:sz w:val="15"/>
              </w:rPr>
              <w:t xml:space="preserve"> </w:t>
            </w:r>
            <w:r>
              <w:rPr>
                <w:w w:val="105"/>
                <w:sz w:val="15"/>
              </w:rPr>
              <w:t>на</w:t>
            </w:r>
            <w:r>
              <w:rPr>
                <w:spacing w:val="-37"/>
                <w:w w:val="105"/>
                <w:sz w:val="15"/>
              </w:rPr>
              <w:t xml:space="preserve"> </w:t>
            </w:r>
            <w:r>
              <w:rPr>
                <w:w w:val="105"/>
                <w:sz w:val="15"/>
              </w:rPr>
              <w:t>учебной дистанции (за лидером, с коррекцией скорости</w:t>
            </w:r>
            <w:r>
              <w:rPr>
                <w:spacing w:val="1"/>
                <w:w w:val="105"/>
                <w:sz w:val="15"/>
              </w:rPr>
              <w:t xml:space="preserve"> </w:t>
            </w:r>
            <w:r>
              <w:rPr>
                <w:w w:val="105"/>
                <w:sz w:val="15"/>
              </w:rPr>
              <w:t>передвижения</w:t>
            </w:r>
            <w:r>
              <w:rPr>
                <w:spacing w:val="-3"/>
                <w:w w:val="105"/>
                <w:sz w:val="15"/>
              </w:rPr>
              <w:t xml:space="preserve"> </w:t>
            </w:r>
            <w:r>
              <w:rPr>
                <w:w w:val="105"/>
                <w:sz w:val="15"/>
              </w:rPr>
              <w:t>учителем</w:t>
            </w:r>
            <w:proofErr w:type="gramStart"/>
            <w:r>
              <w:rPr>
                <w:w w:val="105"/>
                <w:sz w:val="15"/>
              </w:rPr>
              <w:t>);;</w:t>
            </w:r>
            <w:proofErr w:type="gramEnd"/>
          </w:p>
          <w:p w:rsidR="009F308B" w:rsidRDefault="009F308B" w:rsidP="009F308B">
            <w:pPr>
              <w:pStyle w:val="TableParagraph"/>
              <w:spacing w:before="1" w:line="266" w:lineRule="auto"/>
              <w:ind w:left="86"/>
              <w:rPr>
                <w:sz w:val="15"/>
              </w:rPr>
            </w:pPr>
            <w:r>
              <w:rPr>
                <w:spacing w:val="-1"/>
                <w:w w:val="105"/>
                <w:sz w:val="15"/>
              </w:rPr>
              <w:t>разучивают</w:t>
            </w:r>
            <w:r>
              <w:rPr>
                <w:spacing w:val="-13"/>
                <w:w w:val="105"/>
                <w:sz w:val="15"/>
              </w:rPr>
              <w:t xml:space="preserve"> </w:t>
            </w:r>
            <w:r>
              <w:rPr>
                <w:spacing w:val="-1"/>
                <w:w w:val="105"/>
                <w:sz w:val="15"/>
              </w:rPr>
              <w:t>поворот</w:t>
            </w:r>
            <w:r>
              <w:rPr>
                <w:spacing w:val="-10"/>
                <w:w w:val="105"/>
                <w:sz w:val="15"/>
              </w:rPr>
              <w:t xml:space="preserve"> </w:t>
            </w:r>
            <w:r>
              <w:rPr>
                <w:spacing w:val="-1"/>
                <w:w w:val="105"/>
                <w:sz w:val="15"/>
              </w:rPr>
              <w:t>во</w:t>
            </w:r>
            <w:r>
              <w:rPr>
                <w:spacing w:val="-13"/>
                <w:w w:val="105"/>
                <w:sz w:val="15"/>
              </w:rPr>
              <w:t xml:space="preserve"> </w:t>
            </w:r>
            <w:r>
              <w:rPr>
                <w:w w:val="105"/>
                <w:sz w:val="15"/>
              </w:rPr>
              <w:t>время</w:t>
            </w:r>
            <w:r>
              <w:rPr>
                <w:spacing w:val="-9"/>
                <w:w w:val="105"/>
                <w:sz w:val="15"/>
              </w:rPr>
              <w:t xml:space="preserve"> </w:t>
            </w:r>
            <w:r>
              <w:rPr>
                <w:w w:val="105"/>
                <w:sz w:val="15"/>
              </w:rPr>
              <w:t>равномерного</w:t>
            </w:r>
            <w:r>
              <w:rPr>
                <w:spacing w:val="-10"/>
                <w:w w:val="105"/>
                <w:sz w:val="15"/>
              </w:rPr>
              <w:t xml:space="preserve"> </w:t>
            </w:r>
            <w:r>
              <w:rPr>
                <w:w w:val="105"/>
                <w:sz w:val="15"/>
              </w:rPr>
              <w:t>бега</w:t>
            </w:r>
            <w:r>
              <w:rPr>
                <w:spacing w:val="-7"/>
                <w:w w:val="105"/>
                <w:sz w:val="15"/>
              </w:rPr>
              <w:t xml:space="preserve"> </w:t>
            </w:r>
            <w:r>
              <w:rPr>
                <w:w w:val="105"/>
                <w:sz w:val="15"/>
              </w:rPr>
              <w:t>по</w:t>
            </w:r>
            <w:r>
              <w:rPr>
                <w:spacing w:val="-8"/>
                <w:w w:val="105"/>
                <w:sz w:val="15"/>
              </w:rPr>
              <w:t xml:space="preserve"> </w:t>
            </w:r>
            <w:r>
              <w:rPr>
                <w:w w:val="105"/>
                <w:sz w:val="15"/>
              </w:rPr>
              <w:t>учебной</w:t>
            </w:r>
            <w:r>
              <w:rPr>
                <w:spacing w:val="-36"/>
                <w:w w:val="105"/>
                <w:sz w:val="15"/>
              </w:rPr>
              <w:t xml:space="preserve"> </w:t>
            </w:r>
            <w:r>
              <w:rPr>
                <w:w w:val="105"/>
                <w:sz w:val="15"/>
              </w:rPr>
              <w:t>дистанции</w:t>
            </w:r>
            <w:proofErr w:type="gramStart"/>
            <w:r>
              <w:rPr>
                <w:w w:val="105"/>
                <w:sz w:val="15"/>
              </w:rPr>
              <w:t>;;</w:t>
            </w:r>
            <w:proofErr w:type="gramEnd"/>
          </w:p>
          <w:p w:rsidR="00FF064F" w:rsidRPr="009F308B" w:rsidRDefault="009F308B" w:rsidP="009F308B">
            <w:pPr>
              <w:autoSpaceDE w:val="0"/>
              <w:autoSpaceDN w:val="0"/>
              <w:spacing w:before="76" w:after="0" w:line="252" w:lineRule="auto"/>
              <w:ind w:left="72" w:right="144"/>
              <w:rPr>
                <w:sz w:val="20"/>
                <w:szCs w:val="20"/>
                <w:lang w:val="ru-RU"/>
              </w:rPr>
            </w:pPr>
            <w:r w:rsidRPr="009F308B">
              <w:rPr>
                <w:spacing w:val="-1"/>
                <w:w w:val="105"/>
                <w:sz w:val="15"/>
                <w:lang w:val="ru-RU"/>
              </w:rPr>
              <w:t>разучивают</w:t>
            </w:r>
            <w:r w:rsidRPr="009F308B">
              <w:rPr>
                <w:spacing w:val="-10"/>
                <w:w w:val="105"/>
                <w:sz w:val="15"/>
                <w:lang w:val="ru-RU"/>
              </w:rPr>
              <w:t xml:space="preserve"> </w:t>
            </w:r>
            <w:r w:rsidRPr="009F308B">
              <w:rPr>
                <w:spacing w:val="-1"/>
                <w:w w:val="105"/>
                <w:sz w:val="15"/>
                <w:lang w:val="ru-RU"/>
              </w:rPr>
              <w:t>бег</w:t>
            </w:r>
            <w:r w:rsidRPr="009F308B">
              <w:rPr>
                <w:spacing w:val="-6"/>
                <w:w w:val="105"/>
                <w:sz w:val="15"/>
                <w:lang w:val="ru-RU"/>
              </w:rPr>
              <w:t xml:space="preserve"> </w:t>
            </w:r>
            <w:r w:rsidRPr="009F308B">
              <w:rPr>
                <w:spacing w:val="-1"/>
                <w:w w:val="105"/>
                <w:sz w:val="15"/>
                <w:lang w:val="ru-RU"/>
              </w:rPr>
              <w:t>с</w:t>
            </w:r>
            <w:r w:rsidRPr="009F308B">
              <w:rPr>
                <w:spacing w:val="-5"/>
                <w:w w:val="105"/>
                <w:sz w:val="15"/>
                <w:lang w:val="ru-RU"/>
              </w:rPr>
              <w:t xml:space="preserve"> </w:t>
            </w:r>
            <w:r w:rsidRPr="009F308B">
              <w:rPr>
                <w:spacing w:val="-1"/>
                <w:w w:val="105"/>
                <w:sz w:val="15"/>
                <w:lang w:val="ru-RU"/>
              </w:rPr>
              <w:t>равномерной</w:t>
            </w:r>
            <w:r w:rsidRPr="009F308B">
              <w:rPr>
                <w:spacing w:val="-9"/>
                <w:w w:val="105"/>
                <w:sz w:val="15"/>
                <w:lang w:val="ru-RU"/>
              </w:rPr>
              <w:t xml:space="preserve"> </w:t>
            </w:r>
            <w:r w:rsidRPr="009F308B">
              <w:rPr>
                <w:w w:val="105"/>
                <w:sz w:val="15"/>
                <w:lang w:val="ru-RU"/>
              </w:rPr>
              <w:t>скоростью</w:t>
            </w:r>
            <w:r w:rsidRPr="009F308B">
              <w:rPr>
                <w:spacing w:val="-10"/>
                <w:w w:val="105"/>
                <w:sz w:val="15"/>
                <w:lang w:val="ru-RU"/>
              </w:rPr>
              <w:t xml:space="preserve"> </w:t>
            </w:r>
            <w:r w:rsidRPr="009F308B">
              <w:rPr>
                <w:w w:val="105"/>
                <w:sz w:val="15"/>
                <w:lang w:val="ru-RU"/>
              </w:rPr>
              <w:t>по</w:t>
            </w:r>
            <w:r w:rsidRPr="009F308B">
              <w:rPr>
                <w:spacing w:val="-8"/>
                <w:w w:val="105"/>
                <w:sz w:val="15"/>
                <w:lang w:val="ru-RU"/>
              </w:rPr>
              <w:t xml:space="preserve"> </w:t>
            </w:r>
            <w:r w:rsidRPr="009F308B">
              <w:rPr>
                <w:w w:val="105"/>
                <w:sz w:val="15"/>
                <w:lang w:val="ru-RU"/>
              </w:rPr>
              <w:t>дистанции</w:t>
            </w:r>
            <w:r w:rsidRPr="009F308B">
              <w:rPr>
                <w:spacing w:val="-6"/>
                <w:w w:val="105"/>
                <w:sz w:val="15"/>
                <w:lang w:val="ru-RU"/>
              </w:rPr>
              <w:t xml:space="preserve"> </w:t>
            </w:r>
            <w:r w:rsidRPr="009F308B">
              <w:rPr>
                <w:w w:val="105"/>
                <w:sz w:val="15"/>
                <w:lang w:val="ru-RU"/>
              </w:rPr>
              <w:t>в</w:t>
            </w:r>
            <w:r w:rsidRPr="009F308B">
              <w:rPr>
                <w:spacing w:val="-6"/>
                <w:w w:val="105"/>
                <w:sz w:val="15"/>
                <w:lang w:val="ru-RU"/>
              </w:rPr>
              <w:t xml:space="preserve"> </w:t>
            </w:r>
            <w:r w:rsidRPr="009F308B">
              <w:rPr>
                <w:w w:val="105"/>
                <w:sz w:val="15"/>
                <w:lang w:val="ru-RU"/>
              </w:rPr>
              <w:t>1</w:t>
            </w:r>
            <w:r w:rsidRPr="009F308B">
              <w:rPr>
                <w:spacing w:val="-10"/>
                <w:w w:val="105"/>
                <w:sz w:val="15"/>
                <w:lang w:val="ru-RU"/>
              </w:rPr>
              <w:t xml:space="preserve"> </w:t>
            </w:r>
            <w:r w:rsidRPr="009F308B">
              <w:rPr>
                <w:w w:val="105"/>
                <w:sz w:val="15"/>
                <w:lang w:val="ru-RU"/>
              </w:rPr>
              <w:t>км</w:t>
            </w:r>
            <w:proofErr w:type="gramStart"/>
            <w:r w:rsidRPr="009F308B">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6" w:after="0" w:line="233" w:lineRule="auto"/>
              <w:ind w:left="72"/>
              <w:rPr>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604B7" w:rsidRDefault="003604B7" w:rsidP="00B84493">
            <w:pPr>
              <w:autoSpaceDE w:val="0"/>
              <w:autoSpaceDN w:val="0"/>
              <w:spacing w:before="76" w:after="0" w:line="233" w:lineRule="auto"/>
              <w:rPr>
                <w:sz w:val="20"/>
                <w:szCs w:val="20"/>
                <w:lang w:val="ru-RU"/>
              </w:rPr>
            </w:pPr>
            <w:r>
              <w:rPr>
                <w:w w:val="105"/>
                <w:sz w:val="15"/>
              </w:rPr>
              <w:t>https</w:t>
            </w:r>
            <w:r w:rsidRPr="003604B7">
              <w:rPr>
                <w:w w:val="105"/>
                <w:sz w:val="15"/>
                <w:lang w:val="ru-RU"/>
              </w:rPr>
              <w:t>://</w:t>
            </w:r>
            <w:r>
              <w:rPr>
                <w:w w:val="105"/>
                <w:sz w:val="15"/>
              </w:rPr>
              <w:t>resh</w:t>
            </w:r>
            <w:r w:rsidRPr="003604B7">
              <w:rPr>
                <w:w w:val="105"/>
                <w:sz w:val="15"/>
                <w:lang w:val="ru-RU"/>
              </w:rPr>
              <w:t>.</w:t>
            </w:r>
            <w:r>
              <w:rPr>
                <w:w w:val="105"/>
                <w:sz w:val="15"/>
              </w:rPr>
              <w:t>edu</w:t>
            </w:r>
            <w:r w:rsidRPr="003604B7">
              <w:rPr>
                <w:w w:val="105"/>
                <w:sz w:val="15"/>
                <w:lang w:val="ru-RU"/>
              </w:rPr>
              <w:t>.</w:t>
            </w:r>
            <w:r>
              <w:rPr>
                <w:w w:val="105"/>
                <w:sz w:val="15"/>
              </w:rPr>
              <w:t>ru</w:t>
            </w:r>
            <w:r w:rsidRPr="003604B7">
              <w:rPr>
                <w:w w:val="105"/>
                <w:sz w:val="15"/>
                <w:lang w:val="ru-RU"/>
              </w:rPr>
              <w:t>/</w:t>
            </w:r>
            <w:r>
              <w:rPr>
                <w:w w:val="105"/>
                <w:sz w:val="15"/>
              </w:rPr>
              <w:t>subject</w:t>
            </w:r>
            <w:r w:rsidRPr="003604B7">
              <w:rPr>
                <w:w w:val="105"/>
                <w:sz w:val="15"/>
                <w:lang w:val="ru-RU"/>
              </w:rPr>
              <w:t>/9/</w:t>
            </w:r>
          </w:p>
        </w:tc>
      </w:tr>
      <w:tr w:rsidR="00FF064F" w:rsidRPr="00C45D22" w:rsidTr="00BC409D">
        <w:trPr>
          <w:trHeight w:hRule="exact" w:val="127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6" w:after="0" w:line="233" w:lineRule="auto"/>
              <w:jc w:val="center"/>
              <w:rPr>
                <w:sz w:val="20"/>
                <w:szCs w:val="20"/>
                <w:lang w:val="ru-RU"/>
              </w:rPr>
            </w:pPr>
            <w:r>
              <w:rPr>
                <w:sz w:val="20"/>
                <w:szCs w:val="20"/>
                <w:lang w:val="ru-RU"/>
              </w:rPr>
              <w:t>4.7</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724D7B">
            <w:pPr>
              <w:autoSpaceDE w:val="0"/>
              <w:autoSpaceDN w:val="0"/>
              <w:spacing w:before="76" w:after="0" w:line="250" w:lineRule="auto"/>
              <w:ind w:left="72" w:right="288"/>
              <w:rPr>
                <w:sz w:val="20"/>
                <w:szCs w:val="20"/>
                <w:lang w:val="ru-RU"/>
              </w:rPr>
            </w:pPr>
            <w:r w:rsidRPr="00B84493">
              <w:rPr>
                <w:sz w:val="20"/>
                <w:szCs w:val="20"/>
                <w:lang w:val="ru-RU"/>
              </w:rPr>
              <w:t xml:space="preserve">Модуль «Кроссовая подготовка».       </w:t>
            </w:r>
            <w:proofErr w:type="gramStart"/>
            <w:r w:rsidR="00124AAB" w:rsidRPr="00B84493">
              <w:rPr>
                <w:sz w:val="20"/>
                <w:szCs w:val="20"/>
                <w:lang w:val="ru-RU"/>
              </w:rPr>
              <w:t>Равномерный</w:t>
            </w:r>
            <w:proofErr w:type="gramEnd"/>
            <w:r w:rsidR="00124AAB" w:rsidRPr="00B84493">
              <w:rPr>
                <w:sz w:val="20"/>
                <w:szCs w:val="20"/>
                <w:lang w:val="ru-RU"/>
              </w:rPr>
              <w:t xml:space="preserve"> бег (10 мин). Игра "Футбол".</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1</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0</w:t>
            </w:r>
          </w:p>
        </w:tc>
        <w:tc>
          <w:tcPr>
            <w:tcW w:w="57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9F308B" w:rsidRDefault="009F308B">
            <w:pPr>
              <w:autoSpaceDE w:val="0"/>
              <w:autoSpaceDN w:val="0"/>
              <w:spacing w:before="76" w:after="0" w:line="254" w:lineRule="auto"/>
              <w:ind w:left="72"/>
              <w:rPr>
                <w:sz w:val="20"/>
                <w:szCs w:val="20"/>
                <w:lang w:val="ru-RU"/>
              </w:rPr>
            </w:pPr>
            <w:r w:rsidRPr="009F308B">
              <w:rPr>
                <w:spacing w:val="-1"/>
                <w:w w:val="105"/>
                <w:sz w:val="15"/>
                <w:lang w:val="ru-RU"/>
              </w:rPr>
              <w:t>разучивают</w:t>
            </w:r>
            <w:r w:rsidRPr="009F308B">
              <w:rPr>
                <w:spacing w:val="-10"/>
                <w:w w:val="105"/>
                <w:sz w:val="15"/>
                <w:lang w:val="ru-RU"/>
              </w:rPr>
              <w:t xml:space="preserve"> </w:t>
            </w:r>
            <w:r w:rsidRPr="009F308B">
              <w:rPr>
                <w:spacing w:val="-1"/>
                <w:w w:val="105"/>
                <w:sz w:val="15"/>
                <w:lang w:val="ru-RU"/>
              </w:rPr>
              <w:t>бег</w:t>
            </w:r>
            <w:r w:rsidRPr="009F308B">
              <w:rPr>
                <w:spacing w:val="-6"/>
                <w:w w:val="105"/>
                <w:sz w:val="15"/>
                <w:lang w:val="ru-RU"/>
              </w:rPr>
              <w:t xml:space="preserve"> </w:t>
            </w:r>
            <w:r w:rsidRPr="009F308B">
              <w:rPr>
                <w:spacing w:val="-1"/>
                <w:w w:val="105"/>
                <w:sz w:val="15"/>
                <w:lang w:val="ru-RU"/>
              </w:rPr>
              <w:t>с</w:t>
            </w:r>
            <w:r w:rsidRPr="009F308B">
              <w:rPr>
                <w:spacing w:val="-5"/>
                <w:w w:val="105"/>
                <w:sz w:val="15"/>
                <w:lang w:val="ru-RU"/>
              </w:rPr>
              <w:t xml:space="preserve"> </w:t>
            </w:r>
            <w:r w:rsidRPr="009F308B">
              <w:rPr>
                <w:spacing w:val="-1"/>
                <w:w w:val="105"/>
                <w:sz w:val="15"/>
                <w:lang w:val="ru-RU"/>
              </w:rPr>
              <w:t>равномерной</w:t>
            </w:r>
            <w:r w:rsidRPr="009F308B">
              <w:rPr>
                <w:spacing w:val="-9"/>
                <w:w w:val="105"/>
                <w:sz w:val="15"/>
                <w:lang w:val="ru-RU"/>
              </w:rPr>
              <w:t xml:space="preserve"> </w:t>
            </w:r>
            <w:r w:rsidRPr="009F308B">
              <w:rPr>
                <w:w w:val="105"/>
                <w:sz w:val="15"/>
                <w:lang w:val="ru-RU"/>
              </w:rPr>
              <w:t>скоростью</w:t>
            </w:r>
            <w:r w:rsidRPr="009F308B">
              <w:rPr>
                <w:spacing w:val="-10"/>
                <w:w w:val="105"/>
                <w:sz w:val="15"/>
                <w:lang w:val="ru-RU"/>
              </w:rPr>
              <w:t xml:space="preserve"> </w:t>
            </w:r>
            <w:r w:rsidRPr="009F308B">
              <w:rPr>
                <w:w w:val="105"/>
                <w:sz w:val="15"/>
                <w:lang w:val="ru-RU"/>
              </w:rPr>
              <w:t>по</w:t>
            </w:r>
            <w:r w:rsidRPr="009F308B">
              <w:rPr>
                <w:spacing w:val="-8"/>
                <w:w w:val="105"/>
                <w:sz w:val="15"/>
                <w:lang w:val="ru-RU"/>
              </w:rPr>
              <w:t xml:space="preserve"> </w:t>
            </w:r>
            <w:r w:rsidRPr="009F308B">
              <w:rPr>
                <w:w w:val="105"/>
                <w:sz w:val="15"/>
                <w:lang w:val="ru-RU"/>
              </w:rPr>
              <w:t>дистанции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604B7" w:rsidRDefault="003604B7" w:rsidP="00B84493">
            <w:pPr>
              <w:autoSpaceDE w:val="0"/>
              <w:autoSpaceDN w:val="0"/>
              <w:spacing w:before="76" w:after="0" w:line="233" w:lineRule="auto"/>
              <w:rPr>
                <w:sz w:val="20"/>
                <w:szCs w:val="20"/>
              </w:rPr>
            </w:pPr>
            <w:r>
              <w:rPr>
                <w:w w:val="105"/>
                <w:sz w:val="15"/>
              </w:rPr>
              <w:t>https://resh.edu.ru/subject/9/</w:t>
            </w:r>
          </w:p>
        </w:tc>
      </w:tr>
      <w:tr w:rsidR="00FF064F" w:rsidRPr="00C45D22" w:rsidTr="006F2357">
        <w:trPr>
          <w:trHeight w:hRule="exact" w:val="152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6" w:after="0" w:line="233" w:lineRule="auto"/>
              <w:jc w:val="center"/>
              <w:rPr>
                <w:sz w:val="20"/>
                <w:szCs w:val="20"/>
                <w:lang w:val="ru-RU"/>
              </w:rPr>
            </w:pPr>
            <w:r>
              <w:rPr>
                <w:rFonts w:ascii="Times New Roman" w:eastAsia="Times New Roman" w:hAnsi="Times New Roman"/>
                <w:color w:val="000000"/>
                <w:w w:val="97"/>
                <w:sz w:val="20"/>
                <w:szCs w:val="20"/>
                <w:lang w:val="ru-RU"/>
              </w:rPr>
              <w:t>4.8</w:t>
            </w:r>
          </w:p>
        </w:tc>
        <w:tc>
          <w:tcPr>
            <w:tcW w:w="32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724D7B">
            <w:pPr>
              <w:autoSpaceDE w:val="0"/>
              <w:autoSpaceDN w:val="0"/>
              <w:spacing w:before="76" w:after="0" w:line="245" w:lineRule="auto"/>
              <w:ind w:left="72" w:right="288"/>
              <w:rPr>
                <w:sz w:val="20"/>
                <w:szCs w:val="20"/>
                <w:lang w:val="ru-RU"/>
              </w:rPr>
            </w:pPr>
            <w:r w:rsidRPr="00B84493">
              <w:rPr>
                <w:sz w:val="20"/>
                <w:szCs w:val="20"/>
                <w:lang w:val="ru-RU"/>
              </w:rPr>
              <w:t xml:space="preserve">Модуль «Кроссовая подготовка».       </w:t>
            </w:r>
            <w:r w:rsidR="00124AAB" w:rsidRPr="00B84493">
              <w:rPr>
                <w:sz w:val="20"/>
                <w:szCs w:val="20"/>
                <w:lang w:val="ru-RU"/>
              </w:rPr>
              <w:t>Бег (12 мин). Развитие выносливости. Игра "Футбол"</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0</w:t>
            </w:r>
          </w:p>
        </w:tc>
        <w:tc>
          <w:tcPr>
            <w:tcW w:w="57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9F308B" w:rsidRDefault="009F308B">
            <w:pPr>
              <w:autoSpaceDE w:val="0"/>
              <w:autoSpaceDN w:val="0"/>
              <w:spacing w:before="76" w:after="0" w:line="245" w:lineRule="auto"/>
              <w:ind w:left="72" w:right="144"/>
              <w:rPr>
                <w:sz w:val="20"/>
                <w:szCs w:val="20"/>
                <w:lang w:val="ru-RU"/>
              </w:rPr>
            </w:pPr>
            <w:r w:rsidRPr="009F308B">
              <w:rPr>
                <w:spacing w:val="-1"/>
                <w:w w:val="105"/>
                <w:sz w:val="15"/>
                <w:lang w:val="ru-RU"/>
              </w:rPr>
              <w:t>разучивают</w:t>
            </w:r>
            <w:r w:rsidRPr="009F308B">
              <w:rPr>
                <w:spacing w:val="-10"/>
                <w:w w:val="105"/>
                <w:sz w:val="15"/>
                <w:lang w:val="ru-RU"/>
              </w:rPr>
              <w:t xml:space="preserve"> </w:t>
            </w:r>
            <w:r w:rsidRPr="009F308B">
              <w:rPr>
                <w:spacing w:val="-1"/>
                <w:w w:val="105"/>
                <w:sz w:val="15"/>
                <w:lang w:val="ru-RU"/>
              </w:rPr>
              <w:t>бег</w:t>
            </w:r>
            <w:r w:rsidRPr="009F308B">
              <w:rPr>
                <w:spacing w:val="-6"/>
                <w:w w:val="105"/>
                <w:sz w:val="15"/>
                <w:lang w:val="ru-RU"/>
              </w:rPr>
              <w:t xml:space="preserve"> </w:t>
            </w:r>
            <w:r w:rsidRPr="009F308B">
              <w:rPr>
                <w:spacing w:val="-1"/>
                <w:w w:val="105"/>
                <w:sz w:val="15"/>
                <w:lang w:val="ru-RU"/>
              </w:rPr>
              <w:t>с</w:t>
            </w:r>
            <w:r w:rsidRPr="009F308B">
              <w:rPr>
                <w:spacing w:val="-5"/>
                <w:w w:val="105"/>
                <w:sz w:val="15"/>
                <w:lang w:val="ru-RU"/>
              </w:rPr>
              <w:t xml:space="preserve"> </w:t>
            </w:r>
            <w:r w:rsidRPr="009F308B">
              <w:rPr>
                <w:spacing w:val="-1"/>
                <w:w w:val="105"/>
                <w:sz w:val="15"/>
                <w:lang w:val="ru-RU"/>
              </w:rPr>
              <w:t>равномерной</w:t>
            </w:r>
            <w:r w:rsidRPr="009F308B">
              <w:rPr>
                <w:spacing w:val="-9"/>
                <w:w w:val="105"/>
                <w:sz w:val="15"/>
                <w:lang w:val="ru-RU"/>
              </w:rPr>
              <w:t xml:space="preserve"> </w:t>
            </w:r>
            <w:r w:rsidRPr="009F308B">
              <w:rPr>
                <w:w w:val="105"/>
                <w:sz w:val="15"/>
                <w:lang w:val="ru-RU"/>
              </w:rPr>
              <w:t>скоростью</w:t>
            </w:r>
            <w:r w:rsidRPr="009F308B">
              <w:rPr>
                <w:spacing w:val="-10"/>
                <w:w w:val="105"/>
                <w:sz w:val="15"/>
                <w:lang w:val="ru-RU"/>
              </w:rPr>
              <w:t xml:space="preserve"> </w:t>
            </w:r>
            <w:r w:rsidRPr="009F308B">
              <w:rPr>
                <w:w w:val="105"/>
                <w:sz w:val="15"/>
                <w:lang w:val="ru-RU"/>
              </w:rPr>
              <w:t>по</w:t>
            </w:r>
            <w:r w:rsidRPr="009F308B">
              <w:rPr>
                <w:spacing w:val="-8"/>
                <w:w w:val="105"/>
                <w:sz w:val="15"/>
                <w:lang w:val="ru-RU"/>
              </w:rPr>
              <w:t xml:space="preserve"> </w:t>
            </w:r>
            <w:r w:rsidRPr="009F308B">
              <w:rPr>
                <w:w w:val="105"/>
                <w:sz w:val="15"/>
                <w:lang w:val="ru-RU"/>
              </w:rPr>
              <w:t>дистанции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604B7" w:rsidRDefault="003604B7" w:rsidP="00B84493">
            <w:pPr>
              <w:autoSpaceDE w:val="0"/>
              <w:autoSpaceDN w:val="0"/>
              <w:spacing w:before="76" w:after="0" w:line="233" w:lineRule="auto"/>
              <w:rPr>
                <w:sz w:val="20"/>
                <w:szCs w:val="20"/>
              </w:rPr>
            </w:pPr>
            <w:r>
              <w:rPr>
                <w:w w:val="105"/>
                <w:sz w:val="15"/>
              </w:rPr>
              <w:t>https://resh.edu.ru/subject/9/</w:t>
            </w:r>
          </w:p>
        </w:tc>
      </w:tr>
    </w:tbl>
    <w:p w:rsidR="00FF064F" w:rsidRPr="00C45D22" w:rsidRDefault="00FF064F">
      <w:pPr>
        <w:autoSpaceDE w:val="0"/>
        <w:autoSpaceDN w:val="0"/>
        <w:spacing w:after="0" w:line="14" w:lineRule="exact"/>
        <w:rPr>
          <w:sz w:val="20"/>
          <w:szCs w:val="20"/>
        </w:rPr>
      </w:pPr>
    </w:p>
    <w:p w:rsidR="00FF064F" w:rsidRPr="00C45D22" w:rsidRDefault="00FF064F">
      <w:pPr>
        <w:rPr>
          <w:sz w:val="20"/>
          <w:szCs w:val="20"/>
        </w:rPr>
        <w:sectPr w:rsidR="00FF064F" w:rsidRPr="00C45D22">
          <w:pgSz w:w="16840" w:h="11900"/>
          <w:pgMar w:top="284" w:right="640" w:bottom="904" w:left="666" w:header="720" w:footer="720" w:gutter="0"/>
          <w:cols w:space="720" w:equalWidth="0">
            <w:col w:w="15534" w:space="0"/>
          </w:cols>
          <w:docGrid w:linePitch="360"/>
        </w:sectPr>
      </w:pPr>
    </w:p>
    <w:p w:rsidR="00FF064F" w:rsidRPr="00C45D22" w:rsidRDefault="00FF064F">
      <w:pPr>
        <w:autoSpaceDE w:val="0"/>
        <w:autoSpaceDN w:val="0"/>
        <w:spacing w:after="66" w:line="220" w:lineRule="exact"/>
        <w:rPr>
          <w:sz w:val="20"/>
          <w:szCs w:val="20"/>
        </w:rPr>
      </w:pPr>
    </w:p>
    <w:tbl>
      <w:tblPr>
        <w:tblW w:w="0" w:type="auto"/>
        <w:tblInd w:w="6" w:type="dxa"/>
        <w:tblLayout w:type="fixed"/>
        <w:tblLook w:val="04A0"/>
      </w:tblPr>
      <w:tblGrid>
        <w:gridCol w:w="468"/>
        <w:gridCol w:w="3217"/>
        <w:gridCol w:w="850"/>
        <w:gridCol w:w="851"/>
        <w:gridCol w:w="567"/>
        <w:gridCol w:w="6237"/>
        <w:gridCol w:w="1134"/>
        <w:gridCol w:w="2126"/>
      </w:tblGrid>
      <w:tr w:rsidR="00124AAB" w:rsidRPr="00C45D22" w:rsidTr="006F2357">
        <w:trPr>
          <w:trHeight w:hRule="exact" w:val="142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AB0896" w:rsidRDefault="00AB0896">
            <w:pPr>
              <w:autoSpaceDE w:val="0"/>
              <w:autoSpaceDN w:val="0"/>
              <w:spacing w:before="78" w:after="0" w:line="230" w:lineRule="auto"/>
              <w:jc w:val="center"/>
              <w:rPr>
                <w:sz w:val="20"/>
                <w:szCs w:val="20"/>
                <w:lang w:val="ru-RU"/>
              </w:rPr>
            </w:pPr>
            <w:r>
              <w:rPr>
                <w:sz w:val="20"/>
                <w:szCs w:val="20"/>
                <w:lang w:val="ru-RU"/>
              </w:rPr>
              <w:t>4.9</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B84493" w:rsidRDefault="00724D7B">
            <w:pPr>
              <w:autoSpaceDE w:val="0"/>
              <w:autoSpaceDN w:val="0"/>
              <w:spacing w:before="78" w:after="0" w:line="230" w:lineRule="auto"/>
              <w:ind w:left="72"/>
              <w:rPr>
                <w:sz w:val="20"/>
                <w:szCs w:val="20"/>
                <w:lang w:val="ru-RU"/>
              </w:rPr>
            </w:pPr>
            <w:r w:rsidRPr="00B84493">
              <w:rPr>
                <w:sz w:val="20"/>
                <w:szCs w:val="20"/>
                <w:lang w:val="ru-RU"/>
              </w:rPr>
              <w:t>Модуль «К</w:t>
            </w:r>
            <w:r w:rsidR="00124AAB" w:rsidRPr="00B84493">
              <w:rPr>
                <w:sz w:val="20"/>
                <w:szCs w:val="20"/>
                <w:lang w:val="ru-RU"/>
              </w:rPr>
              <w:t>россовая подготовка</w:t>
            </w:r>
            <w:r w:rsidRPr="00B84493">
              <w:rPr>
                <w:sz w:val="20"/>
                <w:szCs w:val="20"/>
                <w:lang w:val="ru-RU"/>
              </w:rPr>
              <w:t>»</w:t>
            </w:r>
            <w:r w:rsidR="00124AAB" w:rsidRPr="00B84493">
              <w:rPr>
                <w:sz w:val="20"/>
                <w:szCs w:val="20"/>
                <w:lang w:val="ru-RU"/>
              </w:rPr>
              <w:t xml:space="preserve">. </w:t>
            </w:r>
            <w:r w:rsidR="00990A08" w:rsidRPr="00B84493">
              <w:rPr>
                <w:sz w:val="20"/>
                <w:szCs w:val="20"/>
                <w:lang w:val="ru-RU"/>
              </w:rPr>
              <w:t xml:space="preserve">      </w:t>
            </w:r>
            <w:r w:rsidR="00124AAB" w:rsidRPr="00B84493">
              <w:rPr>
                <w:sz w:val="20"/>
                <w:szCs w:val="20"/>
                <w:lang w:val="ru-RU"/>
              </w:rPr>
              <w:t>Бег (13 мин). Развитие выносливости. Игра "Футбол"</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124AAB">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124AAB">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0</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124AAB">
            <w:pPr>
              <w:rPr>
                <w:sz w:val="20"/>
                <w:szCs w:val="20"/>
                <w:lang w:val="ru-RU"/>
              </w:rPr>
            </w:pPr>
            <w:r>
              <w:rPr>
                <w:sz w:val="20"/>
                <w:szCs w:val="20"/>
                <w:lang w:val="ru-RU"/>
              </w:rPr>
              <w:t>1</w:t>
            </w: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9F308B">
            <w:pPr>
              <w:autoSpaceDE w:val="0"/>
              <w:autoSpaceDN w:val="0"/>
              <w:spacing w:before="78" w:after="0" w:line="254" w:lineRule="auto"/>
              <w:ind w:left="72"/>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124AAB">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3604B7" w:rsidRDefault="003604B7" w:rsidP="00B84493">
            <w:pPr>
              <w:autoSpaceDE w:val="0"/>
              <w:autoSpaceDN w:val="0"/>
              <w:spacing w:before="78" w:after="0" w:line="230" w:lineRule="auto"/>
              <w:rPr>
                <w:sz w:val="20"/>
                <w:szCs w:val="20"/>
              </w:rPr>
            </w:pPr>
            <w:r>
              <w:rPr>
                <w:w w:val="105"/>
                <w:sz w:val="15"/>
              </w:rPr>
              <w:t>https://resh.edu.ru/subject/9/</w:t>
            </w:r>
          </w:p>
        </w:tc>
      </w:tr>
      <w:tr w:rsidR="00124AAB" w:rsidRPr="00C45D22" w:rsidTr="006F2357">
        <w:trPr>
          <w:trHeight w:hRule="exact" w:val="184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AB0896" w:rsidRDefault="00AB0896">
            <w:pPr>
              <w:autoSpaceDE w:val="0"/>
              <w:autoSpaceDN w:val="0"/>
              <w:spacing w:before="76" w:after="0" w:line="233" w:lineRule="auto"/>
              <w:jc w:val="center"/>
              <w:rPr>
                <w:sz w:val="20"/>
                <w:szCs w:val="20"/>
                <w:lang w:val="ru-RU"/>
              </w:rPr>
            </w:pPr>
            <w:r>
              <w:rPr>
                <w:rFonts w:ascii="Times New Roman" w:eastAsia="Times New Roman" w:hAnsi="Times New Roman"/>
                <w:color w:val="000000"/>
                <w:w w:val="97"/>
                <w:sz w:val="20"/>
                <w:szCs w:val="20"/>
                <w:lang w:val="ru-RU"/>
              </w:rPr>
              <w:t>4.10</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B84493" w:rsidRDefault="00724D7B">
            <w:pPr>
              <w:autoSpaceDE w:val="0"/>
              <w:autoSpaceDN w:val="0"/>
              <w:spacing w:before="76" w:after="0" w:line="233" w:lineRule="auto"/>
              <w:ind w:left="72"/>
              <w:rPr>
                <w:sz w:val="20"/>
                <w:szCs w:val="20"/>
                <w:lang w:val="ru-RU"/>
              </w:rPr>
            </w:pPr>
            <w:r w:rsidRPr="00B84493">
              <w:rPr>
                <w:sz w:val="20"/>
                <w:szCs w:val="20"/>
                <w:lang w:val="ru-RU"/>
              </w:rPr>
              <w:t xml:space="preserve">Модуль «Кроссовая подготовка».       </w:t>
            </w:r>
            <w:r w:rsidR="00990A08" w:rsidRPr="00B84493">
              <w:rPr>
                <w:sz w:val="20"/>
                <w:szCs w:val="20"/>
                <w:lang w:val="ru-RU"/>
              </w:rPr>
              <w:t>Бег (14 мин). Развитие выносливости. Игра "Футбол"</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F33D81">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F33D81">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0</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F33D81">
            <w:pPr>
              <w:rPr>
                <w:sz w:val="20"/>
                <w:szCs w:val="20"/>
                <w:lang w:val="ru-RU"/>
              </w:rPr>
            </w:pPr>
            <w:r>
              <w:rPr>
                <w:sz w:val="20"/>
                <w:szCs w:val="20"/>
                <w:lang w:val="ru-RU"/>
              </w:rPr>
              <w:t>1</w:t>
            </w: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9F308B">
            <w:pPr>
              <w:autoSpaceDE w:val="0"/>
              <w:autoSpaceDN w:val="0"/>
              <w:spacing w:before="76" w:after="0" w:line="254" w:lineRule="auto"/>
              <w:ind w:left="72" w:right="144"/>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124AAB" w:rsidP="00CC4E80">
            <w:pPr>
              <w:autoSpaceDE w:val="0"/>
              <w:autoSpaceDN w:val="0"/>
              <w:spacing w:before="76" w:after="0" w:line="250" w:lineRule="auto"/>
              <w:rPr>
                <w:sz w:val="20"/>
                <w:szCs w:val="20"/>
              </w:rPr>
            </w:pPr>
            <w:r w:rsidRPr="009F308B">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3604B7" w:rsidRDefault="003604B7" w:rsidP="00B84493">
            <w:pPr>
              <w:autoSpaceDE w:val="0"/>
              <w:autoSpaceDN w:val="0"/>
              <w:spacing w:before="76" w:after="0" w:line="233" w:lineRule="auto"/>
              <w:rPr>
                <w:sz w:val="20"/>
                <w:szCs w:val="20"/>
              </w:rPr>
            </w:pPr>
            <w:r>
              <w:rPr>
                <w:w w:val="105"/>
                <w:sz w:val="15"/>
              </w:rPr>
              <w:t>https://resh.edu.ru/subject/9/</w:t>
            </w:r>
          </w:p>
        </w:tc>
      </w:tr>
      <w:tr w:rsidR="00124AAB" w:rsidRPr="00C45D22" w:rsidTr="006F2357">
        <w:trPr>
          <w:trHeight w:hRule="exact" w:val="113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AB0896" w:rsidRDefault="00AB0896">
            <w:pPr>
              <w:autoSpaceDE w:val="0"/>
              <w:autoSpaceDN w:val="0"/>
              <w:spacing w:before="78" w:after="0" w:line="230" w:lineRule="auto"/>
              <w:jc w:val="center"/>
              <w:rPr>
                <w:sz w:val="20"/>
                <w:szCs w:val="20"/>
                <w:lang w:val="ru-RU"/>
              </w:rPr>
            </w:pPr>
            <w:r>
              <w:rPr>
                <w:rFonts w:ascii="Times New Roman" w:eastAsia="Times New Roman" w:hAnsi="Times New Roman"/>
                <w:color w:val="000000"/>
                <w:w w:val="97"/>
                <w:sz w:val="20"/>
                <w:szCs w:val="20"/>
                <w:lang w:val="ru-RU"/>
              </w:rPr>
              <w:t>4.11</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B84493" w:rsidRDefault="00724D7B">
            <w:pPr>
              <w:autoSpaceDE w:val="0"/>
              <w:autoSpaceDN w:val="0"/>
              <w:spacing w:before="78" w:after="0" w:line="230" w:lineRule="auto"/>
              <w:ind w:left="72"/>
              <w:rPr>
                <w:sz w:val="20"/>
                <w:szCs w:val="20"/>
                <w:lang w:val="ru-RU"/>
              </w:rPr>
            </w:pPr>
            <w:r w:rsidRPr="00B84493">
              <w:rPr>
                <w:sz w:val="20"/>
                <w:szCs w:val="20"/>
                <w:lang w:val="ru-RU"/>
              </w:rPr>
              <w:t xml:space="preserve">Модуль «Кроссовая подготовка».       </w:t>
            </w:r>
            <w:r w:rsidR="00990A08" w:rsidRPr="00B84493">
              <w:rPr>
                <w:sz w:val="20"/>
                <w:szCs w:val="20"/>
                <w:lang w:val="ru-RU"/>
              </w:rPr>
              <w:t>Бег (15 мин). Развитие выносливости. Игр</w:t>
            </w:r>
            <w:proofErr w:type="gramStart"/>
            <w:r w:rsidR="00990A08" w:rsidRPr="00B84493">
              <w:rPr>
                <w:sz w:val="20"/>
                <w:szCs w:val="20"/>
                <w:lang w:val="ru-RU"/>
              </w:rPr>
              <w:t>а"</w:t>
            </w:r>
            <w:proofErr w:type="gramEnd"/>
            <w:r w:rsidR="00990A08" w:rsidRPr="00B84493">
              <w:rPr>
                <w:sz w:val="20"/>
                <w:szCs w:val="20"/>
                <w:lang w:val="ru-RU"/>
              </w:rPr>
              <w:t>Футбол".</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124AAB">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124AAB">
            <w:pPr>
              <w:autoSpaceDE w:val="0"/>
              <w:autoSpaceDN w:val="0"/>
              <w:spacing w:before="78" w:after="0" w:line="230" w:lineRule="auto"/>
              <w:ind w:left="72"/>
              <w:rPr>
                <w:sz w:val="20"/>
                <w:szCs w:val="20"/>
                <w:lang w:val="ru-RU"/>
              </w:rPr>
            </w:pPr>
            <w:r w:rsidRPr="00C45D22">
              <w:rPr>
                <w:rFonts w:ascii="Times New Roman" w:eastAsia="Times New Roman" w:hAnsi="Times New Roman"/>
                <w:color w:val="000000"/>
                <w:w w:val="97"/>
                <w:sz w:val="20"/>
                <w:szCs w:val="20"/>
              </w:rPr>
              <w:t>0</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124AAB" w:rsidRDefault="00F33D81">
            <w:pPr>
              <w:rPr>
                <w:sz w:val="20"/>
                <w:szCs w:val="20"/>
                <w:lang w:val="ru-RU"/>
              </w:rPr>
            </w:pPr>
            <w:r>
              <w:rPr>
                <w:sz w:val="20"/>
                <w:szCs w:val="20"/>
                <w:lang w:val="ru-RU"/>
              </w:rPr>
              <w:t>1</w:t>
            </w: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124AAB">
            <w:pPr>
              <w:autoSpaceDE w:val="0"/>
              <w:autoSpaceDN w:val="0"/>
              <w:spacing w:before="78" w:after="0" w:line="250" w:lineRule="auto"/>
              <w:ind w:left="72" w:right="144"/>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124AAB">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3604B7" w:rsidRDefault="003604B7" w:rsidP="00B84493">
            <w:pPr>
              <w:autoSpaceDE w:val="0"/>
              <w:autoSpaceDN w:val="0"/>
              <w:spacing w:before="78" w:after="0" w:line="230" w:lineRule="auto"/>
              <w:rPr>
                <w:sz w:val="20"/>
                <w:szCs w:val="20"/>
              </w:rPr>
            </w:pPr>
            <w:r>
              <w:rPr>
                <w:w w:val="105"/>
                <w:sz w:val="15"/>
              </w:rPr>
              <w:t>https://resh.edu.ru/subject/9/</w:t>
            </w:r>
          </w:p>
        </w:tc>
      </w:tr>
      <w:tr w:rsidR="00124AAB" w:rsidRPr="003604B7" w:rsidTr="006F2357">
        <w:trPr>
          <w:trHeight w:hRule="exact" w:val="10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AB0896" w:rsidRDefault="00AB0896">
            <w:pPr>
              <w:autoSpaceDE w:val="0"/>
              <w:autoSpaceDN w:val="0"/>
              <w:spacing w:before="78" w:after="0" w:line="230" w:lineRule="auto"/>
              <w:jc w:val="center"/>
              <w:rPr>
                <w:sz w:val="20"/>
                <w:szCs w:val="20"/>
                <w:lang w:val="ru-RU"/>
              </w:rPr>
            </w:pPr>
            <w:r>
              <w:rPr>
                <w:sz w:val="20"/>
                <w:szCs w:val="20"/>
                <w:lang w:val="ru-RU"/>
              </w:rPr>
              <w:t>4.12</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B84493" w:rsidRDefault="00724D7B">
            <w:pPr>
              <w:autoSpaceDE w:val="0"/>
              <w:autoSpaceDN w:val="0"/>
              <w:spacing w:before="78" w:after="0" w:line="230" w:lineRule="auto"/>
              <w:ind w:left="72"/>
              <w:rPr>
                <w:sz w:val="20"/>
                <w:szCs w:val="20"/>
                <w:lang w:val="ru-RU"/>
              </w:rPr>
            </w:pPr>
            <w:r w:rsidRPr="00B84493">
              <w:rPr>
                <w:sz w:val="20"/>
                <w:szCs w:val="20"/>
                <w:lang w:val="ru-RU"/>
              </w:rPr>
              <w:t xml:space="preserve">Модуль «Кроссовая подготовка».       </w:t>
            </w:r>
            <w:r w:rsidR="00990A08" w:rsidRPr="00B84493">
              <w:rPr>
                <w:sz w:val="20"/>
                <w:szCs w:val="20"/>
                <w:lang w:val="ru-RU"/>
              </w:rPr>
              <w:t>Бег (16 мин). Игр</w:t>
            </w:r>
            <w:proofErr w:type="gramStart"/>
            <w:r w:rsidR="00990A08" w:rsidRPr="00B84493">
              <w:rPr>
                <w:sz w:val="20"/>
                <w:szCs w:val="20"/>
                <w:lang w:val="ru-RU"/>
              </w:rPr>
              <w:t>а"</w:t>
            </w:r>
            <w:proofErr w:type="gramEnd"/>
            <w:r w:rsidR="00990A08" w:rsidRPr="00B84493">
              <w:rPr>
                <w:sz w:val="20"/>
                <w:szCs w:val="20"/>
                <w:lang w:val="ru-RU"/>
              </w:rPr>
              <w:t>Футбол"</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F33D81">
            <w:pPr>
              <w:autoSpaceDE w:val="0"/>
              <w:autoSpaceDN w:val="0"/>
              <w:spacing w:before="78" w:after="0" w:line="230"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F33D81">
            <w:pPr>
              <w:autoSpaceDE w:val="0"/>
              <w:autoSpaceDN w:val="0"/>
              <w:spacing w:before="78" w:after="0" w:line="230" w:lineRule="auto"/>
              <w:ind w:left="72"/>
              <w:rPr>
                <w:sz w:val="20"/>
                <w:szCs w:val="20"/>
                <w:lang w:val="ru-RU"/>
              </w:rPr>
            </w:pPr>
            <w:r>
              <w:rPr>
                <w:sz w:val="20"/>
                <w:szCs w:val="20"/>
                <w:lang w:val="ru-RU"/>
              </w:rPr>
              <w:t>0</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F33D81">
            <w:pPr>
              <w:rPr>
                <w:sz w:val="20"/>
                <w:szCs w:val="20"/>
                <w:lang w:val="ru-RU"/>
              </w:rPr>
            </w:pPr>
            <w:r>
              <w:rPr>
                <w:sz w:val="20"/>
                <w:szCs w:val="20"/>
                <w:lang w:val="ru-RU"/>
              </w:rPr>
              <w:t>1</w:t>
            </w: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9F308B">
            <w:pPr>
              <w:autoSpaceDE w:val="0"/>
              <w:autoSpaceDN w:val="0"/>
              <w:spacing w:before="78" w:after="0" w:line="250" w:lineRule="auto"/>
              <w:ind w:left="72" w:right="144"/>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BC409D" w:rsidRDefault="00124AAB">
            <w:pPr>
              <w:autoSpaceDE w:val="0"/>
              <w:autoSpaceDN w:val="0"/>
              <w:spacing w:before="78" w:after="0" w:line="250" w:lineRule="auto"/>
              <w:ind w:left="72"/>
              <w:rPr>
                <w:sz w:val="20"/>
                <w:szCs w:val="20"/>
                <w:lang w:val="ru-RU"/>
              </w:rPr>
            </w:pPr>
            <w:r w:rsidRPr="009F308B">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r w:rsidR="00BC409D">
              <w:rPr>
                <w:rFonts w:ascii="Times New Roman" w:eastAsia="Times New Roman" w:hAnsi="Times New Roman"/>
                <w:color w:val="000000"/>
                <w:w w:val="97"/>
                <w:sz w:val="20"/>
                <w:szCs w:val="20"/>
                <w:lang w:val="ru-RU"/>
              </w:rPr>
              <w:t xml:space="preserve"> беседа</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3604B7" w:rsidRDefault="00BC409D" w:rsidP="00B84493">
            <w:pPr>
              <w:autoSpaceDE w:val="0"/>
              <w:autoSpaceDN w:val="0"/>
              <w:spacing w:before="78" w:after="0" w:line="230" w:lineRule="auto"/>
              <w:rPr>
                <w:sz w:val="20"/>
                <w:szCs w:val="20"/>
                <w:lang w:val="ru-RU"/>
              </w:rPr>
            </w:pPr>
            <w:r>
              <w:rPr>
                <w:sz w:val="20"/>
                <w:szCs w:val="20"/>
                <w:lang w:val="ru-RU"/>
              </w:rPr>
              <w:t>Предметная олимпиада.</w:t>
            </w:r>
            <w:r w:rsidR="003604B7">
              <w:rPr>
                <w:sz w:val="20"/>
                <w:szCs w:val="20"/>
                <w:lang w:val="ru-RU"/>
              </w:rPr>
              <w:t xml:space="preserve"> </w:t>
            </w:r>
            <w:r w:rsidR="003604B7">
              <w:rPr>
                <w:w w:val="105"/>
                <w:sz w:val="15"/>
              </w:rPr>
              <w:t>https</w:t>
            </w:r>
            <w:r w:rsidR="003604B7" w:rsidRPr="003604B7">
              <w:rPr>
                <w:w w:val="105"/>
                <w:sz w:val="15"/>
                <w:lang w:val="ru-RU"/>
              </w:rPr>
              <w:t>://</w:t>
            </w:r>
            <w:proofErr w:type="spellStart"/>
            <w:r w:rsidR="003604B7">
              <w:rPr>
                <w:w w:val="105"/>
                <w:sz w:val="15"/>
              </w:rPr>
              <w:t>resh</w:t>
            </w:r>
            <w:proofErr w:type="spellEnd"/>
            <w:r w:rsidR="003604B7" w:rsidRPr="003604B7">
              <w:rPr>
                <w:w w:val="105"/>
                <w:sz w:val="15"/>
                <w:lang w:val="ru-RU"/>
              </w:rPr>
              <w:t>.</w:t>
            </w:r>
            <w:proofErr w:type="spellStart"/>
            <w:r w:rsidR="003604B7">
              <w:rPr>
                <w:w w:val="105"/>
                <w:sz w:val="15"/>
              </w:rPr>
              <w:t>edu</w:t>
            </w:r>
            <w:proofErr w:type="spellEnd"/>
            <w:r w:rsidR="003604B7" w:rsidRPr="003604B7">
              <w:rPr>
                <w:w w:val="105"/>
                <w:sz w:val="15"/>
                <w:lang w:val="ru-RU"/>
              </w:rPr>
              <w:t>.</w:t>
            </w:r>
            <w:proofErr w:type="spellStart"/>
            <w:r w:rsidR="003604B7">
              <w:rPr>
                <w:w w:val="105"/>
                <w:sz w:val="15"/>
              </w:rPr>
              <w:t>ru</w:t>
            </w:r>
            <w:proofErr w:type="spellEnd"/>
            <w:r w:rsidR="003604B7" w:rsidRPr="003604B7">
              <w:rPr>
                <w:w w:val="105"/>
                <w:sz w:val="15"/>
                <w:lang w:val="ru-RU"/>
              </w:rPr>
              <w:t>/</w:t>
            </w:r>
            <w:r w:rsidR="003604B7">
              <w:rPr>
                <w:w w:val="105"/>
                <w:sz w:val="15"/>
              </w:rPr>
              <w:t>subject</w:t>
            </w:r>
            <w:r w:rsidR="003604B7" w:rsidRPr="003604B7">
              <w:rPr>
                <w:w w:val="105"/>
                <w:sz w:val="15"/>
                <w:lang w:val="ru-RU"/>
              </w:rPr>
              <w:t>/9/</w:t>
            </w:r>
          </w:p>
        </w:tc>
      </w:tr>
      <w:tr w:rsidR="00124AAB" w:rsidRPr="00C45D22" w:rsidTr="006F2357">
        <w:trPr>
          <w:trHeight w:hRule="exact" w:val="163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AB0896" w:rsidRDefault="00AB0896" w:rsidP="00AB0896">
            <w:pPr>
              <w:autoSpaceDE w:val="0"/>
              <w:autoSpaceDN w:val="0"/>
              <w:spacing w:before="76" w:after="0" w:line="233" w:lineRule="auto"/>
              <w:rPr>
                <w:sz w:val="20"/>
                <w:szCs w:val="20"/>
                <w:lang w:val="ru-RU"/>
              </w:rPr>
            </w:pPr>
            <w:r>
              <w:rPr>
                <w:rFonts w:ascii="Times New Roman" w:eastAsia="Times New Roman" w:hAnsi="Times New Roman"/>
                <w:color w:val="000000"/>
                <w:w w:val="97"/>
                <w:sz w:val="20"/>
                <w:szCs w:val="20"/>
                <w:lang w:val="ru-RU"/>
              </w:rPr>
              <w:t>4.13</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B84493" w:rsidRDefault="00724D7B">
            <w:pPr>
              <w:autoSpaceDE w:val="0"/>
              <w:autoSpaceDN w:val="0"/>
              <w:spacing w:before="76" w:after="0" w:line="233" w:lineRule="auto"/>
              <w:ind w:left="72"/>
              <w:rPr>
                <w:sz w:val="20"/>
                <w:szCs w:val="20"/>
                <w:lang w:val="ru-RU"/>
              </w:rPr>
            </w:pPr>
            <w:r w:rsidRPr="00B84493">
              <w:rPr>
                <w:sz w:val="20"/>
                <w:szCs w:val="20"/>
                <w:lang w:val="ru-RU"/>
              </w:rPr>
              <w:t xml:space="preserve">Модуль «Кроссовая подготовка».       </w:t>
            </w:r>
            <w:r w:rsidR="00990A08" w:rsidRPr="00B84493">
              <w:rPr>
                <w:sz w:val="20"/>
                <w:szCs w:val="20"/>
                <w:lang w:val="ru-RU"/>
              </w:rPr>
              <w:t>Бег (17 мин). Развитие выносливости. Игра "Футбол".</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F33D81">
            <w:pPr>
              <w:autoSpaceDE w:val="0"/>
              <w:autoSpaceDN w:val="0"/>
              <w:spacing w:before="76" w:after="0" w:line="233"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F33D81">
            <w:pPr>
              <w:autoSpaceDE w:val="0"/>
              <w:autoSpaceDN w:val="0"/>
              <w:spacing w:before="76" w:after="0" w:line="233" w:lineRule="auto"/>
              <w:ind w:left="72"/>
              <w:rPr>
                <w:sz w:val="20"/>
                <w:szCs w:val="20"/>
                <w:lang w:val="ru-RU"/>
              </w:rPr>
            </w:pPr>
            <w:r>
              <w:rPr>
                <w:sz w:val="20"/>
                <w:szCs w:val="20"/>
                <w:lang w:val="ru-RU"/>
              </w:rPr>
              <w:t>0</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990A08">
            <w:pPr>
              <w:rPr>
                <w:sz w:val="20"/>
                <w:szCs w:val="20"/>
                <w:lang w:val="ru-RU"/>
              </w:rPr>
            </w:pPr>
            <w:r>
              <w:rPr>
                <w:sz w:val="20"/>
                <w:szCs w:val="20"/>
                <w:lang w:val="ru-RU"/>
              </w:rPr>
              <w:t>1</w:t>
            </w: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9F308B">
            <w:pPr>
              <w:autoSpaceDE w:val="0"/>
              <w:autoSpaceDN w:val="0"/>
              <w:spacing w:before="76" w:after="0" w:line="252" w:lineRule="auto"/>
              <w:ind w:left="72"/>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124AAB">
            <w:pPr>
              <w:autoSpaceDE w:val="0"/>
              <w:autoSpaceDN w:val="0"/>
              <w:spacing w:before="76" w:after="0" w:line="250" w:lineRule="auto"/>
              <w:ind w:left="72"/>
              <w:rPr>
                <w:sz w:val="20"/>
                <w:szCs w:val="20"/>
              </w:rPr>
            </w:pPr>
            <w:r w:rsidRPr="009F308B">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3604B7" w:rsidRDefault="003604B7" w:rsidP="00B84493">
            <w:pPr>
              <w:autoSpaceDE w:val="0"/>
              <w:autoSpaceDN w:val="0"/>
              <w:spacing w:before="76" w:after="0" w:line="233" w:lineRule="auto"/>
              <w:rPr>
                <w:sz w:val="20"/>
                <w:szCs w:val="20"/>
              </w:rPr>
            </w:pPr>
            <w:r>
              <w:rPr>
                <w:w w:val="105"/>
                <w:sz w:val="15"/>
              </w:rPr>
              <w:t>https://resh.edu.ru/subject/9/</w:t>
            </w:r>
          </w:p>
        </w:tc>
      </w:tr>
      <w:tr w:rsidR="00124AAB" w:rsidRPr="00C45D22" w:rsidTr="006F2357">
        <w:trPr>
          <w:trHeight w:hRule="exact" w:val="223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AB0896" w:rsidRDefault="00AB0896" w:rsidP="00AB0896">
            <w:pPr>
              <w:autoSpaceDE w:val="0"/>
              <w:autoSpaceDN w:val="0"/>
              <w:spacing w:before="78" w:after="0" w:line="230" w:lineRule="auto"/>
              <w:rPr>
                <w:sz w:val="20"/>
                <w:szCs w:val="20"/>
                <w:lang w:val="ru-RU"/>
              </w:rPr>
            </w:pPr>
            <w:r>
              <w:rPr>
                <w:rFonts w:ascii="Times New Roman" w:eastAsia="Times New Roman" w:hAnsi="Times New Roman"/>
                <w:color w:val="000000"/>
                <w:w w:val="97"/>
                <w:sz w:val="20"/>
                <w:szCs w:val="20"/>
                <w:lang w:val="ru-RU"/>
              </w:rPr>
              <w:t>4.14</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B84493" w:rsidRDefault="00724D7B">
            <w:pPr>
              <w:autoSpaceDE w:val="0"/>
              <w:autoSpaceDN w:val="0"/>
              <w:spacing w:before="78" w:after="0" w:line="230" w:lineRule="auto"/>
              <w:ind w:left="72"/>
              <w:rPr>
                <w:sz w:val="20"/>
                <w:szCs w:val="20"/>
                <w:lang w:val="ru-RU"/>
              </w:rPr>
            </w:pPr>
            <w:r w:rsidRPr="00B84493">
              <w:rPr>
                <w:sz w:val="20"/>
                <w:szCs w:val="20"/>
                <w:lang w:val="ru-RU"/>
              </w:rPr>
              <w:t xml:space="preserve">Модуль «Кроссовая подготовка».       </w:t>
            </w:r>
            <w:r w:rsidR="00990A08" w:rsidRPr="00B84493">
              <w:rPr>
                <w:sz w:val="20"/>
                <w:szCs w:val="20"/>
                <w:lang w:val="ru-RU"/>
              </w:rPr>
              <w:t>Бег (18 мин). Игра</w:t>
            </w:r>
            <w:r w:rsidR="00A04603" w:rsidRPr="00B84493">
              <w:rPr>
                <w:sz w:val="20"/>
                <w:szCs w:val="20"/>
                <w:lang w:val="ru-RU"/>
              </w:rPr>
              <w:t xml:space="preserve"> </w:t>
            </w:r>
            <w:r w:rsidR="00990A08" w:rsidRPr="00B84493">
              <w:rPr>
                <w:sz w:val="20"/>
                <w:szCs w:val="20"/>
                <w:lang w:val="ru-RU"/>
              </w:rPr>
              <w:t>"Футбол".</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990A08">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990A08">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0</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990A08" w:rsidRDefault="00990A08">
            <w:pPr>
              <w:rPr>
                <w:sz w:val="20"/>
                <w:szCs w:val="20"/>
                <w:lang w:val="ru-RU"/>
              </w:rPr>
            </w:pPr>
            <w:r>
              <w:rPr>
                <w:sz w:val="20"/>
                <w:szCs w:val="20"/>
                <w:lang w:val="ru-RU"/>
              </w:rPr>
              <w:t>1</w:t>
            </w: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9F308B">
            <w:pPr>
              <w:autoSpaceDE w:val="0"/>
              <w:autoSpaceDN w:val="0"/>
              <w:spacing w:before="78" w:after="0" w:line="254" w:lineRule="auto"/>
              <w:ind w:left="72"/>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C45D22" w:rsidRDefault="00124AAB">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124AAB" w:rsidRPr="003604B7" w:rsidRDefault="003604B7" w:rsidP="00B84493">
            <w:pPr>
              <w:autoSpaceDE w:val="0"/>
              <w:autoSpaceDN w:val="0"/>
              <w:spacing w:before="78" w:after="0" w:line="230" w:lineRule="auto"/>
              <w:rPr>
                <w:sz w:val="20"/>
                <w:szCs w:val="20"/>
              </w:rPr>
            </w:pPr>
            <w:r>
              <w:rPr>
                <w:w w:val="105"/>
                <w:sz w:val="15"/>
              </w:rPr>
              <w:t>https://resh.edu.ru/subject/9/</w:t>
            </w:r>
          </w:p>
        </w:tc>
      </w:tr>
    </w:tbl>
    <w:p w:rsidR="00FF064F" w:rsidRPr="00C45D22" w:rsidRDefault="00FF064F">
      <w:pPr>
        <w:autoSpaceDE w:val="0"/>
        <w:autoSpaceDN w:val="0"/>
        <w:spacing w:after="0" w:line="14" w:lineRule="exact"/>
        <w:rPr>
          <w:sz w:val="20"/>
          <w:szCs w:val="20"/>
        </w:rPr>
      </w:pPr>
    </w:p>
    <w:p w:rsidR="00FF064F" w:rsidRPr="00C45D22" w:rsidRDefault="00FF064F">
      <w:pPr>
        <w:rPr>
          <w:sz w:val="20"/>
          <w:szCs w:val="20"/>
        </w:rPr>
        <w:sectPr w:rsidR="00FF064F" w:rsidRPr="00C45D22">
          <w:pgSz w:w="16840" w:h="11900"/>
          <w:pgMar w:top="284" w:right="640" w:bottom="352" w:left="666" w:header="720" w:footer="720" w:gutter="0"/>
          <w:cols w:space="720" w:equalWidth="0">
            <w:col w:w="15534" w:space="0"/>
          </w:cols>
          <w:docGrid w:linePitch="360"/>
        </w:sectPr>
      </w:pPr>
    </w:p>
    <w:p w:rsidR="00FF064F" w:rsidRPr="00C45D22" w:rsidRDefault="00FF064F">
      <w:pPr>
        <w:autoSpaceDE w:val="0"/>
        <w:autoSpaceDN w:val="0"/>
        <w:spacing w:after="66" w:line="220" w:lineRule="exact"/>
        <w:rPr>
          <w:sz w:val="20"/>
          <w:szCs w:val="20"/>
        </w:rPr>
      </w:pPr>
    </w:p>
    <w:tbl>
      <w:tblPr>
        <w:tblW w:w="0" w:type="auto"/>
        <w:tblInd w:w="6" w:type="dxa"/>
        <w:tblLayout w:type="fixed"/>
        <w:tblLook w:val="04A0"/>
      </w:tblPr>
      <w:tblGrid>
        <w:gridCol w:w="468"/>
        <w:gridCol w:w="3217"/>
        <w:gridCol w:w="850"/>
        <w:gridCol w:w="851"/>
        <w:gridCol w:w="709"/>
        <w:gridCol w:w="283"/>
        <w:gridCol w:w="5812"/>
        <w:gridCol w:w="1134"/>
        <w:gridCol w:w="2178"/>
      </w:tblGrid>
      <w:tr w:rsidR="00FF064F" w:rsidRPr="00C45D22" w:rsidTr="009F308B">
        <w:trPr>
          <w:trHeight w:hRule="exact" w:val="128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8" w:after="0" w:line="230" w:lineRule="auto"/>
              <w:jc w:val="center"/>
              <w:rPr>
                <w:sz w:val="20"/>
                <w:szCs w:val="20"/>
                <w:lang w:val="ru-RU"/>
              </w:rPr>
            </w:pPr>
            <w:r>
              <w:rPr>
                <w:sz w:val="20"/>
                <w:szCs w:val="20"/>
                <w:lang w:val="ru-RU"/>
              </w:rPr>
              <w:t>4.15</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724D7B">
            <w:pPr>
              <w:autoSpaceDE w:val="0"/>
              <w:autoSpaceDN w:val="0"/>
              <w:spacing w:before="78" w:after="0" w:line="252" w:lineRule="auto"/>
              <w:ind w:left="72" w:right="144"/>
              <w:rPr>
                <w:sz w:val="20"/>
                <w:szCs w:val="20"/>
                <w:lang w:val="ru-RU"/>
              </w:rPr>
            </w:pPr>
            <w:r w:rsidRPr="00B84493">
              <w:rPr>
                <w:sz w:val="20"/>
                <w:szCs w:val="20"/>
                <w:lang w:val="ru-RU"/>
              </w:rPr>
              <w:t>Модуль «Кроссовая подготовка».</w:t>
            </w:r>
            <w:r>
              <w:rPr>
                <w:lang w:val="ru-RU"/>
              </w:rPr>
              <w:t xml:space="preserve">       </w:t>
            </w:r>
            <w:r w:rsidR="00990A08" w:rsidRPr="00060CED">
              <w:rPr>
                <w:sz w:val="20"/>
                <w:szCs w:val="20"/>
                <w:lang w:val="ru-RU"/>
              </w:rPr>
              <w:t>Бег (2 км) без учета времени на результат. Упражнения для развития гибкости.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9F308B">
            <w:pPr>
              <w:autoSpaceDE w:val="0"/>
              <w:autoSpaceDN w:val="0"/>
              <w:spacing w:before="78" w:after="0" w:line="254" w:lineRule="auto"/>
              <w:ind w:left="72"/>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604B7" w:rsidRDefault="003604B7" w:rsidP="00B84493">
            <w:pPr>
              <w:autoSpaceDE w:val="0"/>
              <w:autoSpaceDN w:val="0"/>
              <w:spacing w:before="78" w:after="0" w:line="230" w:lineRule="auto"/>
              <w:rPr>
                <w:sz w:val="20"/>
                <w:szCs w:val="20"/>
              </w:rPr>
            </w:pPr>
            <w:r>
              <w:rPr>
                <w:w w:val="105"/>
                <w:sz w:val="15"/>
              </w:rPr>
              <w:t>https://resh.edu.ru/subject/9/</w:t>
            </w:r>
          </w:p>
        </w:tc>
      </w:tr>
      <w:tr w:rsidR="00FF064F" w:rsidRPr="00C45D22" w:rsidTr="009F308B">
        <w:trPr>
          <w:trHeight w:hRule="exact" w:val="127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8" w:after="0" w:line="230" w:lineRule="auto"/>
              <w:jc w:val="center"/>
              <w:rPr>
                <w:sz w:val="20"/>
                <w:szCs w:val="20"/>
                <w:lang w:val="ru-RU"/>
              </w:rPr>
            </w:pPr>
            <w:r>
              <w:rPr>
                <w:sz w:val="20"/>
                <w:szCs w:val="20"/>
                <w:lang w:val="ru-RU"/>
              </w:rPr>
              <w:t>4.16</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C92345">
            <w:pPr>
              <w:autoSpaceDE w:val="0"/>
              <w:autoSpaceDN w:val="0"/>
              <w:spacing w:before="78" w:after="0" w:line="245" w:lineRule="auto"/>
              <w:ind w:left="72"/>
              <w:rPr>
                <w:sz w:val="20"/>
                <w:szCs w:val="20"/>
                <w:lang w:val="ru-RU"/>
              </w:rPr>
            </w:pPr>
            <w:r>
              <w:rPr>
                <w:sz w:val="20"/>
                <w:szCs w:val="20"/>
                <w:lang w:val="ru-RU"/>
              </w:rPr>
              <w:t xml:space="preserve">Модуль «Гимнастика». </w:t>
            </w:r>
            <w:r w:rsidR="00990A08" w:rsidRPr="00060CED">
              <w:rPr>
                <w:sz w:val="20"/>
                <w:szCs w:val="20"/>
                <w:lang w:val="ru-RU"/>
              </w:rPr>
              <w:t>Строевые упражнения. Упражнения на гимнастической скамейке. Инструктаж по ТБ.</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5A6422">
            <w:pPr>
              <w:autoSpaceDE w:val="0"/>
              <w:autoSpaceDN w:val="0"/>
              <w:spacing w:before="78" w:after="0" w:line="230" w:lineRule="auto"/>
              <w:ind w:left="72"/>
              <w:rPr>
                <w:sz w:val="20"/>
                <w:szCs w:val="20"/>
                <w:lang w:val="ru-RU"/>
              </w:rPr>
            </w:pPr>
            <w:r w:rsidRPr="00C92345">
              <w:rPr>
                <w:rFonts w:ascii="Times New Roman" w:eastAsia="Times New Roman" w:hAnsi="Times New Roman"/>
                <w:color w:val="000000"/>
                <w:w w:val="97"/>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5A6422">
            <w:pPr>
              <w:autoSpaceDE w:val="0"/>
              <w:autoSpaceDN w:val="0"/>
              <w:spacing w:before="78" w:after="0" w:line="230" w:lineRule="auto"/>
              <w:ind w:left="72"/>
              <w:rPr>
                <w:sz w:val="20"/>
                <w:szCs w:val="20"/>
                <w:lang w:val="ru-RU"/>
              </w:rPr>
            </w:pPr>
            <w:r w:rsidRPr="00C92345">
              <w:rPr>
                <w:rFonts w:ascii="Times New Roman" w:eastAsia="Times New Roman" w:hAnsi="Times New Roman"/>
                <w:color w:val="000000"/>
                <w:w w:val="97"/>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5A6422">
            <w:pPr>
              <w:autoSpaceDE w:val="0"/>
              <w:autoSpaceDN w:val="0"/>
              <w:spacing w:before="78" w:after="0" w:line="230" w:lineRule="auto"/>
              <w:ind w:left="72"/>
              <w:rPr>
                <w:sz w:val="20"/>
                <w:szCs w:val="20"/>
                <w:lang w:val="ru-RU"/>
              </w:rPr>
            </w:pPr>
            <w:r w:rsidRPr="00C92345">
              <w:rPr>
                <w:rFonts w:ascii="Times New Roman" w:eastAsia="Times New Roman" w:hAnsi="Times New Roman"/>
                <w:color w:val="000000"/>
                <w:w w:val="97"/>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FF064F">
            <w:pPr>
              <w:rPr>
                <w:sz w:val="20"/>
                <w:szCs w:val="20"/>
                <w:lang w:val="ru-RU"/>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9F308B" w:rsidRDefault="009F308B" w:rsidP="009F308B">
            <w:pPr>
              <w:pStyle w:val="TableParagraph"/>
              <w:spacing w:before="59" w:line="266" w:lineRule="auto"/>
              <w:ind w:left="86"/>
              <w:rPr>
                <w:sz w:val="15"/>
              </w:rPr>
            </w:pPr>
            <w:proofErr w:type="gramStart"/>
            <w:r>
              <w:rPr>
                <w:w w:val="105"/>
                <w:sz w:val="15"/>
              </w:rPr>
              <w:t>рассматривают, обсуждают и анализируют иллюстративный</w:t>
            </w:r>
            <w:r>
              <w:rPr>
                <w:spacing w:val="1"/>
                <w:w w:val="105"/>
                <w:sz w:val="15"/>
              </w:rPr>
              <w:t xml:space="preserve"> </w:t>
            </w:r>
            <w:r>
              <w:rPr>
                <w:w w:val="105"/>
                <w:sz w:val="15"/>
              </w:rPr>
              <w:t>образец техники выполнения кувырка вперёд в группировке;;</w:t>
            </w:r>
            <w:r>
              <w:rPr>
                <w:spacing w:val="1"/>
                <w:w w:val="105"/>
                <w:sz w:val="15"/>
              </w:rPr>
              <w:t xml:space="preserve"> </w:t>
            </w:r>
            <w:r>
              <w:rPr>
                <w:w w:val="105"/>
                <w:sz w:val="15"/>
              </w:rPr>
              <w:t>описывают технику выполнения кувырка вперёд с выделением</w:t>
            </w:r>
            <w:r>
              <w:rPr>
                <w:spacing w:val="-37"/>
                <w:w w:val="105"/>
                <w:sz w:val="15"/>
              </w:rPr>
              <w:t xml:space="preserve"> </w:t>
            </w:r>
            <w:r>
              <w:rPr>
                <w:w w:val="105"/>
                <w:sz w:val="15"/>
              </w:rPr>
              <w:t>фаз движения, выясняют возможность появление ошибок и</w:t>
            </w:r>
            <w:r>
              <w:rPr>
                <w:spacing w:val="1"/>
                <w:w w:val="105"/>
                <w:sz w:val="15"/>
              </w:rPr>
              <w:t xml:space="preserve"> </w:t>
            </w:r>
            <w:r>
              <w:rPr>
                <w:w w:val="105"/>
                <w:sz w:val="15"/>
              </w:rPr>
              <w:t>причин их появления (на основе предшествующего опыта);;</w:t>
            </w:r>
            <w:r>
              <w:rPr>
                <w:spacing w:val="1"/>
                <w:w w:val="105"/>
                <w:sz w:val="15"/>
              </w:rPr>
              <w:t xml:space="preserve"> </w:t>
            </w:r>
            <w:r>
              <w:rPr>
                <w:w w:val="105"/>
                <w:sz w:val="15"/>
              </w:rPr>
              <w:t>совершенствуют технику кувырка вперёд за счёт повторения</w:t>
            </w:r>
            <w:r>
              <w:rPr>
                <w:spacing w:val="1"/>
                <w:w w:val="105"/>
                <w:sz w:val="15"/>
              </w:rPr>
              <w:t xml:space="preserve"> </w:t>
            </w:r>
            <w:r>
              <w:rPr>
                <w:spacing w:val="-1"/>
                <w:w w:val="105"/>
                <w:sz w:val="15"/>
              </w:rPr>
              <w:t>техники</w:t>
            </w:r>
            <w:r>
              <w:rPr>
                <w:spacing w:val="-10"/>
                <w:w w:val="105"/>
                <w:sz w:val="15"/>
              </w:rPr>
              <w:t xml:space="preserve"> </w:t>
            </w:r>
            <w:r>
              <w:rPr>
                <w:spacing w:val="-1"/>
                <w:w w:val="105"/>
                <w:sz w:val="15"/>
              </w:rPr>
              <w:t>подводящих</w:t>
            </w:r>
            <w:r>
              <w:rPr>
                <w:spacing w:val="-10"/>
                <w:w w:val="105"/>
                <w:sz w:val="15"/>
              </w:rPr>
              <w:t xml:space="preserve"> </w:t>
            </w:r>
            <w:r>
              <w:rPr>
                <w:spacing w:val="-1"/>
                <w:w w:val="105"/>
                <w:sz w:val="15"/>
              </w:rPr>
              <w:t>упражнений</w:t>
            </w:r>
            <w:r>
              <w:rPr>
                <w:spacing w:val="-8"/>
                <w:w w:val="105"/>
                <w:sz w:val="15"/>
              </w:rPr>
              <w:t xml:space="preserve"> </w:t>
            </w:r>
            <w:r>
              <w:rPr>
                <w:spacing w:val="-1"/>
                <w:w w:val="105"/>
                <w:sz w:val="15"/>
              </w:rPr>
              <w:t>(перекаты</w:t>
            </w:r>
            <w:r>
              <w:rPr>
                <w:spacing w:val="-10"/>
                <w:w w:val="105"/>
                <w:sz w:val="15"/>
              </w:rPr>
              <w:t xml:space="preserve"> </w:t>
            </w:r>
            <w:r>
              <w:rPr>
                <w:w w:val="105"/>
                <w:sz w:val="15"/>
              </w:rPr>
              <w:t>и</w:t>
            </w:r>
            <w:r>
              <w:rPr>
                <w:spacing w:val="-8"/>
                <w:w w:val="105"/>
                <w:sz w:val="15"/>
              </w:rPr>
              <w:t xml:space="preserve"> </w:t>
            </w:r>
            <w:r>
              <w:rPr>
                <w:w w:val="105"/>
                <w:sz w:val="15"/>
              </w:rPr>
              <w:t>прыжки</w:t>
            </w:r>
            <w:r>
              <w:rPr>
                <w:spacing w:val="-8"/>
                <w:w w:val="105"/>
                <w:sz w:val="15"/>
              </w:rPr>
              <w:t xml:space="preserve"> </w:t>
            </w:r>
            <w:r>
              <w:rPr>
                <w:w w:val="105"/>
                <w:sz w:val="15"/>
              </w:rPr>
              <w:t>на</w:t>
            </w:r>
            <w:r>
              <w:rPr>
                <w:spacing w:val="-8"/>
                <w:w w:val="105"/>
                <w:sz w:val="15"/>
              </w:rPr>
              <w:t xml:space="preserve"> </w:t>
            </w:r>
            <w:r>
              <w:rPr>
                <w:w w:val="105"/>
                <w:sz w:val="15"/>
              </w:rPr>
              <w:t>месте,</w:t>
            </w:r>
            <w:r>
              <w:rPr>
                <w:spacing w:val="-36"/>
                <w:w w:val="105"/>
                <w:sz w:val="15"/>
              </w:rPr>
              <w:t xml:space="preserve"> </w:t>
            </w:r>
            <w:r>
              <w:rPr>
                <w:w w:val="105"/>
                <w:sz w:val="15"/>
              </w:rPr>
              <w:t>толчком</w:t>
            </w:r>
            <w:r>
              <w:rPr>
                <w:spacing w:val="-4"/>
                <w:w w:val="105"/>
                <w:sz w:val="15"/>
              </w:rPr>
              <w:t xml:space="preserve"> </w:t>
            </w:r>
            <w:r>
              <w:rPr>
                <w:w w:val="105"/>
                <w:sz w:val="15"/>
              </w:rPr>
              <w:t>двумя</w:t>
            </w:r>
            <w:r>
              <w:rPr>
                <w:spacing w:val="-2"/>
                <w:w w:val="105"/>
                <w:sz w:val="15"/>
              </w:rPr>
              <w:t xml:space="preserve"> </w:t>
            </w:r>
            <w:r>
              <w:rPr>
                <w:w w:val="105"/>
                <w:sz w:val="15"/>
              </w:rPr>
              <w:t>ногами</w:t>
            </w:r>
            <w:r>
              <w:rPr>
                <w:spacing w:val="-2"/>
                <w:w w:val="105"/>
                <w:sz w:val="15"/>
              </w:rPr>
              <w:t xml:space="preserve"> </w:t>
            </w:r>
            <w:r>
              <w:rPr>
                <w:w w:val="105"/>
                <w:sz w:val="15"/>
              </w:rPr>
              <w:t>в</w:t>
            </w:r>
            <w:r>
              <w:rPr>
                <w:spacing w:val="-4"/>
                <w:w w:val="105"/>
                <w:sz w:val="15"/>
              </w:rPr>
              <w:t xml:space="preserve"> </w:t>
            </w:r>
            <w:r>
              <w:rPr>
                <w:w w:val="105"/>
                <w:sz w:val="15"/>
              </w:rPr>
              <w:t>группировке);;</w:t>
            </w:r>
            <w:proofErr w:type="gramEnd"/>
          </w:p>
          <w:p w:rsidR="00FF064F" w:rsidRPr="00C45D22" w:rsidRDefault="00FF064F">
            <w:pPr>
              <w:autoSpaceDE w:val="0"/>
              <w:autoSpaceDN w:val="0"/>
              <w:spacing w:before="78" w:after="0" w:line="247" w:lineRule="auto"/>
              <w:ind w:left="72" w:right="144"/>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C92345" w:rsidP="00B84493">
            <w:pPr>
              <w:autoSpaceDE w:val="0"/>
              <w:autoSpaceDN w:val="0"/>
              <w:spacing w:before="78" w:after="0" w:line="230" w:lineRule="auto"/>
              <w:rPr>
                <w:sz w:val="20"/>
                <w:szCs w:val="20"/>
              </w:rPr>
            </w:pPr>
            <w:r>
              <w:rPr>
                <w:w w:val="105"/>
                <w:sz w:val="15"/>
              </w:rPr>
              <w:t>https://resh.edu.ru/subject/9/</w:t>
            </w:r>
          </w:p>
        </w:tc>
      </w:tr>
      <w:tr w:rsidR="00FF064F" w:rsidRPr="00C45D22" w:rsidTr="009F308B">
        <w:trPr>
          <w:trHeight w:hRule="exact" w:val="127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rsidP="00AB0896">
            <w:pPr>
              <w:autoSpaceDE w:val="0"/>
              <w:autoSpaceDN w:val="0"/>
              <w:spacing w:before="78" w:after="0" w:line="230" w:lineRule="auto"/>
              <w:rPr>
                <w:sz w:val="20"/>
                <w:szCs w:val="20"/>
                <w:lang w:val="ru-RU"/>
              </w:rPr>
            </w:pPr>
            <w:r>
              <w:rPr>
                <w:sz w:val="20"/>
                <w:szCs w:val="20"/>
                <w:lang w:val="ru-RU"/>
              </w:rPr>
              <w:t>4.17</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C92345">
            <w:pPr>
              <w:autoSpaceDE w:val="0"/>
              <w:autoSpaceDN w:val="0"/>
              <w:spacing w:before="78" w:after="0" w:line="252" w:lineRule="auto"/>
              <w:ind w:left="72" w:right="144"/>
              <w:rPr>
                <w:sz w:val="20"/>
                <w:szCs w:val="20"/>
                <w:lang w:val="ru-RU"/>
              </w:rPr>
            </w:pPr>
            <w:r>
              <w:rPr>
                <w:sz w:val="20"/>
                <w:szCs w:val="20"/>
                <w:lang w:val="ru-RU"/>
              </w:rPr>
              <w:t xml:space="preserve">Модуль «Гимнастика». </w:t>
            </w:r>
            <w:r w:rsidR="00990A08" w:rsidRPr="00060CED">
              <w:rPr>
                <w:sz w:val="20"/>
                <w:szCs w:val="20"/>
                <w:lang w:val="ru-RU"/>
              </w:rPr>
              <w:t>Строевые упражнения.  Подтягивание в висе. Эстафеты.</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9F308B" w:rsidRDefault="009F308B" w:rsidP="009F308B">
            <w:pPr>
              <w:pStyle w:val="TableParagraph"/>
              <w:spacing w:before="59" w:line="266" w:lineRule="auto"/>
              <w:ind w:left="86"/>
              <w:rPr>
                <w:sz w:val="15"/>
              </w:rPr>
            </w:pPr>
            <w:r>
              <w:rPr>
                <w:spacing w:val="-1"/>
                <w:w w:val="105"/>
                <w:sz w:val="15"/>
              </w:rPr>
              <w:t>разучивают</w:t>
            </w:r>
            <w:r>
              <w:rPr>
                <w:spacing w:val="-12"/>
                <w:w w:val="105"/>
                <w:sz w:val="15"/>
              </w:rPr>
              <w:t xml:space="preserve"> </w:t>
            </w:r>
            <w:r>
              <w:rPr>
                <w:spacing w:val="-1"/>
                <w:w w:val="105"/>
                <w:sz w:val="15"/>
              </w:rPr>
              <w:t>упражнения</w:t>
            </w:r>
            <w:r>
              <w:rPr>
                <w:spacing w:val="-10"/>
                <w:w w:val="105"/>
                <w:sz w:val="15"/>
              </w:rPr>
              <w:t xml:space="preserve"> </w:t>
            </w:r>
            <w:r>
              <w:rPr>
                <w:spacing w:val="-1"/>
                <w:w w:val="105"/>
                <w:sz w:val="15"/>
              </w:rPr>
              <w:t>комбинации</w:t>
            </w:r>
            <w:r>
              <w:rPr>
                <w:spacing w:val="-9"/>
                <w:w w:val="105"/>
                <w:sz w:val="15"/>
              </w:rPr>
              <w:t xml:space="preserve"> </w:t>
            </w:r>
            <w:r>
              <w:rPr>
                <w:spacing w:val="-1"/>
                <w:w w:val="105"/>
                <w:sz w:val="15"/>
              </w:rPr>
              <w:t>на</w:t>
            </w:r>
            <w:r>
              <w:rPr>
                <w:spacing w:val="-7"/>
                <w:w w:val="105"/>
                <w:sz w:val="15"/>
              </w:rPr>
              <w:t xml:space="preserve"> </w:t>
            </w:r>
            <w:r>
              <w:rPr>
                <w:spacing w:val="-1"/>
                <w:w w:val="105"/>
                <w:sz w:val="15"/>
              </w:rPr>
              <w:t>полу,</w:t>
            </w:r>
            <w:r>
              <w:rPr>
                <w:spacing w:val="-8"/>
                <w:w w:val="105"/>
                <w:sz w:val="15"/>
              </w:rPr>
              <w:t xml:space="preserve"> </w:t>
            </w:r>
            <w:r>
              <w:rPr>
                <w:spacing w:val="-1"/>
                <w:w w:val="105"/>
                <w:sz w:val="15"/>
              </w:rPr>
              <w:t>на</w:t>
            </w:r>
            <w:r>
              <w:rPr>
                <w:spacing w:val="-7"/>
                <w:w w:val="105"/>
                <w:sz w:val="15"/>
              </w:rPr>
              <w:t xml:space="preserve"> </w:t>
            </w:r>
            <w:r>
              <w:rPr>
                <w:spacing w:val="-1"/>
                <w:w w:val="105"/>
                <w:sz w:val="15"/>
              </w:rPr>
              <w:t>гимнастической</w:t>
            </w:r>
            <w:r>
              <w:rPr>
                <w:spacing w:val="-37"/>
                <w:w w:val="105"/>
                <w:sz w:val="15"/>
              </w:rPr>
              <w:t xml:space="preserve"> </w:t>
            </w:r>
            <w:r>
              <w:rPr>
                <w:w w:val="105"/>
                <w:sz w:val="15"/>
              </w:rPr>
              <w:t>скамейке, на напольном гимнастическом бревне, на низком</w:t>
            </w:r>
            <w:r>
              <w:rPr>
                <w:spacing w:val="1"/>
                <w:w w:val="105"/>
                <w:sz w:val="15"/>
              </w:rPr>
              <w:t xml:space="preserve"> </w:t>
            </w:r>
            <w:r>
              <w:rPr>
                <w:w w:val="105"/>
                <w:sz w:val="15"/>
              </w:rPr>
              <w:t>гимнастическом</w:t>
            </w:r>
            <w:r>
              <w:rPr>
                <w:spacing w:val="-4"/>
                <w:w w:val="105"/>
                <w:sz w:val="15"/>
              </w:rPr>
              <w:t xml:space="preserve"> </w:t>
            </w:r>
            <w:r>
              <w:rPr>
                <w:w w:val="105"/>
                <w:sz w:val="15"/>
              </w:rPr>
              <w:t>бревне</w:t>
            </w:r>
            <w:proofErr w:type="gramStart"/>
            <w:r>
              <w:rPr>
                <w:w w:val="105"/>
                <w:sz w:val="15"/>
              </w:rPr>
              <w:t>;</w:t>
            </w:r>
            <w:r>
              <w:rPr>
                <w:spacing w:val="-2"/>
                <w:w w:val="105"/>
                <w:sz w:val="15"/>
              </w:rPr>
              <w:t xml:space="preserve"> </w:t>
            </w:r>
            <w:r>
              <w:rPr>
                <w:w w:val="105"/>
                <w:sz w:val="15"/>
              </w:rPr>
              <w:t>;</w:t>
            </w:r>
            <w:proofErr w:type="gramEnd"/>
          </w:p>
          <w:p w:rsidR="00FF064F" w:rsidRPr="009F308B" w:rsidRDefault="009F308B" w:rsidP="009F308B">
            <w:pPr>
              <w:autoSpaceDE w:val="0"/>
              <w:autoSpaceDN w:val="0"/>
              <w:spacing w:before="78" w:after="0" w:line="254" w:lineRule="auto"/>
              <w:ind w:left="72" w:right="144"/>
              <w:rPr>
                <w:sz w:val="20"/>
                <w:szCs w:val="20"/>
                <w:lang w:val="ru-RU"/>
              </w:rPr>
            </w:pPr>
            <w:r w:rsidRPr="009F308B">
              <w:rPr>
                <w:spacing w:val="-1"/>
                <w:w w:val="105"/>
                <w:sz w:val="15"/>
                <w:lang w:val="ru-RU"/>
              </w:rPr>
              <w:t>контролируют</w:t>
            </w:r>
            <w:r w:rsidRPr="009F308B">
              <w:rPr>
                <w:spacing w:val="-8"/>
                <w:w w:val="105"/>
                <w:sz w:val="15"/>
                <w:lang w:val="ru-RU"/>
              </w:rPr>
              <w:t xml:space="preserve"> </w:t>
            </w:r>
            <w:r w:rsidRPr="009F308B">
              <w:rPr>
                <w:w w:val="105"/>
                <w:sz w:val="15"/>
                <w:lang w:val="ru-RU"/>
              </w:rPr>
              <w:t>технику</w:t>
            </w:r>
            <w:r w:rsidRPr="009F308B">
              <w:rPr>
                <w:spacing w:val="-10"/>
                <w:w w:val="105"/>
                <w:sz w:val="15"/>
                <w:lang w:val="ru-RU"/>
              </w:rPr>
              <w:t xml:space="preserve"> </w:t>
            </w:r>
            <w:r w:rsidRPr="009F308B">
              <w:rPr>
                <w:w w:val="105"/>
                <w:sz w:val="15"/>
                <w:lang w:val="ru-RU"/>
              </w:rPr>
              <w:t>выполнения</w:t>
            </w:r>
            <w:r w:rsidRPr="009F308B">
              <w:rPr>
                <w:spacing w:val="-5"/>
                <w:w w:val="105"/>
                <w:sz w:val="15"/>
                <w:lang w:val="ru-RU"/>
              </w:rPr>
              <w:t xml:space="preserve"> </w:t>
            </w:r>
            <w:r w:rsidRPr="009F308B">
              <w:rPr>
                <w:w w:val="105"/>
                <w:sz w:val="15"/>
                <w:lang w:val="ru-RU"/>
              </w:rPr>
              <w:t>комбинации</w:t>
            </w:r>
            <w:r w:rsidRPr="009F308B">
              <w:rPr>
                <w:spacing w:val="-6"/>
                <w:w w:val="105"/>
                <w:sz w:val="15"/>
                <w:lang w:val="ru-RU"/>
              </w:rPr>
              <w:t xml:space="preserve"> </w:t>
            </w:r>
            <w:r w:rsidRPr="009F308B">
              <w:rPr>
                <w:w w:val="105"/>
                <w:sz w:val="15"/>
                <w:lang w:val="ru-RU"/>
              </w:rPr>
              <w:t>другими</w:t>
            </w:r>
            <w:r w:rsidRPr="009F308B">
              <w:rPr>
                <w:spacing w:val="-36"/>
                <w:w w:val="105"/>
                <w:sz w:val="15"/>
                <w:lang w:val="ru-RU"/>
              </w:rPr>
              <w:t xml:space="preserve"> </w:t>
            </w:r>
            <w:r w:rsidRPr="009F308B">
              <w:rPr>
                <w:spacing w:val="-1"/>
                <w:w w:val="105"/>
                <w:sz w:val="15"/>
                <w:lang w:val="ru-RU"/>
              </w:rPr>
              <w:t>учащимися,</w:t>
            </w:r>
            <w:r w:rsidRPr="009F308B">
              <w:rPr>
                <w:spacing w:val="-12"/>
                <w:w w:val="105"/>
                <w:sz w:val="15"/>
                <w:lang w:val="ru-RU"/>
              </w:rPr>
              <w:t xml:space="preserve"> </w:t>
            </w:r>
            <w:r w:rsidRPr="009F308B">
              <w:rPr>
                <w:spacing w:val="-1"/>
                <w:w w:val="105"/>
                <w:sz w:val="15"/>
                <w:lang w:val="ru-RU"/>
              </w:rPr>
              <w:t>сравнивают</w:t>
            </w:r>
            <w:r w:rsidRPr="009F308B">
              <w:rPr>
                <w:spacing w:val="-12"/>
                <w:w w:val="105"/>
                <w:sz w:val="15"/>
                <w:lang w:val="ru-RU"/>
              </w:rPr>
              <w:t xml:space="preserve"> </w:t>
            </w:r>
            <w:r w:rsidRPr="009F308B">
              <w:rPr>
                <w:spacing w:val="-1"/>
                <w:w w:val="105"/>
                <w:sz w:val="15"/>
                <w:lang w:val="ru-RU"/>
              </w:rPr>
              <w:t>её</w:t>
            </w:r>
            <w:r w:rsidRPr="009F308B">
              <w:rPr>
                <w:spacing w:val="-8"/>
                <w:w w:val="105"/>
                <w:sz w:val="15"/>
                <w:lang w:val="ru-RU"/>
              </w:rPr>
              <w:t xml:space="preserve"> </w:t>
            </w:r>
            <w:r w:rsidRPr="009F308B">
              <w:rPr>
                <w:spacing w:val="-1"/>
                <w:w w:val="105"/>
                <w:sz w:val="15"/>
                <w:lang w:val="ru-RU"/>
              </w:rPr>
              <w:t>с</w:t>
            </w:r>
            <w:r w:rsidRPr="009F308B">
              <w:rPr>
                <w:spacing w:val="-8"/>
                <w:w w:val="105"/>
                <w:sz w:val="15"/>
                <w:lang w:val="ru-RU"/>
              </w:rPr>
              <w:t xml:space="preserve"> </w:t>
            </w:r>
            <w:r w:rsidRPr="009F308B">
              <w:rPr>
                <w:spacing w:val="-1"/>
                <w:w w:val="105"/>
                <w:sz w:val="15"/>
                <w:lang w:val="ru-RU"/>
              </w:rPr>
              <w:t>иллюстративным</w:t>
            </w:r>
            <w:r w:rsidRPr="009F308B">
              <w:rPr>
                <w:spacing w:val="-7"/>
                <w:w w:val="105"/>
                <w:sz w:val="15"/>
                <w:lang w:val="ru-RU"/>
              </w:rPr>
              <w:t xml:space="preserve"> </w:t>
            </w:r>
            <w:r w:rsidRPr="009F308B">
              <w:rPr>
                <w:w w:val="105"/>
                <w:sz w:val="15"/>
                <w:lang w:val="ru-RU"/>
              </w:rPr>
              <w:t>образцом</w:t>
            </w:r>
            <w:r w:rsidRPr="009F308B">
              <w:rPr>
                <w:spacing w:val="-9"/>
                <w:w w:val="105"/>
                <w:sz w:val="15"/>
                <w:lang w:val="ru-RU"/>
              </w:rPr>
              <w:t xml:space="preserve"> </w:t>
            </w:r>
            <w:r w:rsidRPr="009F308B">
              <w:rPr>
                <w:w w:val="105"/>
                <w:sz w:val="15"/>
                <w:lang w:val="ru-RU"/>
              </w:rPr>
              <w:t>и</w:t>
            </w:r>
            <w:r w:rsidRPr="009F308B">
              <w:rPr>
                <w:spacing w:val="1"/>
                <w:w w:val="105"/>
                <w:sz w:val="15"/>
                <w:lang w:val="ru-RU"/>
              </w:rPr>
              <w:t xml:space="preserve"> </w:t>
            </w:r>
            <w:r w:rsidRPr="009F308B">
              <w:rPr>
                <w:w w:val="105"/>
                <w:sz w:val="15"/>
                <w:lang w:val="ru-RU"/>
              </w:rPr>
              <w:t>выявляют возможные ошибки, предлагают способы их</w:t>
            </w:r>
            <w:r w:rsidRPr="009F308B">
              <w:rPr>
                <w:spacing w:val="1"/>
                <w:w w:val="105"/>
                <w:sz w:val="15"/>
                <w:lang w:val="ru-RU"/>
              </w:rPr>
              <w:t xml:space="preserve"> </w:t>
            </w:r>
            <w:r w:rsidRPr="009F308B">
              <w:rPr>
                <w:w w:val="105"/>
                <w:sz w:val="15"/>
                <w:lang w:val="ru-RU"/>
              </w:rPr>
              <w:t>устранения</w:t>
            </w:r>
            <w:r w:rsidRPr="009F308B">
              <w:rPr>
                <w:spacing w:val="-3"/>
                <w:w w:val="105"/>
                <w:sz w:val="15"/>
                <w:lang w:val="ru-RU"/>
              </w:rPr>
              <w:t xml:space="preserve"> </w:t>
            </w:r>
            <w:r w:rsidRPr="009F308B">
              <w:rPr>
                <w:w w:val="105"/>
                <w:sz w:val="15"/>
                <w:lang w:val="ru-RU"/>
              </w:rPr>
              <w:t>(обучение</w:t>
            </w:r>
            <w:r w:rsidRPr="009F308B">
              <w:rPr>
                <w:spacing w:val="-2"/>
                <w:w w:val="105"/>
                <w:sz w:val="15"/>
                <w:lang w:val="ru-RU"/>
              </w:rPr>
              <w:t xml:space="preserve"> </w:t>
            </w:r>
            <w:r w:rsidRPr="009F308B">
              <w:rPr>
                <w:w w:val="105"/>
                <w:sz w:val="15"/>
                <w:lang w:val="ru-RU"/>
              </w:rPr>
              <w:t>в</w:t>
            </w:r>
            <w:r w:rsidRPr="009F308B">
              <w:rPr>
                <w:spacing w:val="-4"/>
                <w:w w:val="105"/>
                <w:sz w:val="15"/>
                <w:lang w:val="ru-RU"/>
              </w:rPr>
              <w:t xml:space="preserve"> </w:t>
            </w:r>
            <w:r w:rsidRPr="009F308B">
              <w:rPr>
                <w:w w:val="105"/>
                <w:sz w:val="15"/>
                <w:lang w:val="ru-RU"/>
              </w:rPr>
              <w:t>группах</w:t>
            </w:r>
            <w:proofErr w:type="gramStart"/>
            <w:r w:rsidRPr="009F308B">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C92345" w:rsidP="00B84493">
            <w:pPr>
              <w:autoSpaceDE w:val="0"/>
              <w:autoSpaceDN w:val="0"/>
              <w:spacing w:before="78" w:after="0" w:line="230" w:lineRule="auto"/>
              <w:rPr>
                <w:sz w:val="20"/>
                <w:szCs w:val="20"/>
              </w:rPr>
            </w:pPr>
            <w:r>
              <w:rPr>
                <w:w w:val="105"/>
                <w:sz w:val="15"/>
              </w:rPr>
              <w:t>https://resh.edu.ru/subject/9/</w:t>
            </w:r>
          </w:p>
        </w:tc>
      </w:tr>
      <w:tr w:rsidR="00FF064F" w:rsidRPr="003604B7" w:rsidTr="009F308B">
        <w:trPr>
          <w:trHeight w:hRule="exact" w:val="169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6" w:after="0" w:line="233" w:lineRule="auto"/>
              <w:jc w:val="center"/>
              <w:rPr>
                <w:sz w:val="20"/>
                <w:szCs w:val="20"/>
                <w:lang w:val="ru-RU"/>
              </w:rPr>
            </w:pPr>
            <w:r>
              <w:rPr>
                <w:sz w:val="20"/>
                <w:szCs w:val="20"/>
                <w:lang w:val="ru-RU"/>
              </w:rPr>
              <w:t>4.18</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C92345">
            <w:pPr>
              <w:autoSpaceDE w:val="0"/>
              <w:autoSpaceDN w:val="0"/>
              <w:spacing w:before="76" w:after="0" w:line="245" w:lineRule="auto"/>
              <w:ind w:left="72"/>
              <w:rPr>
                <w:sz w:val="20"/>
                <w:szCs w:val="20"/>
                <w:lang w:val="ru-RU"/>
              </w:rPr>
            </w:pPr>
            <w:r>
              <w:rPr>
                <w:sz w:val="20"/>
                <w:szCs w:val="20"/>
                <w:lang w:val="ru-RU"/>
              </w:rPr>
              <w:t xml:space="preserve">Модуль «Гимнастика». </w:t>
            </w:r>
            <w:r w:rsidR="00990A08" w:rsidRPr="00060CED">
              <w:rPr>
                <w:sz w:val="20"/>
                <w:szCs w:val="20"/>
                <w:lang w:val="ru-RU"/>
              </w:rPr>
              <w:t>Строевые упражнения. Силовые упражнения на гимнастических матах.</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9F308B" w:rsidRDefault="009F308B" w:rsidP="009F308B">
            <w:pPr>
              <w:pStyle w:val="TableParagraph"/>
              <w:spacing w:before="59" w:line="266" w:lineRule="auto"/>
              <w:ind w:left="86"/>
              <w:rPr>
                <w:sz w:val="15"/>
              </w:rPr>
            </w:pPr>
            <w:proofErr w:type="gramStart"/>
            <w:r>
              <w:rPr>
                <w:w w:val="105"/>
                <w:sz w:val="15"/>
              </w:rPr>
              <w:t>рассматривают, обсуждают и анализируют иллюстративный</w:t>
            </w:r>
            <w:r>
              <w:rPr>
                <w:spacing w:val="1"/>
                <w:w w:val="105"/>
                <w:sz w:val="15"/>
              </w:rPr>
              <w:t xml:space="preserve"> </w:t>
            </w:r>
            <w:r>
              <w:rPr>
                <w:w w:val="105"/>
                <w:sz w:val="15"/>
              </w:rPr>
              <w:t>образец техники выполнения кувырка вперёд в группировке;;</w:t>
            </w:r>
            <w:r>
              <w:rPr>
                <w:spacing w:val="1"/>
                <w:w w:val="105"/>
                <w:sz w:val="15"/>
              </w:rPr>
              <w:t xml:space="preserve"> </w:t>
            </w:r>
            <w:r>
              <w:rPr>
                <w:w w:val="105"/>
                <w:sz w:val="15"/>
              </w:rPr>
              <w:t>описывают технику выполнения кувырка вперёд с выделением</w:t>
            </w:r>
            <w:r>
              <w:rPr>
                <w:spacing w:val="-37"/>
                <w:w w:val="105"/>
                <w:sz w:val="15"/>
              </w:rPr>
              <w:t xml:space="preserve"> </w:t>
            </w:r>
            <w:r>
              <w:rPr>
                <w:w w:val="105"/>
                <w:sz w:val="15"/>
              </w:rPr>
              <w:t>фаз движения, выясняют возможность появление ошибок и</w:t>
            </w:r>
            <w:r>
              <w:rPr>
                <w:spacing w:val="1"/>
                <w:w w:val="105"/>
                <w:sz w:val="15"/>
              </w:rPr>
              <w:t xml:space="preserve"> </w:t>
            </w:r>
            <w:r>
              <w:rPr>
                <w:w w:val="105"/>
                <w:sz w:val="15"/>
              </w:rPr>
              <w:t>причин их появления (на основе предшествующего опыта);;</w:t>
            </w:r>
            <w:r>
              <w:rPr>
                <w:spacing w:val="1"/>
                <w:w w:val="105"/>
                <w:sz w:val="15"/>
              </w:rPr>
              <w:t xml:space="preserve"> </w:t>
            </w:r>
            <w:r>
              <w:rPr>
                <w:w w:val="105"/>
                <w:sz w:val="15"/>
              </w:rPr>
              <w:t>совершенствуют технику кувырка вперёд за счёт повторения</w:t>
            </w:r>
            <w:r>
              <w:rPr>
                <w:spacing w:val="1"/>
                <w:w w:val="105"/>
                <w:sz w:val="15"/>
              </w:rPr>
              <w:t xml:space="preserve"> </w:t>
            </w:r>
            <w:r>
              <w:rPr>
                <w:spacing w:val="-1"/>
                <w:w w:val="105"/>
                <w:sz w:val="15"/>
              </w:rPr>
              <w:t>техники</w:t>
            </w:r>
            <w:r>
              <w:rPr>
                <w:spacing w:val="-10"/>
                <w:w w:val="105"/>
                <w:sz w:val="15"/>
              </w:rPr>
              <w:t xml:space="preserve"> </w:t>
            </w:r>
            <w:r>
              <w:rPr>
                <w:spacing w:val="-1"/>
                <w:w w:val="105"/>
                <w:sz w:val="15"/>
              </w:rPr>
              <w:t>подводящих</w:t>
            </w:r>
            <w:r>
              <w:rPr>
                <w:spacing w:val="-10"/>
                <w:w w:val="105"/>
                <w:sz w:val="15"/>
              </w:rPr>
              <w:t xml:space="preserve"> </w:t>
            </w:r>
            <w:r>
              <w:rPr>
                <w:spacing w:val="-1"/>
                <w:w w:val="105"/>
                <w:sz w:val="15"/>
              </w:rPr>
              <w:t>упражнений</w:t>
            </w:r>
            <w:r>
              <w:rPr>
                <w:spacing w:val="-8"/>
                <w:w w:val="105"/>
                <w:sz w:val="15"/>
              </w:rPr>
              <w:t xml:space="preserve"> </w:t>
            </w:r>
            <w:r>
              <w:rPr>
                <w:spacing w:val="-1"/>
                <w:w w:val="105"/>
                <w:sz w:val="15"/>
              </w:rPr>
              <w:t>(перекаты</w:t>
            </w:r>
            <w:r>
              <w:rPr>
                <w:spacing w:val="-10"/>
                <w:w w:val="105"/>
                <w:sz w:val="15"/>
              </w:rPr>
              <w:t xml:space="preserve"> </w:t>
            </w:r>
            <w:r>
              <w:rPr>
                <w:w w:val="105"/>
                <w:sz w:val="15"/>
              </w:rPr>
              <w:t>и</w:t>
            </w:r>
            <w:r>
              <w:rPr>
                <w:spacing w:val="-8"/>
                <w:w w:val="105"/>
                <w:sz w:val="15"/>
              </w:rPr>
              <w:t xml:space="preserve"> </w:t>
            </w:r>
            <w:r>
              <w:rPr>
                <w:w w:val="105"/>
                <w:sz w:val="15"/>
              </w:rPr>
              <w:t>прыжки</w:t>
            </w:r>
            <w:r>
              <w:rPr>
                <w:spacing w:val="-8"/>
                <w:w w:val="105"/>
                <w:sz w:val="15"/>
              </w:rPr>
              <w:t xml:space="preserve"> </w:t>
            </w:r>
            <w:r>
              <w:rPr>
                <w:w w:val="105"/>
                <w:sz w:val="15"/>
              </w:rPr>
              <w:t>на</w:t>
            </w:r>
            <w:r>
              <w:rPr>
                <w:spacing w:val="-8"/>
                <w:w w:val="105"/>
                <w:sz w:val="15"/>
              </w:rPr>
              <w:t xml:space="preserve"> </w:t>
            </w:r>
            <w:r>
              <w:rPr>
                <w:w w:val="105"/>
                <w:sz w:val="15"/>
              </w:rPr>
              <w:t>месте,</w:t>
            </w:r>
            <w:r>
              <w:rPr>
                <w:spacing w:val="-36"/>
                <w:w w:val="105"/>
                <w:sz w:val="15"/>
              </w:rPr>
              <w:t xml:space="preserve"> </w:t>
            </w:r>
            <w:r>
              <w:rPr>
                <w:w w:val="105"/>
                <w:sz w:val="15"/>
              </w:rPr>
              <w:t>толчком</w:t>
            </w:r>
            <w:r>
              <w:rPr>
                <w:spacing w:val="-4"/>
                <w:w w:val="105"/>
                <w:sz w:val="15"/>
              </w:rPr>
              <w:t xml:space="preserve"> </w:t>
            </w:r>
            <w:r>
              <w:rPr>
                <w:w w:val="105"/>
                <w:sz w:val="15"/>
              </w:rPr>
              <w:t>двумя</w:t>
            </w:r>
            <w:r>
              <w:rPr>
                <w:spacing w:val="-2"/>
                <w:w w:val="105"/>
                <w:sz w:val="15"/>
              </w:rPr>
              <w:t xml:space="preserve"> </w:t>
            </w:r>
            <w:r>
              <w:rPr>
                <w:w w:val="105"/>
                <w:sz w:val="15"/>
              </w:rPr>
              <w:t>ногами</w:t>
            </w:r>
            <w:r>
              <w:rPr>
                <w:spacing w:val="-2"/>
                <w:w w:val="105"/>
                <w:sz w:val="15"/>
              </w:rPr>
              <w:t xml:space="preserve"> </w:t>
            </w:r>
            <w:r>
              <w:rPr>
                <w:w w:val="105"/>
                <w:sz w:val="15"/>
              </w:rPr>
              <w:t>в</w:t>
            </w:r>
            <w:r>
              <w:rPr>
                <w:spacing w:val="-4"/>
                <w:w w:val="105"/>
                <w:sz w:val="15"/>
              </w:rPr>
              <w:t xml:space="preserve"> </w:t>
            </w:r>
            <w:r>
              <w:rPr>
                <w:w w:val="105"/>
                <w:sz w:val="15"/>
              </w:rPr>
              <w:t>группировке);;</w:t>
            </w:r>
            <w:proofErr w:type="gramEnd"/>
          </w:p>
          <w:p w:rsidR="00FF064F" w:rsidRPr="00C45D22" w:rsidRDefault="00FF064F">
            <w:pPr>
              <w:autoSpaceDE w:val="0"/>
              <w:autoSpaceDN w:val="0"/>
              <w:spacing w:before="76" w:after="0" w:line="252" w:lineRule="auto"/>
              <w:ind w:left="72" w:right="288"/>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84493" w:rsidRDefault="00B84493">
            <w:pPr>
              <w:autoSpaceDE w:val="0"/>
              <w:autoSpaceDN w:val="0"/>
              <w:spacing w:before="76" w:after="0" w:line="233" w:lineRule="auto"/>
              <w:ind w:left="72"/>
              <w:rPr>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C92345" w:rsidP="00B84493">
            <w:pPr>
              <w:autoSpaceDE w:val="0"/>
              <w:autoSpaceDN w:val="0"/>
              <w:spacing w:before="76" w:after="0" w:line="233" w:lineRule="auto"/>
              <w:rPr>
                <w:sz w:val="20"/>
                <w:szCs w:val="20"/>
                <w:lang w:val="ru-RU"/>
              </w:rPr>
            </w:pPr>
            <w:r>
              <w:rPr>
                <w:w w:val="105"/>
                <w:sz w:val="15"/>
              </w:rPr>
              <w:t>https</w:t>
            </w:r>
            <w:r w:rsidRPr="00C92345">
              <w:rPr>
                <w:w w:val="105"/>
                <w:sz w:val="15"/>
                <w:lang w:val="ru-RU"/>
              </w:rPr>
              <w:t>://</w:t>
            </w:r>
            <w:proofErr w:type="spellStart"/>
            <w:r>
              <w:rPr>
                <w:w w:val="105"/>
                <w:sz w:val="15"/>
              </w:rPr>
              <w:t>resh</w:t>
            </w:r>
            <w:proofErr w:type="spellEnd"/>
            <w:r w:rsidRPr="00C92345">
              <w:rPr>
                <w:w w:val="105"/>
                <w:sz w:val="15"/>
                <w:lang w:val="ru-RU"/>
              </w:rPr>
              <w:t>.</w:t>
            </w:r>
            <w:proofErr w:type="spellStart"/>
            <w:r>
              <w:rPr>
                <w:w w:val="105"/>
                <w:sz w:val="15"/>
              </w:rPr>
              <w:t>edu</w:t>
            </w:r>
            <w:proofErr w:type="spellEnd"/>
            <w:r w:rsidRPr="00C92345">
              <w:rPr>
                <w:w w:val="105"/>
                <w:sz w:val="15"/>
                <w:lang w:val="ru-RU"/>
              </w:rPr>
              <w:t>.</w:t>
            </w:r>
            <w:proofErr w:type="spellStart"/>
            <w:r>
              <w:rPr>
                <w:w w:val="105"/>
                <w:sz w:val="15"/>
              </w:rPr>
              <w:t>ru</w:t>
            </w:r>
            <w:proofErr w:type="spellEnd"/>
            <w:r w:rsidRPr="00C92345">
              <w:rPr>
                <w:w w:val="105"/>
                <w:sz w:val="15"/>
                <w:lang w:val="ru-RU"/>
              </w:rPr>
              <w:t>/</w:t>
            </w:r>
            <w:r>
              <w:rPr>
                <w:w w:val="105"/>
                <w:sz w:val="15"/>
              </w:rPr>
              <w:t>subject</w:t>
            </w:r>
            <w:r w:rsidRPr="00C92345">
              <w:rPr>
                <w:w w:val="105"/>
                <w:sz w:val="15"/>
                <w:lang w:val="ru-RU"/>
              </w:rPr>
              <w:t>/9/</w:t>
            </w:r>
          </w:p>
        </w:tc>
      </w:tr>
      <w:tr w:rsidR="00FF064F" w:rsidRPr="003604B7" w:rsidTr="009F308B">
        <w:trPr>
          <w:trHeight w:hRule="exact" w:val="18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8" w:after="0" w:line="230" w:lineRule="auto"/>
              <w:jc w:val="center"/>
              <w:rPr>
                <w:sz w:val="20"/>
                <w:szCs w:val="20"/>
                <w:lang w:val="ru-RU"/>
              </w:rPr>
            </w:pPr>
            <w:r>
              <w:rPr>
                <w:sz w:val="20"/>
                <w:szCs w:val="20"/>
                <w:lang w:val="ru-RU"/>
              </w:rPr>
              <w:t>4.19</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C92345">
            <w:pPr>
              <w:autoSpaceDE w:val="0"/>
              <w:autoSpaceDN w:val="0"/>
              <w:spacing w:before="78" w:after="0" w:line="247" w:lineRule="auto"/>
              <w:ind w:left="72" w:right="720"/>
              <w:rPr>
                <w:sz w:val="20"/>
                <w:szCs w:val="20"/>
                <w:lang w:val="ru-RU"/>
              </w:rPr>
            </w:pPr>
            <w:r>
              <w:rPr>
                <w:sz w:val="20"/>
                <w:szCs w:val="20"/>
                <w:lang w:val="ru-RU"/>
              </w:rPr>
              <w:t xml:space="preserve">Модуль «Гимнастика». </w:t>
            </w:r>
            <w:r w:rsidR="00990A08" w:rsidRPr="00060CED">
              <w:rPr>
                <w:sz w:val="20"/>
                <w:szCs w:val="20"/>
                <w:lang w:val="ru-RU"/>
              </w:rPr>
              <w:t xml:space="preserve">Кувырок вперед в стойку на лопатках (м). "Мост" из </w:t>
            </w:r>
            <w:proofErr w:type="gramStart"/>
            <w:r w:rsidR="00990A08" w:rsidRPr="00060CED">
              <w:rPr>
                <w:sz w:val="20"/>
                <w:szCs w:val="20"/>
                <w:lang w:val="ru-RU"/>
              </w:rPr>
              <w:t>положения</w:t>
            </w:r>
            <w:proofErr w:type="gramEnd"/>
            <w:r w:rsidR="00990A08" w:rsidRPr="00060CED">
              <w:rPr>
                <w:sz w:val="20"/>
                <w:szCs w:val="20"/>
                <w:lang w:val="ru-RU"/>
              </w:rPr>
              <w:t xml:space="preserve"> стоя без помощи (</w:t>
            </w:r>
            <w:proofErr w:type="spellStart"/>
            <w:r w:rsidR="00990A08" w:rsidRPr="00060CED">
              <w:rPr>
                <w:sz w:val="20"/>
                <w:szCs w:val="20"/>
                <w:lang w:val="ru-RU"/>
              </w:rPr>
              <w:t>д</w:t>
            </w:r>
            <w:proofErr w:type="spellEnd"/>
            <w:r w:rsidR="00990A08" w:rsidRPr="00060CED">
              <w:rPr>
                <w:sz w:val="20"/>
                <w:szCs w:val="20"/>
                <w:lang w:val="ru-RU"/>
              </w:rPr>
              <w:t>).</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8" w:after="0" w:line="230"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rPr>
                <w:sz w:val="20"/>
                <w:szCs w:val="20"/>
                <w:lang w:val="ru-RU"/>
              </w:rPr>
            </w:pPr>
            <w:r>
              <w:rPr>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9F308B" w:rsidRDefault="009F308B" w:rsidP="009F308B">
            <w:pPr>
              <w:pStyle w:val="TableParagraph"/>
              <w:spacing w:before="59" w:line="266" w:lineRule="auto"/>
              <w:ind w:left="86"/>
              <w:rPr>
                <w:sz w:val="15"/>
              </w:rPr>
            </w:pPr>
            <w:proofErr w:type="gramStart"/>
            <w:r>
              <w:rPr>
                <w:w w:val="105"/>
                <w:sz w:val="15"/>
              </w:rPr>
              <w:t>рассматривают, обсуждают и анализируют иллюстративный</w:t>
            </w:r>
            <w:r>
              <w:rPr>
                <w:spacing w:val="1"/>
                <w:w w:val="105"/>
                <w:sz w:val="15"/>
              </w:rPr>
              <w:t xml:space="preserve"> </w:t>
            </w:r>
            <w:r>
              <w:rPr>
                <w:w w:val="105"/>
                <w:sz w:val="15"/>
              </w:rPr>
              <w:t>образец техники выполнения кувырка вперёд в группировке;;</w:t>
            </w:r>
            <w:r>
              <w:rPr>
                <w:spacing w:val="1"/>
                <w:w w:val="105"/>
                <w:sz w:val="15"/>
              </w:rPr>
              <w:t xml:space="preserve"> </w:t>
            </w:r>
            <w:r>
              <w:rPr>
                <w:w w:val="105"/>
                <w:sz w:val="15"/>
              </w:rPr>
              <w:t>описывают технику выполнения кувырка вперёд с выделением</w:t>
            </w:r>
            <w:r>
              <w:rPr>
                <w:spacing w:val="-37"/>
                <w:w w:val="105"/>
                <w:sz w:val="15"/>
              </w:rPr>
              <w:t xml:space="preserve"> </w:t>
            </w:r>
            <w:r>
              <w:rPr>
                <w:w w:val="105"/>
                <w:sz w:val="15"/>
              </w:rPr>
              <w:t>фаз движения, выясняют возможность появление ошибок и</w:t>
            </w:r>
            <w:r>
              <w:rPr>
                <w:spacing w:val="1"/>
                <w:w w:val="105"/>
                <w:sz w:val="15"/>
              </w:rPr>
              <w:t xml:space="preserve"> </w:t>
            </w:r>
            <w:r>
              <w:rPr>
                <w:w w:val="105"/>
                <w:sz w:val="15"/>
              </w:rPr>
              <w:t>причин их появления (на основе предшествующего опыта);;</w:t>
            </w:r>
            <w:r>
              <w:rPr>
                <w:spacing w:val="1"/>
                <w:w w:val="105"/>
                <w:sz w:val="15"/>
              </w:rPr>
              <w:t xml:space="preserve"> </w:t>
            </w:r>
            <w:r>
              <w:rPr>
                <w:w w:val="105"/>
                <w:sz w:val="15"/>
              </w:rPr>
              <w:t>совершенствуют технику кувырка вперёд за счёт повторения</w:t>
            </w:r>
            <w:r>
              <w:rPr>
                <w:spacing w:val="1"/>
                <w:w w:val="105"/>
                <w:sz w:val="15"/>
              </w:rPr>
              <w:t xml:space="preserve"> </w:t>
            </w:r>
            <w:r>
              <w:rPr>
                <w:spacing w:val="-1"/>
                <w:w w:val="105"/>
                <w:sz w:val="15"/>
              </w:rPr>
              <w:t>техники</w:t>
            </w:r>
            <w:r>
              <w:rPr>
                <w:spacing w:val="-10"/>
                <w:w w:val="105"/>
                <w:sz w:val="15"/>
              </w:rPr>
              <w:t xml:space="preserve"> </w:t>
            </w:r>
            <w:r>
              <w:rPr>
                <w:spacing w:val="-1"/>
                <w:w w:val="105"/>
                <w:sz w:val="15"/>
              </w:rPr>
              <w:t>подводящих</w:t>
            </w:r>
            <w:r>
              <w:rPr>
                <w:spacing w:val="-10"/>
                <w:w w:val="105"/>
                <w:sz w:val="15"/>
              </w:rPr>
              <w:t xml:space="preserve"> </w:t>
            </w:r>
            <w:r>
              <w:rPr>
                <w:spacing w:val="-1"/>
                <w:w w:val="105"/>
                <w:sz w:val="15"/>
              </w:rPr>
              <w:t>упражнений</w:t>
            </w:r>
            <w:r>
              <w:rPr>
                <w:spacing w:val="-8"/>
                <w:w w:val="105"/>
                <w:sz w:val="15"/>
              </w:rPr>
              <w:t xml:space="preserve"> </w:t>
            </w:r>
            <w:r>
              <w:rPr>
                <w:spacing w:val="-1"/>
                <w:w w:val="105"/>
                <w:sz w:val="15"/>
              </w:rPr>
              <w:t>(перекаты</w:t>
            </w:r>
            <w:r>
              <w:rPr>
                <w:spacing w:val="-10"/>
                <w:w w:val="105"/>
                <w:sz w:val="15"/>
              </w:rPr>
              <w:t xml:space="preserve"> </w:t>
            </w:r>
            <w:r>
              <w:rPr>
                <w:w w:val="105"/>
                <w:sz w:val="15"/>
              </w:rPr>
              <w:t>и</w:t>
            </w:r>
            <w:r>
              <w:rPr>
                <w:spacing w:val="-8"/>
                <w:w w:val="105"/>
                <w:sz w:val="15"/>
              </w:rPr>
              <w:t xml:space="preserve"> </w:t>
            </w:r>
            <w:r>
              <w:rPr>
                <w:w w:val="105"/>
                <w:sz w:val="15"/>
              </w:rPr>
              <w:t>прыжки</w:t>
            </w:r>
            <w:r>
              <w:rPr>
                <w:spacing w:val="-8"/>
                <w:w w:val="105"/>
                <w:sz w:val="15"/>
              </w:rPr>
              <w:t xml:space="preserve"> </w:t>
            </w:r>
            <w:r>
              <w:rPr>
                <w:w w:val="105"/>
                <w:sz w:val="15"/>
              </w:rPr>
              <w:t>на</w:t>
            </w:r>
            <w:r>
              <w:rPr>
                <w:spacing w:val="-8"/>
                <w:w w:val="105"/>
                <w:sz w:val="15"/>
              </w:rPr>
              <w:t xml:space="preserve"> </w:t>
            </w:r>
            <w:r>
              <w:rPr>
                <w:w w:val="105"/>
                <w:sz w:val="15"/>
              </w:rPr>
              <w:t>месте,</w:t>
            </w:r>
            <w:r>
              <w:rPr>
                <w:spacing w:val="-36"/>
                <w:w w:val="105"/>
                <w:sz w:val="15"/>
              </w:rPr>
              <w:t xml:space="preserve"> </w:t>
            </w:r>
            <w:r>
              <w:rPr>
                <w:w w:val="105"/>
                <w:sz w:val="15"/>
              </w:rPr>
              <w:t>толчком</w:t>
            </w:r>
            <w:r>
              <w:rPr>
                <w:spacing w:val="-4"/>
                <w:w w:val="105"/>
                <w:sz w:val="15"/>
              </w:rPr>
              <w:t xml:space="preserve"> </w:t>
            </w:r>
            <w:r>
              <w:rPr>
                <w:w w:val="105"/>
                <w:sz w:val="15"/>
              </w:rPr>
              <w:t>двумя</w:t>
            </w:r>
            <w:r>
              <w:rPr>
                <w:spacing w:val="-2"/>
                <w:w w:val="105"/>
                <w:sz w:val="15"/>
              </w:rPr>
              <w:t xml:space="preserve"> </w:t>
            </w:r>
            <w:r>
              <w:rPr>
                <w:w w:val="105"/>
                <w:sz w:val="15"/>
              </w:rPr>
              <w:t>ногами</w:t>
            </w:r>
            <w:r>
              <w:rPr>
                <w:spacing w:val="-2"/>
                <w:w w:val="105"/>
                <w:sz w:val="15"/>
              </w:rPr>
              <w:t xml:space="preserve"> </w:t>
            </w:r>
            <w:r>
              <w:rPr>
                <w:w w:val="105"/>
                <w:sz w:val="15"/>
              </w:rPr>
              <w:t>в</w:t>
            </w:r>
            <w:r>
              <w:rPr>
                <w:spacing w:val="-4"/>
                <w:w w:val="105"/>
                <w:sz w:val="15"/>
              </w:rPr>
              <w:t xml:space="preserve"> </w:t>
            </w:r>
            <w:r>
              <w:rPr>
                <w:w w:val="105"/>
                <w:sz w:val="15"/>
              </w:rPr>
              <w:t>группировке);;</w:t>
            </w:r>
            <w:proofErr w:type="gramEnd"/>
          </w:p>
          <w:p w:rsidR="00FF064F" w:rsidRPr="009F308B" w:rsidRDefault="00FF064F">
            <w:pPr>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C409D" w:rsidRDefault="00B84493">
            <w:pPr>
              <w:rPr>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r w:rsidR="00BC409D">
              <w:rPr>
                <w:rFonts w:ascii="Times New Roman" w:eastAsia="Times New Roman" w:hAnsi="Times New Roman"/>
                <w:color w:val="000000"/>
                <w:w w:val="97"/>
                <w:sz w:val="20"/>
                <w:szCs w:val="20"/>
                <w:lang w:val="ru-RU"/>
              </w:rPr>
              <w:t xml:space="preserve"> Беседа.</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C409D" w:rsidRDefault="00BC409D">
            <w:pPr>
              <w:rPr>
                <w:sz w:val="20"/>
                <w:szCs w:val="20"/>
                <w:lang w:val="ru-RU"/>
              </w:rPr>
            </w:pPr>
            <w:r>
              <w:rPr>
                <w:sz w:val="20"/>
                <w:szCs w:val="20"/>
                <w:lang w:val="ru-RU"/>
              </w:rPr>
              <w:t xml:space="preserve">Урок </w:t>
            </w:r>
            <w:proofErr w:type="spellStart"/>
            <w:proofErr w:type="gramStart"/>
            <w:r>
              <w:rPr>
                <w:sz w:val="20"/>
                <w:szCs w:val="20"/>
                <w:lang w:val="ru-RU"/>
              </w:rPr>
              <w:t>п</w:t>
            </w:r>
            <w:r w:rsidR="003604B7">
              <w:rPr>
                <w:sz w:val="20"/>
                <w:szCs w:val="20"/>
                <w:lang w:val="ru-RU"/>
              </w:rPr>
              <w:t>р</w:t>
            </w:r>
            <w:proofErr w:type="spellEnd"/>
            <w:proofErr w:type="gramEnd"/>
            <w:r w:rsidR="003604B7">
              <w:rPr>
                <w:w w:val="105"/>
                <w:sz w:val="15"/>
                <w:lang w:val="ru-RU"/>
              </w:rPr>
              <w:t xml:space="preserve"> </w:t>
            </w:r>
            <w:proofErr w:type="spellStart"/>
            <w:r>
              <w:rPr>
                <w:sz w:val="20"/>
                <w:szCs w:val="20"/>
                <w:lang w:val="ru-RU"/>
              </w:rPr>
              <w:t>опаганды</w:t>
            </w:r>
            <w:proofErr w:type="spellEnd"/>
            <w:r>
              <w:rPr>
                <w:sz w:val="20"/>
                <w:szCs w:val="20"/>
                <w:lang w:val="ru-RU"/>
              </w:rPr>
              <w:t xml:space="preserve"> </w:t>
            </w:r>
            <w:r w:rsidRPr="003604B7">
              <w:rPr>
                <w:sz w:val="20"/>
                <w:szCs w:val="20"/>
                <w:lang w:val="ru-RU"/>
              </w:rPr>
              <w:t>ЗО</w:t>
            </w:r>
            <w:r w:rsidR="003604B7" w:rsidRPr="003604B7">
              <w:rPr>
                <w:w w:val="105"/>
                <w:sz w:val="20"/>
                <w:szCs w:val="20"/>
                <w:lang w:val="ru-RU"/>
              </w:rPr>
              <w:t>Ж</w:t>
            </w:r>
            <w:r w:rsidR="003604B7">
              <w:rPr>
                <w:w w:val="105"/>
                <w:sz w:val="15"/>
                <w:lang w:val="ru-RU"/>
              </w:rPr>
              <w:t xml:space="preserve"> </w:t>
            </w:r>
            <w:r w:rsidR="003604B7">
              <w:rPr>
                <w:w w:val="105"/>
                <w:sz w:val="15"/>
              </w:rPr>
              <w:t>https</w:t>
            </w:r>
            <w:r w:rsidR="003604B7" w:rsidRPr="003604B7">
              <w:rPr>
                <w:w w:val="105"/>
                <w:sz w:val="15"/>
                <w:lang w:val="ru-RU"/>
              </w:rPr>
              <w:t>://</w:t>
            </w:r>
            <w:proofErr w:type="spellStart"/>
            <w:r w:rsidR="003604B7">
              <w:rPr>
                <w:w w:val="105"/>
                <w:sz w:val="15"/>
              </w:rPr>
              <w:t>resh</w:t>
            </w:r>
            <w:proofErr w:type="spellEnd"/>
            <w:r w:rsidR="003604B7" w:rsidRPr="003604B7">
              <w:rPr>
                <w:w w:val="105"/>
                <w:sz w:val="15"/>
                <w:lang w:val="ru-RU"/>
              </w:rPr>
              <w:t>.</w:t>
            </w:r>
            <w:proofErr w:type="spellStart"/>
            <w:r w:rsidR="003604B7">
              <w:rPr>
                <w:w w:val="105"/>
                <w:sz w:val="15"/>
              </w:rPr>
              <w:t>edu</w:t>
            </w:r>
            <w:proofErr w:type="spellEnd"/>
            <w:r w:rsidR="003604B7" w:rsidRPr="003604B7">
              <w:rPr>
                <w:w w:val="105"/>
                <w:sz w:val="15"/>
                <w:lang w:val="ru-RU"/>
              </w:rPr>
              <w:t>.</w:t>
            </w:r>
            <w:proofErr w:type="spellStart"/>
            <w:r w:rsidR="003604B7">
              <w:rPr>
                <w:w w:val="105"/>
                <w:sz w:val="15"/>
              </w:rPr>
              <w:t>ru</w:t>
            </w:r>
            <w:proofErr w:type="spellEnd"/>
            <w:r w:rsidR="003604B7" w:rsidRPr="003604B7">
              <w:rPr>
                <w:w w:val="105"/>
                <w:sz w:val="15"/>
                <w:lang w:val="ru-RU"/>
              </w:rPr>
              <w:t>/</w:t>
            </w:r>
            <w:r w:rsidR="003604B7">
              <w:rPr>
                <w:w w:val="105"/>
                <w:sz w:val="15"/>
              </w:rPr>
              <w:t>subject</w:t>
            </w:r>
            <w:r w:rsidR="003604B7" w:rsidRPr="003604B7">
              <w:rPr>
                <w:w w:val="105"/>
                <w:sz w:val="15"/>
                <w:lang w:val="ru-RU"/>
              </w:rPr>
              <w:t>/9/</w:t>
            </w:r>
          </w:p>
        </w:tc>
      </w:tr>
      <w:tr w:rsidR="00FF064F" w:rsidRPr="00C45D22" w:rsidTr="009F308B">
        <w:trPr>
          <w:trHeight w:hRule="exact" w:val="15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8" w:after="0" w:line="230" w:lineRule="auto"/>
              <w:jc w:val="center"/>
              <w:rPr>
                <w:sz w:val="20"/>
                <w:szCs w:val="20"/>
                <w:lang w:val="ru-RU"/>
              </w:rPr>
            </w:pPr>
            <w:r>
              <w:rPr>
                <w:sz w:val="20"/>
                <w:szCs w:val="20"/>
                <w:lang w:val="ru-RU"/>
              </w:rPr>
              <w:t>4.20</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C92345">
            <w:pPr>
              <w:autoSpaceDE w:val="0"/>
              <w:autoSpaceDN w:val="0"/>
              <w:spacing w:before="78" w:after="0" w:line="252" w:lineRule="auto"/>
              <w:ind w:left="72" w:right="144"/>
              <w:rPr>
                <w:sz w:val="20"/>
                <w:szCs w:val="20"/>
                <w:lang w:val="ru-RU"/>
              </w:rPr>
            </w:pPr>
            <w:r>
              <w:rPr>
                <w:sz w:val="20"/>
                <w:szCs w:val="20"/>
                <w:lang w:val="ru-RU"/>
              </w:rPr>
              <w:t xml:space="preserve">Модуль «Гимнастика». </w:t>
            </w:r>
            <w:r w:rsidR="00990A08" w:rsidRPr="00060CED">
              <w:rPr>
                <w:sz w:val="20"/>
                <w:szCs w:val="20"/>
                <w:lang w:val="ru-RU"/>
              </w:rPr>
              <w:t>Кувырок назад в полушпагат. Развитие гибкости.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C92345">
            <w:pPr>
              <w:autoSpaceDE w:val="0"/>
              <w:autoSpaceDN w:val="0"/>
              <w:spacing w:before="78" w:after="0" w:line="230"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C92345">
            <w:pPr>
              <w:rPr>
                <w:sz w:val="20"/>
                <w:szCs w:val="20"/>
                <w:lang w:val="ru-RU"/>
              </w:rPr>
            </w:pPr>
            <w:r>
              <w:rPr>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C92345">
            <w:pPr>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604B7" w:rsidRDefault="00FF064F">
            <w:pPr>
              <w:rPr>
                <w:sz w:val="20"/>
                <w:szCs w:val="20"/>
                <w:lang w:val="ru-RU"/>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9F308B" w:rsidRDefault="009F308B" w:rsidP="009F308B">
            <w:pPr>
              <w:pStyle w:val="TableParagraph"/>
              <w:spacing w:before="59" w:line="266" w:lineRule="auto"/>
              <w:ind w:left="86"/>
              <w:rPr>
                <w:sz w:val="15"/>
              </w:rPr>
            </w:pPr>
            <w:r>
              <w:rPr>
                <w:w w:val="105"/>
                <w:sz w:val="15"/>
              </w:rPr>
              <w:t>знакомятся с образцом учителя, наблюдают и анализируют</w:t>
            </w:r>
            <w:r>
              <w:rPr>
                <w:spacing w:val="1"/>
                <w:w w:val="105"/>
                <w:sz w:val="15"/>
              </w:rPr>
              <w:t xml:space="preserve"> </w:t>
            </w:r>
            <w:r>
              <w:rPr>
                <w:spacing w:val="-1"/>
                <w:w w:val="105"/>
                <w:sz w:val="15"/>
              </w:rPr>
              <w:t>технику</w:t>
            </w:r>
            <w:r>
              <w:rPr>
                <w:spacing w:val="-13"/>
                <w:w w:val="105"/>
                <w:sz w:val="15"/>
              </w:rPr>
              <w:t xml:space="preserve"> </w:t>
            </w:r>
            <w:r>
              <w:rPr>
                <w:spacing w:val="-1"/>
                <w:w w:val="105"/>
                <w:sz w:val="15"/>
              </w:rPr>
              <w:t>лазанья</w:t>
            </w:r>
            <w:r>
              <w:rPr>
                <w:spacing w:val="-8"/>
                <w:w w:val="105"/>
                <w:sz w:val="15"/>
              </w:rPr>
              <w:t xml:space="preserve"> </w:t>
            </w:r>
            <w:r>
              <w:rPr>
                <w:spacing w:val="-1"/>
                <w:w w:val="105"/>
                <w:sz w:val="15"/>
              </w:rPr>
              <w:t>одноимённым</w:t>
            </w:r>
            <w:r>
              <w:rPr>
                <w:spacing w:val="-7"/>
                <w:w w:val="105"/>
                <w:sz w:val="15"/>
              </w:rPr>
              <w:t xml:space="preserve"> </w:t>
            </w:r>
            <w:r>
              <w:rPr>
                <w:spacing w:val="-1"/>
                <w:w w:val="105"/>
                <w:sz w:val="15"/>
              </w:rPr>
              <w:t>способом,</w:t>
            </w:r>
            <w:r>
              <w:rPr>
                <w:spacing w:val="-6"/>
                <w:w w:val="105"/>
                <w:sz w:val="15"/>
              </w:rPr>
              <w:t xml:space="preserve"> </w:t>
            </w:r>
            <w:r>
              <w:rPr>
                <w:spacing w:val="-1"/>
                <w:w w:val="105"/>
                <w:sz w:val="15"/>
              </w:rPr>
              <w:t>описывают</w:t>
            </w:r>
            <w:r>
              <w:rPr>
                <w:spacing w:val="-10"/>
                <w:w w:val="105"/>
                <w:sz w:val="15"/>
              </w:rPr>
              <w:t xml:space="preserve"> </w:t>
            </w:r>
            <w:r>
              <w:rPr>
                <w:w w:val="105"/>
                <w:sz w:val="15"/>
              </w:rPr>
              <w:t>её</w:t>
            </w:r>
            <w:r>
              <w:rPr>
                <w:spacing w:val="-6"/>
                <w:w w:val="105"/>
                <w:sz w:val="15"/>
              </w:rPr>
              <w:t xml:space="preserve"> </w:t>
            </w:r>
            <w:r>
              <w:rPr>
                <w:w w:val="105"/>
                <w:sz w:val="15"/>
              </w:rPr>
              <w:t>по</w:t>
            </w:r>
            <w:r>
              <w:rPr>
                <w:spacing w:val="-7"/>
                <w:w w:val="105"/>
                <w:sz w:val="15"/>
              </w:rPr>
              <w:t xml:space="preserve"> </w:t>
            </w:r>
            <w:r>
              <w:rPr>
                <w:w w:val="105"/>
                <w:sz w:val="15"/>
              </w:rPr>
              <w:t>фазам</w:t>
            </w:r>
            <w:r>
              <w:rPr>
                <w:spacing w:val="-36"/>
                <w:w w:val="105"/>
                <w:sz w:val="15"/>
              </w:rPr>
              <w:t xml:space="preserve"> </w:t>
            </w:r>
            <w:r>
              <w:rPr>
                <w:w w:val="105"/>
                <w:sz w:val="15"/>
              </w:rPr>
              <w:t>движения</w:t>
            </w:r>
            <w:proofErr w:type="gramStart"/>
            <w:r>
              <w:rPr>
                <w:w w:val="105"/>
                <w:sz w:val="15"/>
              </w:rPr>
              <w:t>;;</w:t>
            </w:r>
            <w:proofErr w:type="gramEnd"/>
          </w:p>
          <w:p w:rsidR="009F308B" w:rsidRDefault="009F308B" w:rsidP="009F308B">
            <w:pPr>
              <w:pStyle w:val="TableParagraph"/>
              <w:spacing w:before="1" w:line="266" w:lineRule="auto"/>
              <w:ind w:left="86" w:right="147"/>
              <w:rPr>
                <w:sz w:val="15"/>
              </w:rPr>
            </w:pPr>
            <w:r>
              <w:rPr>
                <w:spacing w:val="-1"/>
                <w:w w:val="105"/>
                <w:sz w:val="15"/>
              </w:rPr>
              <w:t>разучивают</w:t>
            </w:r>
            <w:r>
              <w:rPr>
                <w:spacing w:val="-13"/>
                <w:w w:val="105"/>
                <w:sz w:val="15"/>
              </w:rPr>
              <w:t xml:space="preserve"> </w:t>
            </w:r>
            <w:r>
              <w:rPr>
                <w:spacing w:val="-1"/>
                <w:w w:val="105"/>
                <w:sz w:val="15"/>
              </w:rPr>
              <w:t>лазанье</w:t>
            </w:r>
            <w:r>
              <w:rPr>
                <w:spacing w:val="-11"/>
                <w:w w:val="105"/>
                <w:sz w:val="15"/>
              </w:rPr>
              <w:t xml:space="preserve"> </w:t>
            </w:r>
            <w:r>
              <w:rPr>
                <w:spacing w:val="-1"/>
                <w:w w:val="105"/>
                <w:sz w:val="15"/>
              </w:rPr>
              <w:t>одноимённым</w:t>
            </w:r>
            <w:r>
              <w:rPr>
                <w:spacing w:val="-11"/>
                <w:w w:val="105"/>
                <w:sz w:val="15"/>
              </w:rPr>
              <w:t xml:space="preserve"> </w:t>
            </w:r>
            <w:r>
              <w:rPr>
                <w:spacing w:val="-1"/>
                <w:w w:val="105"/>
                <w:sz w:val="15"/>
              </w:rPr>
              <w:t>способом</w:t>
            </w:r>
            <w:r>
              <w:rPr>
                <w:spacing w:val="-11"/>
                <w:w w:val="105"/>
                <w:sz w:val="15"/>
              </w:rPr>
              <w:t xml:space="preserve"> </w:t>
            </w:r>
            <w:r>
              <w:rPr>
                <w:w w:val="105"/>
                <w:sz w:val="15"/>
              </w:rPr>
              <w:t>по</w:t>
            </w:r>
            <w:r>
              <w:rPr>
                <w:spacing w:val="-10"/>
                <w:w w:val="105"/>
                <w:sz w:val="15"/>
              </w:rPr>
              <w:t xml:space="preserve"> </w:t>
            </w:r>
            <w:r>
              <w:rPr>
                <w:w w:val="105"/>
                <w:sz w:val="15"/>
              </w:rPr>
              <w:t>фазам</w:t>
            </w:r>
            <w:r>
              <w:rPr>
                <w:spacing w:val="-7"/>
                <w:w w:val="105"/>
                <w:sz w:val="15"/>
              </w:rPr>
              <w:t xml:space="preserve"> </w:t>
            </w:r>
            <w:r>
              <w:rPr>
                <w:w w:val="105"/>
                <w:sz w:val="15"/>
              </w:rPr>
              <w:t>движения</w:t>
            </w:r>
            <w:r>
              <w:rPr>
                <w:spacing w:val="-36"/>
                <w:w w:val="105"/>
                <w:sz w:val="15"/>
              </w:rPr>
              <w:t xml:space="preserve"> </w:t>
            </w:r>
            <w:r>
              <w:rPr>
                <w:w w:val="105"/>
                <w:sz w:val="15"/>
              </w:rPr>
              <w:t>и</w:t>
            </w:r>
            <w:r>
              <w:rPr>
                <w:spacing w:val="-5"/>
                <w:w w:val="105"/>
                <w:sz w:val="15"/>
              </w:rPr>
              <w:t xml:space="preserve"> </w:t>
            </w:r>
            <w:r>
              <w:rPr>
                <w:w w:val="105"/>
                <w:sz w:val="15"/>
              </w:rPr>
              <w:t>в</w:t>
            </w:r>
            <w:r>
              <w:rPr>
                <w:spacing w:val="-1"/>
                <w:w w:val="105"/>
                <w:sz w:val="15"/>
              </w:rPr>
              <w:t xml:space="preserve"> </w:t>
            </w:r>
            <w:r>
              <w:rPr>
                <w:w w:val="105"/>
                <w:sz w:val="15"/>
              </w:rPr>
              <w:t>полной</w:t>
            </w:r>
            <w:r>
              <w:rPr>
                <w:spacing w:val="-2"/>
                <w:w w:val="105"/>
                <w:sz w:val="15"/>
              </w:rPr>
              <w:t xml:space="preserve"> </w:t>
            </w:r>
            <w:r>
              <w:rPr>
                <w:w w:val="105"/>
                <w:sz w:val="15"/>
              </w:rPr>
              <w:t>координации</w:t>
            </w:r>
            <w:proofErr w:type="gramStart"/>
            <w:r>
              <w:rPr>
                <w:w w:val="105"/>
                <w:sz w:val="15"/>
              </w:rPr>
              <w:t>;;</w:t>
            </w:r>
            <w:proofErr w:type="gramEnd"/>
          </w:p>
          <w:p w:rsidR="00FF064F" w:rsidRPr="009F308B" w:rsidRDefault="009F308B" w:rsidP="009F308B">
            <w:pPr>
              <w:rPr>
                <w:sz w:val="20"/>
                <w:szCs w:val="20"/>
                <w:lang w:val="ru-RU"/>
              </w:rPr>
            </w:pPr>
            <w:r w:rsidRPr="009F308B">
              <w:rPr>
                <w:spacing w:val="-1"/>
                <w:w w:val="105"/>
                <w:sz w:val="15"/>
                <w:lang w:val="ru-RU"/>
              </w:rPr>
              <w:t>контролируют</w:t>
            </w:r>
            <w:r w:rsidRPr="009F308B">
              <w:rPr>
                <w:spacing w:val="-8"/>
                <w:w w:val="105"/>
                <w:sz w:val="15"/>
                <w:lang w:val="ru-RU"/>
              </w:rPr>
              <w:t xml:space="preserve"> </w:t>
            </w:r>
            <w:r w:rsidRPr="009F308B">
              <w:rPr>
                <w:w w:val="105"/>
                <w:sz w:val="15"/>
                <w:lang w:val="ru-RU"/>
              </w:rPr>
              <w:t>технику</w:t>
            </w:r>
            <w:r w:rsidRPr="009F308B">
              <w:rPr>
                <w:spacing w:val="-10"/>
                <w:w w:val="105"/>
                <w:sz w:val="15"/>
                <w:lang w:val="ru-RU"/>
              </w:rPr>
              <w:t xml:space="preserve"> </w:t>
            </w:r>
            <w:r w:rsidRPr="009F308B">
              <w:rPr>
                <w:w w:val="105"/>
                <w:sz w:val="15"/>
                <w:lang w:val="ru-RU"/>
              </w:rPr>
              <w:t>выполнения</w:t>
            </w:r>
            <w:r w:rsidRPr="009F308B">
              <w:rPr>
                <w:spacing w:val="-5"/>
                <w:w w:val="105"/>
                <w:sz w:val="15"/>
                <w:lang w:val="ru-RU"/>
              </w:rPr>
              <w:t xml:space="preserve"> </w:t>
            </w:r>
            <w:r w:rsidRPr="009F308B">
              <w:rPr>
                <w:w w:val="105"/>
                <w:sz w:val="15"/>
                <w:lang w:val="ru-RU"/>
              </w:rPr>
              <w:t>упражнения</w:t>
            </w:r>
            <w:r w:rsidRPr="009F308B">
              <w:rPr>
                <w:spacing w:val="-7"/>
                <w:w w:val="105"/>
                <w:sz w:val="15"/>
                <w:lang w:val="ru-RU"/>
              </w:rPr>
              <w:t xml:space="preserve"> </w:t>
            </w:r>
            <w:r w:rsidRPr="009F308B">
              <w:rPr>
                <w:w w:val="105"/>
                <w:sz w:val="15"/>
                <w:lang w:val="ru-RU"/>
              </w:rPr>
              <w:t>другими</w:t>
            </w:r>
            <w:r w:rsidRPr="009F308B">
              <w:rPr>
                <w:spacing w:val="-36"/>
                <w:w w:val="105"/>
                <w:sz w:val="15"/>
                <w:lang w:val="ru-RU"/>
              </w:rPr>
              <w:t xml:space="preserve"> </w:t>
            </w:r>
            <w:r w:rsidRPr="009F308B">
              <w:rPr>
                <w:spacing w:val="-1"/>
                <w:w w:val="105"/>
                <w:sz w:val="15"/>
                <w:lang w:val="ru-RU"/>
              </w:rPr>
              <w:t>учащимися,</w:t>
            </w:r>
            <w:r w:rsidRPr="009F308B">
              <w:rPr>
                <w:spacing w:val="-12"/>
                <w:w w:val="105"/>
                <w:sz w:val="15"/>
                <w:lang w:val="ru-RU"/>
              </w:rPr>
              <w:t xml:space="preserve"> </w:t>
            </w:r>
            <w:r w:rsidRPr="009F308B">
              <w:rPr>
                <w:spacing w:val="-1"/>
                <w:w w:val="105"/>
                <w:sz w:val="15"/>
                <w:lang w:val="ru-RU"/>
              </w:rPr>
              <w:t>сравнивают</w:t>
            </w:r>
            <w:r w:rsidRPr="009F308B">
              <w:rPr>
                <w:spacing w:val="-12"/>
                <w:w w:val="105"/>
                <w:sz w:val="15"/>
                <w:lang w:val="ru-RU"/>
              </w:rPr>
              <w:t xml:space="preserve"> </w:t>
            </w:r>
            <w:r w:rsidRPr="009F308B">
              <w:rPr>
                <w:spacing w:val="-1"/>
                <w:w w:val="105"/>
                <w:sz w:val="15"/>
                <w:lang w:val="ru-RU"/>
              </w:rPr>
              <w:t>её</w:t>
            </w:r>
            <w:r w:rsidRPr="009F308B">
              <w:rPr>
                <w:spacing w:val="-8"/>
                <w:w w:val="105"/>
                <w:sz w:val="15"/>
                <w:lang w:val="ru-RU"/>
              </w:rPr>
              <w:t xml:space="preserve"> </w:t>
            </w:r>
            <w:r w:rsidRPr="009F308B">
              <w:rPr>
                <w:spacing w:val="-1"/>
                <w:w w:val="105"/>
                <w:sz w:val="15"/>
                <w:lang w:val="ru-RU"/>
              </w:rPr>
              <w:t>с</w:t>
            </w:r>
            <w:r w:rsidRPr="009F308B">
              <w:rPr>
                <w:spacing w:val="-8"/>
                <w:w w:val="105"/>
                <w:sz w:val="15"/>
                <w:lang w:val="ru-RU"/>
              </w:rPr>
              <w:t xml:space="preserve"> </w:t>
            </w:r>
            <w:r w:rsidRPr="009F308B">
              <w:rPr>
                <w:spacing w:val="-1"/>
                <w:w w:val="105"/>
                <w:sz w:val="15"/>
                <w:lang w:val="ru-RU"/>
              </w:rPr>
              <w:t>иллюстративным</w:t>
            </w:r>
            <w:r w:rsidRPr="009F308B">
              <w:rPr>
                <w:spacing w:val="-6"/>
                <w:w w:val="105"/>
                <w:sz w:val="15"/>
                <w:lang w:val="ru-RU"/>
              </w:rPr>
              <w:t xml:space="preserve"> </w:t>
            </w:r>
            <w:r w:rsidRPr="009F308B">
              <w:rPr>
                <w:w w:val="105"/>
                <w:sz w:val="15"/>
                <w:lang w:val="ru-RU"/>
              </w:rPr>
              <w:t>образцом</w:t>
            </w:r>
            <w:r w:rsidRPr="009F308B">
              <w:rPr>
                <w:spacing w:val="-9"/>
                <w:w w:val="105"/>
                <w:sz w:val="15"/>
                <w:lang w:val="ru-RU"/>
              </w:rPr>
              <w:t xml:space="preserve"> </w:t>
            </w:r>
            <w:r w:rsidRPr="009F308B">
              <w:rPr>
                <w:w w:val="105"/>
                <w:sz w:val="15"/>
                <w:lang w:val="ru-RU"/>
              </w:rPr>
              <w:t>и</w:t>
            </w:r>
            <w:r w:rsidRPr="009F308B">
              <w:rPr>
                <w:spacing w:val="-37"/>
                <w:w w:val="105"/>
                <w:sz w:val="15"/>
                <w:lang w:val="ru-RU"/>
              </w:rPr>
              <w:t xml:space="preserve"> </w:t>
            </w:r>
            <w:r w:rsidRPr="009F308B">
              <w:rPr>
                <w:w w:val="105"/>
                <w:sz w:val="15"/>
                <w:lang w:val="ru-RU"/>
              </w:rPr>
              <w:t>выявляют возможные ошибки, предлагают способы их</w:t>
            </w:r>
            <w:r w:rsidRPr="009F308B">
              <w:rPr>
                <w:spacing w:val="1"/>
                <w:w w:val="105"/>
                <w:sz w:val="15"/>
                <w:lang w:val="ru-RU"/>
              </w:rPr>
              <w:t xml:space="preserve"> </w:t>
            </w:r>
            <w:r w:rsidRPr="009F308B">
              <w:rPr>
                <w:w w:val="105"/>
                <w:sz w:val="15"/>
                <w:lang w:val="ru-RU"/>
              </w:rPr>
              <w:t>устранения</w:t>
            </w:r>
            <w:r w:rsidRPr="009F308B">
              <w:rPr>
                <w:spacing w:val="-3"/>
                <w:w w:val="105"/>
                <w:sz w:val="15"/>
                <w:lang w:val="ru-RU"/>
              </w:rPr>
              <w:t xml:space="preserve"> </w:t>
            </w:r>
            <w:r w:rsidRPr="009F308B">
              <w:rPr>
                <w:w w:val="105"/>
                <w:sz w:val="15"/>
                <w:lang w:val="ru-RU"/>
              </w:rPr>
              <w:t>(обучение</w:t>
            </w:r>
            <w:r w:rsidRPr="009F308B">
              <w:rPr>
                <w:spacing w:val="-2"/>
                <w:w w:val="105"/>
                <w:sz w:val="15"/>
                <w:lang w:val="ru-RU"/>
              </w:rPr>
              <w:t xml:space="preserve"> </w:t>
            </w:r>
            <w:r w:rsidRPr="009F308B">
              <w:rPr>
                <w:w w:val="105"/>
                <w:sz w:val="15"/>
                <w:lang w:val="ru-RU"/>
              </w:rPr>
              <w:t>в</w:t>
            </w:r>
            <w:r w:rsidRPr="009F308B">
              <w:rPr>
                <w:spacing w:val="-4"/>
                <w:w w:val="105"/>
                <w:sz w:val="15"/>
                <w:lang w:val="ru-RU"/>
              </w:rPr>
              <w:t xml:space="preserve"> </w:t>
            </w:r>
            <w:r w:rsidRPr="009F308B">
              <w:rPr>
                <w:w w:val="105"/>
                <w:sz w:val="15"/>
                <w:lang w:val="ru-RU"/>
              </w:rPr>
              <w:t>группах</w:t>
            </w:r>
            <w:proofErr w:type="gramStart"/>
            <w:r w:rsidRPr="009F308B">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B84493">
            <w:pPr>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C92345">
            <w:pPr>
              <w:rPr>
                <w:sz w:val="20"/>
                <w:szCs w:val="20"/>
              </w:rPr>
            </w:pPr>
            <w:r>
              <w:rPr>
                <w:w w:val="105"/>
                <w:sz w:val="15"/>
              </w:rPr>
              <w:t>https://resh.edu.ru/subject/9/</w:t>
            </w:r>
          </w:p>
        </w:tc>
      </w:tr>
      <w:tr w:rsidR="00FF064F" w:rsidRPr="003604B7" w:rsidTr="009F308B">
        <w:trPr>
          <w:trHeight w:hRule="exact" w:val="167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AB0896">
            <w:pPr>
              <w:autoSpaceDE w:val="0"/>
              <w:autoSpaceDN w:val="0"/>
              <w:spacing w:before="76" w:after="0" w:line="233" w:lineRule="auto"/>
              <w:jc w:val="center"/>
              <w:rPr>
                <w:sz w:val="20"/>
                <w:szCs w:val="20"/>
                <w:lang w:val="ru-RU"/>
              </w:rPr>
            </w:pPr>
            <w:r>
              <w:rPr>
                <w:sz w:val="20"/>
                <w:szCs w:val="20"/>
                <w:lang w:val="ru-RU"/>
              </w:rPr>
              <w:t>4.21</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C92345">
            <w:pPr>
              <w:autoSpaceDE w:val="0"/>
              <w:autoSpaceDN w:val="0"/>
              <w:spacing w:before="76" w:after="0" w:line="245" w:lineRule="auto"/>
              <w:ind w:left="72" w:right="144"/>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w:t>
            </w:r>
            <w:r>
              <w:rPr>
                <w:sz w:val="20"/>
                <w:szCs w:val="20"/>
                <w:lang w:val="ru-RU"/>
              </w:rPr>
              <w:t xml:space="preserve"> </w:t>
            </w:r>
            <w:r w:rsidR="00990A08" w:rsidRPr="00060CED">
              <w:rPr>
                <w:sz w:val="20"/>
                <w:szCs w:val="20"/>
                <w:lang w:val="ru-RU"/>
              </w:rPr>
              <w:t>Стойки и передвижения игрока. Передача мяча сверху двумя руками. Инструктаж по ТБ.</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C92345">
            <w:pPr>
              <w:autoSpaceDE w:val="0"/>
              <w:autoSpaceDN w:val="0"/>
              <w:spacing w:before="76" w:after="0" w:line="233"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C92345">
            <w:pPr>
              <w:rPr>
                <w:sz w:val="20"/>
                <w:szCs w:val="20"/>
                <w:lang w:val="ru-RU"/>
              </w:rPr>
            </w:pPr>
            <w:r>
              <w:rPr>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C92345">
            <w:pPr>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FF064F">
            <w:pPr>
              <w:rPr>
                <w:sz w:val="20"/>
                <w:szCs w:val="20"/>
                <w:lang w:val="ru-RU"/>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4D6393">
            <w:pPr>
              <w:rPr>
                <w:sz w:val="20"/>
                <w:szCs w:val="20"/>
                <w:lang w:val="ru-RU"/>
              </w:rPr>
            </w:pPr>
            <w:r w:rsidRPr="00C45D22">
              <w:rPr>
                <w:rFonts w:ascii="Times New Roman" w:eastAsia="Times New Roman" w:hAnsi="Times New Roman"/>
                <w:color w:val="000000"/>
                <w:w w:val="97"/>
                <w:sz w:val="20"/>
                <w:szCs w:val="20"/>
                <w:lang w:val="ru-RU"/>
              </w:rPr>
              <w:t xml:space="preserve">рассматривают, обсуждают и анализируют образец техники приёма и передачи </w:t>
            </w:r>
            <w:r w:rsidRPr="00C45D22">
              <w:rPr>
                <w:sz w:val="20"/>
                <w:szCs w:val="20"/>
                <w:lang w:val="ru-RU"/>
              </w:rPr>
              <w:br/>
            </w:r>
            <w:r w:rsidRPr="00C45D22">
              <w:rPr>
                <w:rFonts w:ascii="Times New Roman" w:eastAsia="Times New Roman" w:hAnsi="Times New Roman"/>
                <w:color w:val="000000"/>
                <w:w w:val="97"/>
                <w:sz w:val="20"/>
                <w:szCs w:val="20"/>
                <w:lang w:val="ru-RU"/>
              </w:rPr>
              <w:t xml:space="preserve">волейбольного мяча двумя руками снизу с места и в движении, определяют фазы движения и особенности их технического выполнения, проводят сравнения в технике приёма и передачи мяча стоя на месте и в движении, определяют отличительные </w:t>
            </w:r>
            <w:r w:rsidRPr="00C45D22">
              <w:rPr>
                <w:sz w:val="20"/>
                <w:szCs w:val="20"/>
                <w:lang w:val="ru-RU"/>
              </w:rPr>
              <w:br/>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B84493">
            <w:pPr>
              <w:rPr>
                <w:sz w:val="20"/>
                <w:szCs w:val="20"/>
                <w:lang w:val="ru-RU"/>
              </w:rPr>
            </w:pPr>
            <w:proofErr w:type="spellStart"/>
            <w:proofErr w:type="gramStart"/>
            <w:r w:rsidRPr="00C92345">
              <w:rPr>
                <w:rFonts w:ascii="Times New Roman" w:eastAsia="Times New Roman" w:hAnsi="Times New Roman"/>
                <w:color w:val="000000"/>
                <w:w w:val="97"/>
                <w:sz w:val="20"/>
                <w:szCs w:val="20"/>
                <w:lang w:val="ru-RU"/>
              </w:rPr>
              <w:t>Практичес</w:t>
            </w:r>
            <w:proofErr w:type="spellEnd"/>
            <w:r>
              <w:rPr>
                <w:rFonts w:ascii="Times New Roman" w:eastAsia="Times New Roman" w:hAnsi="Times New Roman"/>
                <w:color w:val="000000"/>
                <w:w w:val="97"/>
                <w:sz w:val="20"/>
                <w:szCs w:val="20"/>
                <w:lang w:val="ru-RU"/>
              </w:rPr>
              <w:t xml:space="preserve"> </w:t>
            </w:r>
            <w:proofErr w:type="spellStart"/>
            <w:r w:rsidRPr="00C92345">
              <w:rPr>
                <w:rFonts w:ascii="Times New Roman" w:eastAsia="Times New Roman" w:hAnsi="Times New Roman"/>
                <w:color w:val="000000"/>
                <w:w w:val="97"/>
                <w:sz w:val="20"/>
                <w:szCs w:val="20"/>
                <w:lang w:val="ru-RU"/>
              </w:rPr>
              <w:t>кая</w:t>
            </w:r>
            <w:proofErr w:type="spellEnd"/>
            <w:proofErr w:type="gramEnd"/>
            <w:r>
              <w:rPr>
                <w:rFonts w:ascii="Times New Roman" w:eastAsia="Times New Roman" w:hAnsi="Times New Roman"/>
                <w:color w:val="000000"/>
                <w:w w:val="97"/>
                <w:sz w:val="20"/>
                <w:szCs w:val="20"/>
                <w:lang w:val="ru-RU"/>
              </w:rPr>
              <w:t xml:space="preserve"> </w:t>
            </w:r>
            <w:r w:rsidRPr="00C92345">
              <w:rPr>
                <w:rFonts w:ascii="Times New Roman" w:eastAsia="Times New Roman" w:hAnsi="Times New Roman"/>
                <w:color w:val="000000"/>
                <w:w w:val="97"/>
                <w:sz w:val="20"/>
                <w:szCs w:val="20"/>
                <w:lang w:val="ru-RU"/>
              </w:rPr>
              <w:t>работа;</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92345" w:rsidRDefault="00C92345">
            <w:pPr>
              <w:rPr>
                <w:sz w:val="20"/>
                <w:szCs w:val="20"/>
                <w:lang w:val="ru-RU"/>
              </w:rPr>
            </w:pPr>
            <w:r>
              <w:rPr>
                <w:w w:val="105"/>
                <w:sz w:val="15"/>
              </w:rPr>
              <w:t>https</w:t>
            </w:r>
            <w:r w:rsidRPr="00C92345">
              <w:rPr>
                <w:w w:val="105"/>
                <w:sz w:val="15"/>
                <w:lang w:val="ru-RU"/>
              </w:rPr>
              <w:t>://</w:t>
            </w:r>
            <w:proofErr w:type="spellStart"/>
            <w:r>
              <w:rPr>
                <w:w w:val="105"/>
                <w:sz w:val="15"/>
              </w:rPr>
              <w:t>resh</w:t>
            </w:r>
            <w:proofErr w:type="spellEnd"/>
            <w:r w:rsidRPr="00C92345">
              <w:rPr>
                <w:w w:val="105"/>
                <w:sz w:val="15"/>
                <w:lang w:val="ru-RU"/>
              </w:rPr>
              <w:t>.</w:t>
            </w:r>
            <w:proofErr w:type="spellStart"/>
            <w:r>
              <w:rPr>
                <w:w w:val="105"/>
                <w:sz w:val="15"/>
              </w:rPr>
              <w:t>edu</w:t>
            </w:r>
            <w:proofErr w:type="spellEnd"/>
            <w:r w:rsidRPr="00C92345">
              <w:rPr>
                <w:w w:val="105"/>
                <w:sz w:val="15"/>
                <w:lang w:val="ru-RU"/>
              </w:rPr>
              <w:t>.</w:t>
            </w:r>
            <w:proofErr w:type="spellStart"/>
            <w:r>
              <w:rPr>
                <w:w w:val="105"/>
                <w:sz w:val="15"/>
              </w:rPr>
              <w:t>ru</w:t>
            </w:r>
            <w:proofErr w:type="spellEnd"/>
            <w:r w:rsidRPr="00C92345">
              <w:rPr>
                <w:w w:val="105"/>
                <w:sz w:val="15"/>
                <w:lang w:val="ru-RU"/>
              </w:rPr>
              <w:t>/</w:t>
            </w:r>
            <w:r>
              <w:rPr>
                <w:w w:val="105"/>
                <w:sz w:val="15"/>
              </w:rPr>
              <w:t>subject</w:t>
            </w:r>
            <w:r w:rsidRPr="00C92345">
              <w:rPr>
                <w:w w:val="105"/>
                <w:sz w:val="15"/>
                <w:lang w:val="ru-RU"/>
              </w:rPr>
              <w:t>/9/</w:t>
            </w:r>
          </w:p>
        </w:tc>
      </w:tr>
    </w:tbl>
    <w:p w:rsidR="00FF064F" w:rsidRPr="00C92345" w:rsidRDefault="00FF064F">
      <w:pPr>
        <w:autoSpaceDE w:val="0"/>
        <w:autoSpaceDN w:val="0"/>
        <w:spacing w:after="0" w:line="14" w:lineRule="exact"/>
        <w:rPr>
          <w:sz w:val="20"/>
          <w:szCs w:val="20"/>
          <w:lang w:val="ru-RU"/>
        </w:rPr>
      </w:pPr>
    </w:p>
    <w:p w:rsidR="00FF064F" w:rsidRPr="00C92345" w:rsidRDefault="00FF064F">
      <w:pPr>
        <w:rPr>
          <w:sz w:val="20"/>
          <w:szCs w:val="20"/>
          <w:lang w:val="ru-RU"/>
        </w:rPr>
        <w:sectPr w:rsidR="00FF064F" w:rsidRPr="00C92345">
          <w:pgSz w:w="16840" w:h="11900"/>
          <w:pgMar w:top="284" w:right="640" w:bottom="538" w:left="666" w:header="720" w:footer="720" w:gutter="0"/>
          <w:cols w:space="720" w:equalWidth="0">
            <w:col w:w="15534" w:space="0"/>
          </w:cols>
          <w:docGrid w:linePitch="360"/>
        </w:sectPr>
      </w:pPr>
    </w:p>
    <w:p w:rsidR="00FF064F" w:rsidRPr="00C92345" w:rsidRDefault="00FF064F">
      <w:pPr>
        <w:autoSpaceDE w:val="0"/>
        <w:autoSpaceDN w:val="0"/>
        <w:spacing w:after="66" w:line="220" w:lineRule="exact"/>
        <w:rPr>
          <w:sz w:val="20"/>
          <w:szCs w:val="20"/>
          <w:lang w:val="ru-RU"/>
        </w:rPr>
      </w:pPr>
    </w:p>
    <w:tbl>
      <w:tblPr>
        <w:tblW w:w="0" w:type="auto"/>
        <w:tblInd w:w="6" w:type="dxa"/>
        <w:tblLayout w:type="fixed"/>
        <w:tblLook w:val="04A0"/>
      </w:tblPr>
      <w:tblGrid>
        <w:gridCol w:w="468"/>
        <w:gridCol w:w="3217"/>
        <w:gridCol w:w="850"/>
        <w:gridCol w:w="851"/>
        <w:gridCol w:w="709"/>
        <w:gridCol w:w="283"/>
        <w:gridCol w:w="5812"/>
        <w:gridCol w:w="1134"/>
        <w:gridCol w:w="2178"/>
      </w:tblGrid>
      <w:tr w:rsidR="00FF064F" w:rsidRPr="00C45D22" w:rsidTr="006F2357">
        <w:trPr>
          <w:trHeight w:hRule="exact" w:val="114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B0896" w:rsidRDefault="00D86ED3">
            <w:pPr>
              <w:autoSpaceDE w:val="0"/>
              <w:autoSpaceDN w:val="0"/>
              <w:spacing w:before="78" w:after="0" w:line="230" w:lineRule="auto"/>
              <w:jc w:val="center"/>
              <w:rPr>
                <w:sz w:val="20"/>
                <w:szCs w:val="20"/>
                <w:lang w:val="ru-RU"/>
              </w:rPr>
            </w:pPr>
            <w:r>
              <w:rPr>
                <w:sz w:val="20"/>
                <w:szCs w:val="20"/>
                <w:lang w:val="ru-RU"/>
              </w:rPr>
              <w:t>4.22</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9137D6">
            <w:pPr>
              <w:autoSpaceDE w:val="0"/>
              <w:autoSpaceDN w:val="0"/>
              <w:spacing w:before="78" w:after="0" w:line="245" w:lineRule="auto"/>
              <w:ind w:left="72" w:right="288"/>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  Специальные упражнения волейболиста. Нижняя прямая подача мяча.</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8" w:after="0" w:line="230"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rPr>
                <w:sz w:val="20"/>
                <w:szCs w:val="20"/>
                <w:lang w:val="ru-RU"/>
              </w:rPr>
            </w:pPr>
            <w:r>
              <w:rPr>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pPr>
              <w:rPr>
                <w:sz w:val="20"/>
                <w:szCs w:val="20"/>
                <w:lang w:val="ru-RU"/>
              </w:rPr>
            </w:pPr>
            <w:r w:rsidRPr="00C45D22">
              <w:rPr>
                <w:rFonts w:ascii="Times New Roman" w:eastAsia="Times New Roman" w:hAnsi="Times New Roman"/>
                <w:color w:val="000000"/>
                <w:w w:val="97"/>
                <w:sz w:val="20"/>
                <w:szCs w:val="20"/>
                <w:lang w:val="ru-RU"/>
              </w:rPr>
              <w:t xml:space="preserve">рассматривают, обсуждают и анализируют образец техники приёма и передачи </w:t>
            </w:r>
            <w:r w:rsidRPr="00C45D22">
              <w:rPr>
                <w:sz w:val="20"/>
                <w:szCs w:val="20"/>
                <w:lang w:val="ru-RU"/>
              </w:rPr>
              <w:br/>
            </w:r>
            <w:r w:rsidRPr="00C45D22">
              <w:rPr>
                <w:rFonts w:ascii="Times New Roman" w:eastAsia="Times New Roman" w:hAnsi="Times New Roman"/>
                <w:color w:val="000000"/>
                <w:w w:val="97"/>
                <w:sz w:val="20"/>
                <w:szCs w:val="20"/>
                <w:lang w:val="ru-RU"/>
              </w:rPr>
              <w:t xml:space="preserve">волейбольного мяча двумя руками снизу с места и в движении, определяют фазы движения и особенности их технического выполнения, проводят сравнения в технике приёма и передачи мяча стоя на месте и в движении, определяют отличительные </w:t>
            </w:r>
            <w:r w:rsidRPr="00C45D22">
              <w:rPr>
                <w:sz w:val="20"/>
                <w:szCs w:val="20"/>
                <w:lang w:val="ru-RU"/>
              </w:rPr>
              <w:br/>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B84493">
            <w:pPr>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4D6393">
            <w:pPr>
              <w:rPr>
                <w:sz w:val="20"/>
                <w:szCs w:val="20"/>
              </w:rPr>
            </w:pPr>
            <w:r>
              <w:rPr>
                <w:w w:val="105"/>
                <w:sz w:val="15"/>
              </w:rPr>
              <w:t>https://resh.edu.ru/subject/9/</w:t>
            </w:r>
          </w:p>
        </w:tc>
      </w:tr>
      <w:tr w:rsidR="004D6393" w:rsidRPr="003604B7" w:rsidTr="006F2357">
        <w:trPr>
          <w:trHeight w:hRule="exact" w:val="155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AB0896" w:rsidRDefault="004D6393">
            <w:pPr>
              <w:autoSpaceDE w:val="0"/>
              <w:autoSpaceDN w:val="0"/>
              <w:spacing w:before="78" w:after="0" w:line="230" w:lineRule="auto"/>
              <w:jc w:val="center"/>
              <w:rPr>
                <w:sz w:val="20"/>
                <w:szCs w:val="20"/>
                <w:lang w:val="ru-RU"/>
              </w:rPr>
            </w:pPr>
            <w:r>
              <w:rPr>
                <w:sz w:val="20"/>
                <w:szCs w:val="20"/>
                <w:lang w:val="ru-RU"/>
              </w:rPr>
              <w:t>4.23</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060CED" w:rsidRDefault="004D6393">
            <w:pPr>
              <w:autoSpaceDE w:val="0"/>
              <w:autoSpaceDN w:val="0"/>
              <w:spacing w:before="78" w:after="0" w:line="245" w:lineRule="auto"/>
              <w:ind w:left="72" w:right="432"/>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  Стойки и передвижения игрока. Специальные упражнения волейболиста. Прием мяча снизу двумя руками.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autoSpaceDE w:val="0"/>
              <w:autoSpaceDN w:val="0"/>
              <w:spacing w:before="78" w:after="0" w:line="230"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rPr>
                <w:sz w:val="20"/>
                <w:szCs w:val="20"/>
                <w:lang w:val="ru-RU"/>
              </w:rPr>
            </w:pPr>
            <w:r>
              <w:rPr>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rPr>
                <w:sz w:val="20"/>
                <w:szCs w:val="20"/>
                <w:lang w:val="ru-RU"/>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C45D22" w:rsidRDefault="004D6393" w:rsidP="00EA76F3">
            <w:pPr>
              <w:autoSpaceDE w:val="0"/>
              <w:autoSpaceDN w:val="0"/>
              <w:spacing w:before="78" w:after="0" w:line="254" w:lineRule="auto"/>
              <w:ind w:left="72" w:right="288"/>
              <w:rPr>
                <w:sz w:val="20"/>
                <w:szCs w:val="20"/>
                <w:lang w:val="ru-RU"/>
              </w:rPr>
            </w:pPr>
            <w:r w:rsidRPr="00C45D22">
              <w:rPr>
                <w:rFonts w:ascii="Times New Roman" w:eastAsia="Times New Roman" w:hAnsi="Times New Roman"/>
                <w:color w:val="000000"/>
                <w:w w:val="97"/>
                <w:sz w:val="20"/>
                <w:szCs w:val="20"/>
                <w:lang w:val="ru-RU"/>
              </w:rPr>
              <w:t xml:space="preserve">рассматривают, обсуждают и анализируют образец техники приёма и передачи </w:t>
            </w:r>
            <w:r w:rsidRPr="00C45D22">
              <w:rPr>
                <w:sz w:val="20"/>
                <w:szCs w:val="20"/>
                <w:lang w:val="ru-RU"/>
              </w:rPr>
              <w:br/>
            </w:r>
            <w:r w:rsidRPr="00C45D22">
              <w:rPr>
                <w:rFonts w:ascii="Times New Roman" w:eastAsia="Times New Roman" w:hAnsi="Times New Roman"/>
                <w:color w:val="000000"/>
                <w:w w:val="97"/>
                <w:sz w:val="20"/>
                <w:szCs w:val="20"/>
                <w:lang w:val="ru-RU"/>
              </w:rPr>
              <w:t xml:space="preserve">волейбольного мяча двумя руками снизу с места и в движении, определяют фазы движения и особенности их технического выполнения, проводят сравнения в технике приёма и передачи мяча стоя на месте и в движении, определяют отличительные </w:t>
            </w:r>
            <w:r w:rsidRPr="00C45D22">
              <w:rPr>
                <w:sz w:val="20"/>
                <w:szCs w:val="20"/>
                <w:lang w:val="ru-RU"/>
              </w:rPr>
              <w:br/>
            </w:r>
            <w:r w:rsidRPr="00C45D22">
              <w:rPr>
                <w:rFonts w:ascii="Times New Roman" w:eastAsia="Times New Roman" w:hAnsi="Times New Roman"/>
                <w:color w:val="000000"/>
                <w:w w:val="97"/>
                <w:sz w:val="20"/>
                <w:szCs w:val="20"/>
                <w:lang w:val="ru-RU"/>
              </w:rPr>
              <w:t>особенности в технике выполнения, делают выводы</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rPr>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4D6393" w:rsidRDefault="004D6393">
            <w:pPr>
              <w:rPr>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4D6393" w:rsidRPr="003604B7" w:rsidTr="006F2357">
        <w:trPr>
          <w:trHeight w:hRule="exact" w:val="156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autoSpaceDE w:val="0"/>
              <w:autoSpaceDN w:val="0"/>
              <w:spacing w:before="78" w:after="0" w:line="230" w:lineRule="auto"/>
              <w:jc w:val="center"/>
              <w:rPr>
                <w:sz w:val="20"/>
                <w:szCs w:val="20"/>
                <w:lang w:val="ru-RU"/>
              </w:rPr>
            </w:pPr>
            <w:r>
              <w:rPr>
                <w:sz w:val="20"/>
                <w:szCs w:val="20"/>
                <w:lang w:val="ru-RU"/>
              </w:rPr>
              <w:t>4.24</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060CED" w:rsidRDefault="004D6393" w:rsidP="00990A08">
            <w:pPr>
              <w:autoSpaceDE w:val="0"/>
              <w:autoSpaceDN w:val="0"/>
              <w:spacing w:before="78" w:after="0" w:line="247" w:lineRule="auto"/>
              <w:ind w:right="144"/>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  Стойки и передвижения игрока. Специальные упражнения волейболиста. Прием мяча снизу двумя руками после подачи.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autoSpaceDE w:val="0"/>
              <w:autoSpaceDN w:val="0"/>
              <w:spacing w:before="78" w:after="0" w:line="230"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rPr>
                <w:sz w:val="20"/>
                <w:szCs w:val="20"/>
                <w:lang w:val="ru-RU"/>
              </w:rPr>
            </w:pPr>
            <w:r>
              <w:rPr>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rPr>
                <w:sz w:val="20"/>
                <w:szCs w:val="20"/>
                <w:lang w:val="ru-RU"/>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C45D22" w:rsidRDefault="004D6393" w:rsidP="00EA76F3">
            <w:pPr>
              <w:autoSpaceDE w:val="0"/>
              <w:autoSpaceDN w:val="0"/>
              <w:spacing w:before="78" w:after="0" w:line="247" w:lineRule="auto"/>
              <w:ind w:left="72" w:right="144"/>
              <w:rPr>
                <w:sz w:val="20"/>
                <w:szCs w:val="20"/>
                <w:lang w:val="ru-RU"/>
              </w:rPr>
            </w:pPr>
            <w:r w:rsidRPr="00C45D22">
              <w:rPr>
                <w:rFonts w:ascii="Times New Roman" w:eastAsia="Times New Roman" w:hAnsi="Times New Roman"/>
                <w:color w:val="000000"/>
                <w:w w:val="97"/>
                <w:sz w:val="20"/>
                <w:szCs w:val="20"/>
                <w:lang w:val="ru-RU"/>
              </w:rPr>
              <w:t>закрепляют и совершенствуют технику приёма и передачи волейбольного мяча двумя руками сверху с места (обучение в парах</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9137D6" w:rsidRDefault="004D6393">
            <w:pPr>
              <w:rPr>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4D6393" w:rsidRPr="004D6393" w:rsidRDefault="004D6393">
            <w:pPr>
              <w:rPr>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EA76F3" w:rsidRPr="003604B7" w:rsidTr="006F2357">
        <w:trPr>
          <w:trHeight w:hRule="exact" w:val="155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9137D6" w:rsidRDefault="00EA76F3">
            <w:pPr>
              <w:autoSpaceDE w:val="0"/>
              <w:autoSpaceDN w:val="0"/>
              <w:spacing w:before="76" w:after="0" w:line="230" w:lineRule="auto"/>
              <w:jc w:val="center"/>
              <w:rPr>
                <w:sz w:val="20"/>
                <w:szCs w:val="20"/>
                <w:lang w:val="ru-RU"/>
              </w:rPr>
            </w:pPr>
            <w:r>
              <w:rPr>
                <w:sz w:val="20"/>
                <w:szCs w:val="20"/>
                <w:lang w:val="ru-RU"/>
              </w:rPr>
              <w:t>4.25</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060CED" w:rsidRDefault="00EA76F3" w:rsidP="00990A08">
            <w:pPr>
              <w:autoSpaceDE w:val="0"/>
              <w:autoSpaceDN w:val="0"/>
              <w:spacing w:before="76" w:after="0" w:line="230" w:lineRule="auto"/>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 xml:space="preserve">волейбол).  Стойки и передвижения игрока. Специальные упражнения волейболиста. </w:t>
            </w:r>
            <w:r w:rsidRPr="00060CED">
              <w:rPr>
                <w:sz w:val="20"/>
                <w:szCs w:val="20"/>
              </w:rPr>
              <w:t>Игра</w:t>
            </w:r>
            <w:r w:rsidRPr="00060CED">
              <w:rPr>
                <w:sz w:val="20"/>
                <w:szCs w:val="20"/>
                <w:lang w:val="ru-RU"/>
              </w:rPr>
              <w:t xml:space="preserve"> </w:t>
            </w:r>
            <w:proofErr w:type="spellStart"/>
            <w:r w:rsidRPr="00060CED">
              <w:rPr>
                <w:sz w:val="20"/>
                <w:szCs w:val="20"/>
              </w:rPr>
              <w:t>по</w:t>
            </w:r>
            <w:proofErr w:type="spellEnd"/>
            <w:r w:rsidRPr="00060CED">
              <w:rPr>
                <w:sz w:val="20"/>
                <w:szCs w:val="20"/>
                <w:lang w:val="ru-RU"/>
              </w:rPr>
              <w:t xml:space="preserve"> </w:t>
            </w:r>
            <w:r w:rsidRPr="00060CED">
              <w:rPr>
                <w:sz w:val="20"/>
                <w:szCs w:val="20"/>
              </w:rPr>
              <w:t>упрощенным</w:t>
            </w:r>
            <w:r w:rsidRPr="00060CED">
              <w:rPr>
                <w:sz w:val="20"/>
                <w:szCs w:val="20"/>
                <w:lang w:val="ru-RU"/>
              </w:rPr>
              <w:t xml:space="preserve"> </w:t>
            </w:r>
            <w:r w:rsidRPr="00060CED">
              <w:rPr>
                <w:sz w:val="20"/>
                <w:szCs w:val="20"/>
              </w:rPr>
              <w:t>правилам.</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9137D6" w:rsidRDefault="00EA76F3">
            <w:pPr>
              <w:autoSpaceDE w:val="0"/>
              <w:autoSpaceDN w:val="0"/>
              <w:spacing w:before="76" w:after="0" w:line="230"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9137D6" w:rsidRDefault="00EA76F3">
            <w:pPr>
              <w:rPr>
                <w:sz w:val="20"/>
                <w:szCs w:val="20"/>
                <w:lang w:val="ru-RU"/>
              </w:rPr>
            </w:pPr>
            <w:r>
              <w:rPr>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9137D6" w:rsidRDefault="00EA76F3">
            <w:pPr>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9137D6" w:rsidRDefault="00EA76F3">
            <w:pPr>
              <w:rPr>
                <w:sz w:val="20"/>
                <w:szCs w:val="20"/>
                <w:lang w:val="ru-RU"/>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66" w:lineRule="auto"/>
              <w:ind w:left="86" w:right="147"/>
              <w:rPr>
                <w:sz w:val="15"/>
              </w:rPr>
            </w:pPr>
            <w:r>
              <w:rPr>
                <w:w w:val="105"/>
                <w:sz w:val="15"/>
              </w:rPr>
              <w:t>закрепляют и совершенствуют технику подачи мяча</w:t>
            </w:r>
            <w:proofErr w:type="gramStart"/>
            <w:r>
              <w:rPr>
                <w:w w:val="105"/>
                <w:sz w:val="15"/>
              </w:rPr>
              <w:t>;;</w:t>
            </w:r>
            <w:r>
              <w:rPr>
                <w:spacing w:val="1"/>
                <w:w w:val="105"/>
                <w:sz w:val="15"/>
              </w:rPr>
              <w:t xml:space="preserve"> </w:t>
            </w:r>
            <w:proofErr w:type="gramEnd"/>
            <w:r>
              <w:rPr>
                <w:spacing w:val="-2"/>
                <w:w w:val="105"/>
                <w:sz w:val="15"/>
              </w:rPr>
              <w:t>рассматривают,</w:t>
            </w:r>
            <w:r>
              <w:rPr>
                <w:spacing w:val="-12"/>
                <w:w w:val="105"/>
                <w:sz w:val="15"/>
              </w:rPr>
              <w:t xml:space="preserve"> </w:t>
            </w:r>
            <w:r>
              <w:rPr>
                <w:spacing w:val="-1"/>
                <w:w w:val="105"/>
                <w:sz w:val="15"/>
              </w:rPr>
              <w:t>обсуждают</w:t>
            </w:r>
            <w:r>
              <w:rPr>
                <w:spacing w:val="-8"/>
                <w:w w:val="105"/>
                <w:sz w:val="15"/>
              </w:rPr>
              <w:t xml:space="preserve"> </w:t>
            </w:r>
            <w:r>
              <w:rPr>
                <w:spacing w:val="-1"/>
                <w:w w:val="105"/>
                <w:sz w:val="15"/>
              </w:rPr>
              <w:t>и</w:t>
            </w:r>
            <w:r>
              <w:rPr>
                <w:spacing w:val="-6"/>
                <w:w w:val="105"/>
                <w:sz w:val="15"/>
              </w:rPr>
              <w:t xml:space="preserve"> </w:t>
            </w:r>
            <w:r>
              <w:rPr>
                <w:spacing w:val="-1"/>
                <w:w w:val="105"/>
                <w:sz w:val="15"/>
              </w:rPr>
              <w:t>анализируют</w:t>
            </w:r>
            <w:r>
              <w:rPr>
                <w:spacing w:val="-6"/>
                <w:w w:val="105"/>
                <w:sz w:val="15"/>
              </w:rPr>
              <w:t xml:space="preserve"> </w:t>
            </w:r>
            <w:r>
              <w:rPr>
                <w:spacing w:val="-1"/>
                <w:w w:val="105"/>
                <w:sz w:val="15"/>
              </w:rPr>
              <w:t>образец</w:t>
            </w:r>
            <w:r>
              <w:rPr>
                <w:spacing w:val="-4"/>
                <w:w w:val="105"/>
                <w:sz w:val="15"/>
              </w:rPr>
              <w:t xml:space="preserve"> </w:t>
            </w:r>
            <w:r>
              <w:rPr>
                <w:spacing w:val="-1"/>
                <w:w w:val="105"/>
                <w:sz w:val="15"/>
              </w:rPr>
              <w:t>техники</w:t>
            </w:r>
            <w:r>
              <w:rPr>
                <w:spacing w:val="-36"/>
                <w:w w:val="105"/>
                <w:sz w:val="15"/>
              </w:rPr>
              <w:t xml:space="preserve"> </w:t>
            </w:r>
            <w:r>
              <w:rPr>
                <w:w w:val="105"/>
                <w:sz w:val="15"/>
              </w:rPr>
              <w:t>прямой нижней подачи, определяют фазы движения и</w:t>
            </w:r>
            <w:r>
              <w:rPr>
                <w:spacing w:val="1"/>
                <w:w w:val="105"/>
                <w:sz w:val="15"/>
              </w:rPr>
              <w:t xml:space="preserve"> </w:t>
            </w:r>
            <w:r>
              <w:rPr>
                <w:w w:val="105"/>
                <w:sz w:val="15"/>
              </w:rPr>
              <w:t>особенности</w:t>
            </w:r>
            <w:r>
              <w:rPr>
                <w:spacing w:val="-2"/>
                <w:w w:val="105"/>
                <w:sz w:val="15"/>
              </w:rPr>
              <w:t xml:space="preserve"> </w:t>
            </w:r>
            <w:r>
              <w:rPr>
                <w:w w:val="105"/>
                <w:sz w:val="15"/>
              </w:rPr>
              <w:t>их</w:t>
            </w:r>
            <w:r>
              <w:rPr>
                <w:spacing w:val="-3"/>
                <w:w w:val="105"/>
                <w:sz w:val="15"/>
              </w:rPr>
              <w:t xml:space="preserve"> </w:t>
            </w:r>
            <w:r>
              <w:rPr>
                <w:w w:val="105"/>
                <w:sz w:val="15"/>
              </w:rPr>
              <w:t>выполнения;;</w:t>
            </w:r>
          </w:p>
          <w:p w:rsidR="00EA76F3" w:rsidRDefault="00EA76F3" w:rsidP="00EA76F3">
            <w:pPr>
              <w:pStyle w:val="TableParagraph"/>
              <w:spacing w:before="2" w:line="266" w:lineRule="auto"/>
              <w:ind w:left="86" w:right="124"/>
              <w:rPr>
                <w:sz w:val="15"/>
              </w:rPr>
            </w:pPr>
            <w:r>
              <w:rPr>
                <w:spacing w:val="-1"/>
                <w:w w:val="105"/>
                <w:sz w:val="15"/>
              </w:rPr>
              <w:t>разучивают</w:t>
            </w:r>
            <w:r>
              <w:rPr>
                <w:spacing w:val="-13"/>
                <w:w w:val="105"/>
                <w:sz w:val="15"/>
              </w:rPr>
              <w:t xml:space="preserve"> </w:t>
            </w:r>
            <w:r>
              <w:rPr>
                <w:spacing w:val="-1"/>
                <w:w w:val="105"/>
                <w:sz w:val="15"/>
              </w:rPr>
              <w:t>и</w:t>
            </w:r>
            <w:r>
              <w:rPr>
                <w:spacing w:val="-11"/>
                <w:w w:val="105"/>
                <w:sz w:val="15"/>
              </w:rPr>
              <w:t xml:space="preserve"> </w:t>
            </w:r>
            <w:r>
              <w:rPr>
                <w:spacing w:val="-1"/>
                <w:w w:val="105"/>
                <w:sz w:val="15"/>
              </w:rPr>
              <w:t>закрепляют</w:t>
            </w:r>
            <w:r>
              <w:rPr>
                <w:spacing w:val="-11"/>
                <w:w w:val="105"/>
                <w:sz w:val="15"/>
              </w:rPr>
              <w:t xml:space="preserve"> </w:t>
            </w:r>
            <w:r>
              <w:rPr>
                <w:w w:val="105"/>
                <w:sz w:val="15"/>
              </w:rPr>
              <w:t>технику</w:t>
            </w:r>
            <w:r>
              <w:rPr>
                <w:spacing w:val="-12"/>
                <w:w w:val="105"/>
                <w:sz w:val="15"/>
              </w:rPr>
              <w:t xml:space="preserve"> </w:t>
            </w:r>
            <w:r>
              <w:rPr>
                <w:w w:val="105"/>
                <w:sz w:val="15"/>
              </w:rPr>
              <w:t>прямой</w:t>
            </w:r>
            <w:r>
              <w:rPr>
                <w:spacing w:val="-9"/>
                <w:w w:val="105"/>
                <w:sz w:val="15"/>
              </w:rPr>
              <w:t xml:space="preserve"> </w:t>
            </w:r>
            <w:r>
              <w:rPr>
                <w:w w:val="105"/>
                <w:sz w:val="15"/>
              </w:rPr>
              <w:t>нижней</w:t>
            </w:r>
            <w:r>
              <w:rPr>
                <w:spacing w:val="-11"/>
                <w:w w:val="105"/>
                <w:sz w:val="15"/>
              </w:rPr>
              <w:t xml:space="preserve"> </w:t>
            </w:r>
            <w:r>
              <w:rPr>
                <w:w w:val="105"/>
                <w:sz w:val="15"/>
              </w:rPr>
              <w:t>подачи</w:t>
            </w:r>
            <w:r>
              <w:rPr>
                <w:spacing w:val="-8"/>
                <w:w w:val="105"/>
                <w:sz w:val="15"/>
              </w:rPr>
              <w:t xml:space="preserve"> </w:t>
            </w:r>
            <w:r>
              <w:rPr>
                <w:w w:val="105"/>
                <w:sz w:val="15"/>
              </w:rPr>
              <w:t>мяча</w:t>
            </w:r>
            <w:proofErr w:type="gramStart"/>
            <w:r>
              <w:rPr>
                <w:w w:val="105"/>
                <w:sz w:val="15"/>
              </w:rPr>
              <w:t>;;</w:t>
            </w:r>
            <w:r>
              <w:rPr>
                <w:spacing w:val="-37"/>
                <w:w w:val="105"/>
                <w:sz w:val="15"/>
              </w:rPr>
              <w:t xml:space="preserve"> </w:t>
            </w:r>
            <w:proofErr w:type="gramEnd"/>
            <w:r>
              <w:rPr>
                <w:spacing w:val="-2"/>
                <w:w w:val="105"/>
                <w:sz w:val="15"/>
              </w:rPr>
              <w:t xml:space="preserve">контролируют </w:t>
            </w:r>
            <w:r>
              <w:rPr>
                <w:spacing w:val="-1"/>
                <w:w w:val="105"/>
                <w:sz w:val="15"/>
              </w:rPr>
              <w:t>технику выполнения подачи другими учащимися,</w:t>
            </w:r>
            <w:r>
              <w:rPr>
                <w:spacing w:val="-38"/>
                <w:w w:val="105"/>
                <w:sz w:val="15"/>
              </w:rPr>
              <w:t xml:space="preserve"> </w:t>
            </w:r>
            <w:r>
              <w:rPr>
                <w:w w:val="105"/>
                <w:sz w:val="15"/>
              </w:rPr>
              <w:t>выявляют возможные ошибки и предлагают способы их</w:t>
            </w:r>
            <w:r>
              <w:rPr>
                <w:spacing w:val="1"/>
                <w:w w:val="105"/>
                <w:sz w:val="15"/>
              </w:rPr>
              <w:t xml:space="preserve"> </w:t>
            </w:r>
            <w:r>
              <w:rPr>
                <w:w w:val="105"/>
                <w:sz w:val="15"/>
              </w:rPr>
              <w:t>устранения</w:t>
            </w:r>
            <w:r>
              <w:rPr>
                <w:spacing w:val="-3"/>
                <w:w w:val="105"/>
                <w:sz w:val="15"/>
              </w:rPr>
              <w:t xml:space="preserve"> </w:t>
            </w:r>
            <w:r>
              <w:rPr>
                <w:w w:val="105"/>
                <w:sz w:val="15"/>
              </w:rPr>
              <w:t>(обучение</w:t>
            </w:r>
            <w:r>
              <w:rPr>
                <w:spacing w:val="-2"/>
                <w:w w:val="105"/>
                <w:sz w:val="15"/>
              </w:rPr>
              <w:t xml:space="preserve"> </w:t>
            </w:r>
            <w:r>
              <w:rPr>
                <w:w w:val="105"/>
                <w:sz w:val="15"/>
              </w:rPr>
              <w:t>в</w:t>
            </w:r>
            <w:r>
              <w:rPr>
                <w:spacing w:val="-1"/>
                <w:w w:val="105"/>
                <w:sz w:val="15"/>
              </w:rPr>
              <w:t xml:space="preserve"> </w:t>
            </w:r>
            <w:r>
              <w:rPr>
                <w:w w:val="105"/>
                <w:sz w:val="15"/>
              </w:rPr>
              <w:t>парах);;</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rPr>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4D6393" w:rsidRDefault="00EA76F3" w:rsidP="00B84493">
            <w:pPr>
              <w:autoSpaceDE w:val="0"/>
              <w:autoSpaceDN w:val="0"/>
              <w:spacing w:before="76" w:after="0" w:line="230" w:lineRule="auto"/>
              <w:rPr>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EA76F3" w:rsidRPr="00C45D22" w:rsidTr="006F2357">
        <w:trPr>
          <w:trHeight w:hRule="exact" w:val="12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D86ED3" w:rsidRDefault="00EA76F3" w:rsidP="00D86ED3">
            <w:pPr>
              <w:autoSpaceDE w:val="0"/>
              <w:autoSpaceDN w:val="0"/>
              <w:spacing w:before="76" w:after="0" w:line="233" w:lineRule="auto"/>
              <w:rPr>
                <w:sz w:val="20"/>
                <w:szCs w:val="20"/>
                <w:lang w:val="ru-RU"/>
              </w:rPr>
            </w:pPr>
            <w:r>
              <w:rPr>
                <w:sz w:val="20"/>
                <w:szCs w:val="20"/>
                <w:lang w:val="ru-RU"/>
              </w:rPr>
              <w:t>4.26</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060CED" w:rsidRDefault="00EA76F3" w:rsidP="00990A08">
            <w:pPr>
              <w:autoSpaceDE w:val="0"/>
              <w:autoSpaceDN w:val="0"/>
              <w:spacing w:before="76" w:after="0" w:line="233" w:lineRule="auto"/>
              <w:ind w:left="72"/>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  Специальные упражнения волейболиста. Передача мяча сверху двумя руками в парах.</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66" w:lineRule="auto"/>
              <w:ind w:left="86" w:right="462"/>
              <w:rPr>
                <w:sz w:val="15"/>
              </w:rPr>
            </w:pPr>
            <w:r>
              <w:rPr>
                <w:w w:val="105"/>
                <w:sz w:val="15"/>
              </w:rPr>
              <w:t>знакомятся с рекомендациями учителя по использованию</w:t>
            </w:r>
            <w:r>
              <w:rPr>
                <w:spacing w:val="1"/>
                <w:w w:val="105"/>
                <w:sz w:val="15"/>
              </w:rPr>
              <w:t xml:space="preserve"> </w:t>
            </w:r>
            <w:r>
              <w:rPr>
                <w:spacing w:val="-2"/>
                <w:w w:val="105"/>
                <w:sz w:val="15"/>
              </w:rPr>
              <w:t xml:space="preserve">подготовительных </w:t>
            </w:r>
            <w:r>
              <w:rPr>
                <w:spacing w:val="-1"/>
                <w:w w:val="105"/>
                <w:sz w:val="15"/>
              </w:rPr>
              <w:t>и подводящих упражнений для освоения</w:t>
            </w:r>
            <w:r>
              <w:rPr>
                <w:spacing w:val="-37"/>
                <w:w w:val="105"/>
                <w:sz w:val="15"/>
              </w:rPr>
              <w:t xml:space="preserve"> </w:t>
            </w:r>
            <w:r>
              <w:rPr>
                <w:w w:val="105"/>
                <w:sz w:val="15"/>
              </w:rPr>
              <w:t>технических</w:t>
            </w:r>
            <w:r>
              <w:rPr>
                <w:spacing w:val="-5"/>
                <w:w w:val="105"/>
                <w:sz w:val="15"/>
              </w:rPr>
              <w:t xml:space="preserve"> </w:t>
            </w:r>
            <w:r>
              <w:rPr>
                <w:w w:val="105"/>
                <w:sz w:val="15"/>
              </w:rPr>
              <w:t>действий</w:t>
            </w:r>
            <w:r>
              <w:rPr>
                <w:spacing w:val="-2"/>
                <w:w w:val="105"/>
                <w:sz w:val="15"/>
              </w:rPr>
              <w:t xml:space="preserve"> </w:t>
            </w:r>
            <w:r>
              <w:rPr>
                <w:w w:val="105"/>
                <w:sz w:val="15"/>
              </w:rPr>
              <w:t>игры</w:t>
            </w:r>
            <w:r>
              <w:rPr>
                <w:spacing w:val="-4"/>
                <w:w w:val="105"/>
                <w:sz w:val="15"/>
              </w:rPr>
              <w:t xml:space="preserve"> </w:t>
            </w:r>
            <w:r>
              <w:rPr>
                <w:w w:val="105"/>
                <w:sz w:val="15"/>
              </w:rPr>
              <w:t>волейбол;</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4D6393" w:rsidRDefault="00EA76F3" w:rsidP="00B84493">
            <w:pPr>
              <w:autoSpaceDE w:val="0"/>
              <w:autoSpaceDN w:val="0"/>
              <w:spacing w:before="76" w:after="0" w:line="233" w:lineRule="auto"/>
              <w:rPr>
                <w:sz w:val="20"/>
                <w:szCs w:val="20"/>
              </w:rPr>
            </w:pPr>
            <w:r>
              <w:rPr>
                <w:w w:val="105"/>
                <w:sz w:val="15"/>
              </w:rPr>
              <w:t>https://resh.edu.ru/subject/9/</w:t>
            </w:r>
          </w:p>
        </w:tc>
      </w:tr>
      <w:tr w:rsidR="00EA76F3" w:rsidRPr="00C45D22" w:rsidTr="006F2357">
        <w:trPr>
          <w:trHeight w:hRule="exact" w:val="127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D86ED3" w:rsidRDefault="00EA76F3">
            <w:pPr>
              <w:autoSpaceDE w:val="0"/>
              <w:autoSpaceDN w:val="0"/>
              <w:spacing w:before="78" w:after="0" w:line="230" w:lineRule="auto"/>
              <w:jc w:val="center"/>
              <w:rPr>
                <w:sz w:val="20"/>
                <w:szCs w:val="20"/>
                <w:lang w:val="ru-RU"/>
              </w:rPr>
            </w:pPr>
            <w:r>
              <w:rPr>
                <w:sz w:val="20"/>
                <w:szCs w:val="20"/>
                <w:lang w:val="ru-RU"/>
              </w:rPr>
              <w:t>4.27</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060CED" w:rsidRDefault="00EA76F3" w:rsidP="009137D6">
            <w:pPr>
              <w:autoSpaceDE w:val="0"/>
              <w:autoSpaceDN w:val="0"/>
              <w:spacing w:before="78" w:after="0" w:line="230" w:lineRule="auto"/>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  Специальные упражнения волейболиста. Учебные задания на укороченной площадке.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F33D81" w:rsidRDefault="00EA76F3">
            <w:pPr>
              <w:autoSpaceDE w:val="0"/>
              <w:autoSpaceDN w:val="0"/>
              <w:spacing w:before="78" w:after="0" w:line="230"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F33D81" w:rsidRDefault="00EA76F3">
            <w:pPr>
              <w:autoSpaceDE w:val="0"/>
              <w:autoSpaceDN w:val="0"/>
              <w:spacing w:before="78" w:after="0" w:line="230" w:lineRule="auto"/>
              <w:ind w:left="72"/>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EA76F3" w:rsidRDefault="00EA76F3">
            <w:pPr>
              <w:autoSpaceDE w:val="0"/>
              <w:autoSpaceDN w:val="0"/>
              <w:spacing w:before="78" w:after="0" w:line="254" w:lineRule="auto"/>
              <w:ind w:left="72" w:right="288"/>
              <w:rPr>
                <w:sz w:val="20"/>
                <w:szCs w:val="20"/>
                <w:lang w:val="ru-RU"/>
              </w:rPr>
            </w:pPr>
            <w:proofErr w:type="gramStart"/>
            <w:r w:rsidRPr="00EA76F3">
              <w:rPr>
                <w:w w:val="105"/>
                <w:sz w:val="15"/>
                <w:lang w:val="ru-RU"/>
              </w:rPr>
              <w:t>закрепляют и совершенствуют технику приёма и передачи</w:t>
            </w:r>
            <w:r w:rsidRPr="00EA76F3">
              <w:rPr>
                <w:spacing w:val="1"/>
                <w:w w:val="105"/>
                <w:sz w:val="15"/>
                <w:lang w:val="ru-RU"/>
              </w:rPr>
              <w:t xml:space="preserve"> </w:t>
            </w:r>
            <w:r w:rsidRPr="00EA76F3">
              <w:rPr>
                <w:w w:val="105"/>
                <w:sz w:val="15"/>
                <w:lang w:val="ru-RU"/>
              </w:rPr>
              <w:t>волейбольного мяча двумя руками снизу в движении</w:t>
            </w:r>
            <w:r w:rsidRPr="00EA76F3">
              <w:rPr>
                <w:spacing w:val="1"/>
                <w:w w:val="105"/>
                <w:sz w:val="15"/>
                <w:lang w:val="ru-RU"/>
              </w:rPr>
              <w:t xml:space="preserve"> </w:t>
            </w:r>
            <w:r w:rsidRPr="00EA76F3">
              <w:rPr>
                <w:w w:val="105"/>
                <w:sz w:val="15"/>
                <w:lang w:val="ru-RU"/>
              </w:rPr>
              <w:t>приставным шагом правым и левым боком (обучение в парах).;</w:t>
            </w:r>
            <w:r w:rsidRPr="00EA76F3">
              <w:rPr>
                <w:spacing w:val="1"/>
                <w:w w:val="105"/>
                <w:sz w:val="15"/>
                <w:lang w:val="ru-RU"/>
              </w:rPr>
              <w:t xml:space="preserve"> </w:t>
            </w:r>
            <w:r w:rsidRPr="00EA76F3">
              <w:rPr>
                <w:w w:val="105"/>
                <w:sz w:val="15"/>
                <w:lang w:val="ru-RU"/>
              </w:rPr>
              <w:t>рассматривают, обсуждают и анализируют образец техники</w:t>
            </w:r>
            <w:r w:rsidRPr="00EA76F3">
              <w:rPr>
                <w:spacing w:val="1"/>
                <w:w w:val="105"/>
                <w:sz w:val="15"/>
                <w:lang w:val="ru-RU"/>
              </w:rPr>
              <w:t xml:space="preserve"> </w:t>
            </w:r>
            <w:r w:rsidRPr="00EA76F3">
              <w:rPr>
                <w:w w:val="105"/>
                <w:sz w:val="15"/>
                <w:lang w:val="ru-RU"/>
              </w:rPr>
              <w:t>учителя, определяют фазы движения и особенности их</w:t>
            </w:r>
            <w:r w:rsidRPr="00EA76F3">
              <w:rPr>
                <w:spacing w:val="1"/>
                <w:w w:val="105"/>
                <w:sz w:val="15"/>
                <w:lang w:val="ru-RU"/>
              </w:rPr>
              <w:t xml:space="preserve"> </w:t>
            </w:r>
            <w:r w:rsidRPr="00EA76F3">
              <w:rPr>
                <w:spacing w:val="-1"/>
                <w:w w:val="105"/>
                <w:sz w:val="15"/>
                <w:lang w:val="ru-RU"/>
              </w:rPr>
              <w:t>технического выполнения, проводят сравнения в технике приёма</w:t>
            </w:r>
            <w:r w:rsidRPr="00EA76F3">
              <w:rPr>
                <w:w w:val="105"/>
                <w:sz w:val="15"/>
                <w:lang w:val="ru-RU"/>
              </w:rPr>
              <w:t xml:space="preserve"> </w:t>
            </w:r>
            <w:r w:rsidRPr="00EA76F3">
              <w:rPr>
                <w:spacing w:val="-1"/>
                <w:w w:val="105"/>
                <w:sz w:val="15"/>
                <w:lang w:val="ru-RU"/>
              </w:rPr>
              <w:t>и</w:t>
            </w:r>
            <w:r w:rsidRPr="00EA76F3">
              <w:rPr>
                <w:spacing w:val="-9"/>
                <w:w w:val="105"/>
                <w:sz w:val="15"/>
                <w:lang w:val="ru-RU"/>
              </w:rPr>
              <w:t xml:space="preserve"> </w:t>
            </w:r>
            <w:r w:rsidRPr="00EA76F3">
              <w:rPr>
                <w:spacing w:val="-1"/>
                <w:w w:val="105"/>
                <w:sz w:val="15"/>
                <w:lang w:val="ru-RU"/>
              </w:rPr>
              <w:t>передачи,</w:t>
            </w:r>
            <w:r w:rsidRPr="00EA76F3">
              <w:rPr>
                <w:spacing w:val="-7"/>
                <w:w w:val="105"/>
                <w:sz w:val="15"/>
                <w:lang w:val="ru-RU"/>
              </w:rPr>
              <w:t xml:space="preserve"> </w:t>
            </w:r>
            <w:r w:rsidRPr="00EA76F3">
              <w:rPr>
                <w:spacing w:val="-1"/>
                <w:w w:val="105"/>
                <w:sz w:val="15"/>
                <w:lang w:val="ru-RU"/>
              </w:rPr>
              <w:t>в</w:t>
            </w:r>
            <w:r w:rsidRPr="00EA76F3">
              <w:rPr>
                <w:spacing w:val="-6"/>
                <w:w w:val="105"/>
                <w:sz w:val="15"/>
                <w:lang w:val="ru-RU"/>
              </w:rPr>
              <w:t xml:space="preserve"> </w:t>
            </w:r>
            <w:r w:rsidRPr="00EA76F3">
              <w:rPr>
                <w:spacing w:val="-1"/>
                <w:w w:val="105"/>
                <w:sz w:val="15"/>
                <w:lang w:val="ru-RU"/>
              </w:rPr>
              <w:t>положении</w:t>
            </w:r>
            <w:r w:rsidRPr="00EA76F3">
              <w:rPr>
                <w:spacing w:val="-9"/>
                <w:w w:val="105"/>
                <w:sz w:val="15"/>
                <w:lang w:val="ru-RU"/>
              </w:rPr>
              <w:t xml:space="preserve"> </w:t>
            </w:r>
            <w:r w:rsidRPr="00EA76F3">
              <w:rPr>
                <w:spacing w:val="-1"/>
                <w:w w:val="105"/>
                <w:sz w:val="15"/>
                <w:lang w:val="ru-RU"/>
              </w:rPr>
              <w:t>стоя</w:t>
            </w:r>
            <w:r w:rsidRPr="00EA76F3">
              <w:rPr>
                <w:spacing w:val="-9"/>
                <w:w w:val="105"/>
                <w:sz w:val="15"/>
                <w:lang w:val="ru-RU"/>
              </w:rPr>
              <w:t xml:space="preserve"> </w:t>
            </w:r>
            <w:r w:rsidRPr="00EA76F3">
              <w:rPr>
                <w:w w:val="105"/>
                <w:sz w:val="15"/>
                <w:lang w:val="ru-RU"/>
              </w:rPr>
              <w:t>на</w:t>
            </w:r>
            <w:r w:rsidRPr="00EA76F3">
              <w:rPr>
                <w:spacing w:val="-6"/>
                <w:w w:val="105"/>
                <w:sz w:val="15"/>
                <w:lang w:val="ru-RU"/>
              </w:rPr>
              <w:t xml:space="preserve"> </w:t>
            </w:r>
            <w:r w:rsidRPr="00EA76F3">
              <w:rPr>
                <w:w w:val="105"/>
                <w:sz w:val="15"/>
                <w:lang w:val="ru-RU"/>
              </w:rPr>
              <w:t>месте</w:t>
            </w:r>
            <w:r w:rsidRPr="00EA76F3">
              <w:rPr>
                <w:spacing w:val="-9"/>
                <w:w w:val="105"/>
                <w:sz w:val="15"/>
                <w:lang w:val="ru-RU"/>
              </w:rPr>
              <w:t xml:space="preserve"> </w:t>
            </w:r>
            <w:r w:rsidRPr="00EA76F3">
              <w:rPr>
                <w:w w:val="105"/>
                <w:sz w:val="15"/>
                <w:lang w:val="ru-RU"/>
              </w:rPr>
              <w:t>и</w:t>
            </w:r>
            <w:r w:rsidRPr="00EA76F3">
              <w:rPr>
                <w:spacing w:val="-7"/>
                <w:w w:val="105"/>
                <w:sz w:val="15"/>
                <w:lang w:val="ru-RU"/>
              </w:rPr>
              <w:t xml:space="preserve"> </w:t>
            </w:r>
            <w:r w:rsidRPr="00EA76F3">
              <w:rPr>
                <w:w w:val="105"/>
                <w:sz w:val="15"/>
                <w:lang w:val="ru-RU"/>
              </w:rPr>
              <w:t>в</w:t>
            </w:r>
            <w:r w:rsidRPr="00EA76F3">
              <w:rPr>
                <w:spacing w:val="-9"/>
                <w:w w:val="105"/>
                <w:sz w:val="15"/>
                <w:lang w:val="ru-RU"/>
              </w:rPr>
              <w:t xml:space="preserve"> </w:t>
            </w:r>
            <w:r w:rsidRPr="00EA76F3">
              <w:rPr>
                <w:w w:val="105"/>
                <w:sz w:val="15"/>
                <w:lang w:val="ru-RU"/>
              </w:rPr>
              <w:t>движении,</w:t>
            </w:r>
            <w:r w:rsidRPr="00EA76F3">
              <w:rPr>
                <w:spacing w:val="-7"/>
                <w:w w:val="105"/>
                <w:sz w:val="15"/>
                <w:lang w:val="ru-RU"/>
              </w:rPr>
              <w:t xml:space="preserve"> </w:t>
            </w:r>
            <w:r w:rsidRPr="00EA76F3">
              <w:rPr>
                <w:w w:val="105"/>
                <w:sz w:val="15"/>
                <w:lang w:val="ru-RU"/>
              </w:rPr>
              <w:t>определяют</w:t>
            </w:r>
            <w:r w:rsidRPr="00EA76F3">
              <w:rPr>
                <w:spacing w:val="-36"/>
                <w:w w:val="105"/>
                <w:sz w:val="15"/>
                <w:lang w:val="ru-RU"/>
              </w:rPr>
              <w:t xml:space="preserve"> </w:t>
            </w:r>
            <w:r w:rsidRPr="00EA76F3">
              <w:rPr>
                <w:w w:val="105"/>
                <w:sz w:val="15"/>
                <w:lang w:val="ru-RU"/>
              </w:rPr>
              <w:t>различия</w:t>
            </w:r>
            <w:r w:rsidRPr="00EA76F3">
              <w:rPr>
                <w:spacing w:val="-3"/>
                <w:w w:val="105"/>
                <w:sz w:val="15"/>
                <w:lang w:val="ru-RU"/>
              </w:rPr>
              <w:t xml:space="preserve"> </w:t>
            </w:r>
            <w:r w:rsidRPr="00EA76F3">
              <w:rPr>
                <w:w w:val="105"/>
                <w:sz w:val="15"/>
                <w:lang w:val="ru-RU"/>
              </w:rPr>
              <w:t>в</w:t>
            </w:r>
            <w:r w:rsidRPr="00EA76F3">
              <w:rPr>
                <w:spacing w:val="-1"/>
                <w:w w:val="105"/>
                <w:sz w:val="15"/>
                <w:lang w:val="ru-RU"/>
              </w:rPr>
              <w:t xml:space="preserve"> </w:t>
            </w:r>
            <w:r w:rsidRPr="00EA76F3">
              <w:rPr>
                <w:w w:val="105"/>
                <w:sz w:val="15"/>
                <w:lang w:val="ru-RU"/>
              </w:rPr>
              <w:t>технике</w:t>
            </w:r>
            <w:r w:rsidRPr="00EA76F3">
              <w:rPr>
                <w:spacing w:val="-2"/>
                <w:w w:val="105"/>
                <w:sz w:val="15"/>
                <w:lang w:val="ru-RU"/>
              </w:rPr>
              <w:t xml:space="preserve"> </w:t>
            </w:r>
            <w:r w:rsidRPr="00EA76F3">
              <w:rPr>
                <w:w w:val="105"/>
                <w:sz w:val="15"/>
                <w:lang w:val="ru-RU"/>
              </w:rPr>
              <w:t>выполнения;;</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rPr>
                <w:sz w:val="20"/>
                <w:szCs w:val="20"/>
              </w:rPr>
            </w:pPr>
            <w:r>
              <w:rPr>
                <w:w w:val="105"/>
                <w:sz w:val="15"/>
              </w:rPr>
              <w:t>https://resh.edu.ru/subject/9/</w:t>
            </w:r>
          </w:p>
        </w:tc>
      </w:tr>
      <w:tr w:rsidR="00EA76F3" w:rsidRPr="00C45D22" w:rsidTr="006F2357">
        <w:trPr>
          <w:trHeight w:hRule="exact" w:val="14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D86ED3" w:rsidRDefault="00EA76F3">
            <w:pPr>
              <w:autoSpaceDE w:val="0"/>
              <w:autoSpaceDN w:val="0"/>
              <w:spacing w:before="76" w:after="0" w:line="233" w:lineRule="auto"/>
              <w:jc w:val="center"/>
              <w:rPr>
                <w:sz w:val="20"/>
                <w:szCs w:val="20"/>
                <w:lang w:val="ru-RU"/>
              </w:rPr>
            </w:pPr>
            <w:r>
              <w:rPr>
                <w:sz w:val="20"/>
                <w:szCs w:val="20"/>
                <w:lang w:val="ru-RU"/>
              </w:rPr>
              <w:t>4.28</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060CED" w:rsidRDefault="00EA76F3" w:rsidP="00990A08">
            <w:pPr>
              <w:autoSpaceDE w:val="0"/>
              <w:autoSpaceDN w:val="0"/>
              <w:spacing w:before="76" w:after="0" w:line="233" w:lineRule="auto"/>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  Стойки и передвижения игрока. Прием мяча снизу двумя руками после подачи. Учебные задания на укороченной площадке.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F33D81" w:rsidRDefault="00EA76F3">
            <w:pPr>
              <w:autoSpaceDE w:val="0"/>
              <w:autoSpaceDN w:val="0"/>
              <w:spacing w:before="76" w:after="0" w:line="233" w:lineRule="auto"/>
              <w:ind w:left="72"/>
              <w:rPr>
                <w:sz w:val="20"/>
                <w:szCs w:val="20"/>
                <w:lang w:val="ru-RU"/>
              </w:rPr>
            </w:pPr>
            <w:r>
              <w:rPr>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F33D81" w:rsidRDefault="00EA76F3">
            <w:pPr>
              <w:autoSpaceDE w:val="0"/>
              <w:autoSpaceDN w:val="0"/>
              <w:spacing w:before="76" w:after="0" w:line="233" w:lineRule="auto"/>
              <w:ind w:left="72"/>
              <w:rPr>
                <w:sz w:val="20"/>
                <w:szCs w:val="20"/>
                <w:lang w:val="ru-RU"/>
              </w:rPr>
            </w:pPr>
            <w:r>
              <w:rPr>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F33D81" w:rsidRDefault="00EA76F3">
            <w:pPr>
              <w:autoSpaceDE w:val="0"/>
              <w:autoSpaceDN w:val="0"/>
              <w:spacing w:before="76" w:after="0" w:line="233" w:lineRule="auto"/>
              <w:ind w:left="72"/>
              <w:rPr>
                <w:sz w:val="20"/>
                <w:szCs w:val="20"/>
                <w:lang w:val="ru-RU"/>
              </w:rPr>
            </w:pPr>
            <w:r>
              <w:rPr>
                <w:sz w:val="20"/>
                <w:szCs w:val="20"/>
                <w:lang w:val="ru-RU"/>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EA76F3" w:rsidRDefault="00EA76F3">
            <w:pPr>
              <w:autoSpaceDE w:val="0"/>
              <w:autoSpaceDN w:val="0"/>
              <w:spacing w:before="76" w:after="0" w:line="254" w:lineRule="auto"/>
              <w:ind w:left="72"/>
              <w:rPr>
                <w:sz w:val="20"/>
                <w:szCs w:val="20"/>
                <w:lang w:val="ru-RU"/>
              </w:rPr>
            </w:pPr>
            <w:proofErr w:type="gramStart"/>
            <w:r w:rsidRPr="00EA76F3">
              <w:rPr>
                <w:w w:val="105"/>
                <w:sz w:val="15"/>
                <w:lang w:val="ru-RU"/>
              </w:rPr>
              <w:t>закрепляют и совершенствуют технику приёма и передачи</w:t>
            </w:r>
            <w:r w:rsidRPr="00EA76F3">
              <w:rPr>
                <w:spacing w:val="1"/>
                <w:w w:val="105"/>
                <w:sz w:val="15"/>
                <w:lang w:val="ru-RU"/>
              </w:rPr>
              <w:t xml:space="preserve"> </w:t>
            </w:r>
            <w:r w:rsidRPr="00EA76F3">
              <w:rPr>
                <w:w w:val="105"/>
                <w:sz w:val="15"/>
                <w:lang w:val="ru-RU"/>
              </w:rPr>
              <w:t>волейбольного мяча двумя руками снизу в движении</w:t>
            </w:r>
            <w:r w:rsidRPr="00EA76F3">
              <w:rPr>
                <w:spacing w:val="1"/>
                <w:w w:val="105"/>
                <w:sz w:val="15"/>
                <w:lang w:val="ru-RU"/>
              </w:rPr>
              <w:t xml:space="preserve"> </w:t>
            </w:r>
            <w:r w:rsidRPr="00EA76F3">
              <w:rPr>
                <w:w w:val="105"/>
                <w:sz w:val="15"/>
                <w:lang w:val="ru-RU"/>
              </w:rPr>
              <w:t>приставным шагом правым и левым боком (обучение в парах).;</w:t>
            </w:r>
            <w:r w:rsidRPr="00EA76F3">
              <w:rPr>
                <w:spacing w:val="1"/>
                <w:w w:val="105"/>
                <w:sz w:val="15"/>
                <w:lang w:val="ru-RU"/>
              </w:rPr>
              <w:t xml:space="preserve"> </w:t>
            </w:r>
            <w:r w:rsidRPr="00EA76F3">
              <w:rPr>
                <w:w w:val="105"/>
                <w:sz w:val="15"/>
                <w:lang w:val="ru-RU"/>
              </w:rPr>
              <w:t>рассматривают, обсуждают и анализируют образец техники</w:t>
            </w:r>
            <w:r w:rsidRPr="00EA76F3">
              <w:rPr>
                <w:spacing w:val="1"/>
                <w:w w:val="105"/>
                <w:sz w:val="15"/>
                <w:lang w:val="ru-RU"/>
              </w:rPr>
              <w:t xml:space="preserve"> </w:t>
            </w:r>
            <w:r w:rsidRPr="00EA76F3">
              <w:rPr>
                <w:w w:val="105"/>
                <w:sz w:val="15"/>
                <w:lang w:val="ru-RU"/>
              </w:rPr>
              <w:t>учителя, определяют фазы движения и особенности их</w:t>
            </w:r>
            <w:r w:rsidRPr="00EA76F3">
              <w:rPr>
                <w:spacing w:val="1"/>
                <w:w w:val="105"/>
                <w:sz w:val="15"/>
                <w:lang w:val="ru-RU"/>
              </w:rPr>
              <w:t xml:space="preserve"> </w:t>
            </w:r>
            <w:r w:rsidRPr="00EA76F3">
              <w:rPr>
                <w:spacing w:val="-1"/>
                <w:w w:val="105"/>
                <w:sz w:val="15"/>
                <w:lang w:val="ru-RU"/>
              </w:rPr>
              <w:t>технического выполнения, проводят сравнения в технике приёма</w:t>
            </w:r>
            <w:r w:rsidRPr="00EA76F3">
              <w:rPr>
                <w:w w:val="105"/>
                <w:sz w:val="15"/>
                <w:lang w:val="ru-RU"/>
              </w:rPr>
              <w:t xml:space="preserve"> </w:t>
            </w:r>
            <w:r w:rsidRPr="00EA76F3">
              <w:rPr>
                <w:spacing w:val="-1"/>
                <w:w w:val="105"/>
                <w:sz w:val="15"/>
                <w:lang w:val="ru-RU"/>
              </w:rPr>
              <w:t>и</w:t>
            </w:r>
            <w:r w:rsidRPr="00EA76F3">
              <w:rPr>
                <w:spacing w:val="-9"/>
                <w:w w:val="105"/>
                <w:sz w:val="15"/>
                <w:lang w:val="ru-RU"/>
              </w:rPr>
              <w:t xml:space="preserve"> </w:t>
            </w:r>
            <w:r w:rsidRPr="00EA76F3">
              <w:rPr>
                <w:spacing w:val="-1"/>
                <w:w w:val="105"/>
                <w:sz w:val="15"/>
                <w:lang w:val="ru-RU"/>
              </w:rPr>
              <w:t>передачи,</w:t>
            </w:r>
            <w:r w:rsidRPr="00EA76F3">
              <w:rPr>
                <w:spacing w:val="-7"/>
                <w:w w:val="105"/>
                <w:sz w:val="15"/>
                <w:lang w:val="ru-RU"/>
              </w:rPr>
              <w:t xml:space="preserve"> </w:t>
            </w:r>
            <w:r w:rsidRPr="00EA76F3">
              <w:rPr>
                <w:spacing w:val="-1"/>
                <w:w w:val="105"/>
                <w:sz w:val="15"/>
                <w:lang w:val="ru-RU"/>
              </w:rPr>
              <w:t>в</w:t>
            </w:r>
            <w:r w:rsidRPr="00EA76F3">
              <w:rPr>
                <w:spacing w:val="-6"/>
                <w:w w:val="105"/>
                <w:sz w:val="15"/>
                <w:lang w:val="ru-RU"/>
              </w:rPr>
              <w:t xml:space="preserve"> </w:t>
            </w:r>
            <w:r w:rsidRPr="00EA76F3">
              <w:rPr>
                <w:spacing w:val="-1"/>
                <w:w w:val="105"/>
                <w:sz w:val="15"/>
                <w:lang w:val="ru-RU"/>
              </w:rPr>
              <w:t>положении</w:t>
            </w:r>
            <w:r w:rsidRPr="00EA76F3">
              <w:rPr>
                <w:spacing w:val="-9"/>
                <w:w w:val="105"/>
                <w:sz w:val="15"/>
                <w:lang w:val="ru-RU"/>
              </w:rPr>
              <w:t xml:space="preserve"> </w:t>
            </w:r>
            <w:r w:rsidRPr="00EA76F3">
              <w:rPr>
                <w:spacing w:val="-1"/>
                <w:w w:val="105"/>
                <w:sz w:val="15"/>
                <w:lang w:val="ru-RU"/>
              </w:rPr>
              <w:t>стоя</w:t>
            </w:r>
            <w:r w:rsidRPr="00EA76F3">
              <w:rPr>
                <w:spacing w:val="-9"/>
                <w:w w:val="105"/>
                <w:sz w:val="15"/>
                <w:lang w:val="ru-RU"/>
              </w:rPr>
              <w:t xml:space="preserve"> </w:t>
            </w:r>
            <w:r w:rsidRPr="00EA76F3">
              <w:rPr>
                <w:w w:val="105"/>
                <w:sz w:val="15"/>
                <w:lang w:val="ru-RU"/>
              </w:rPr>
              <w:t>на</w:t>
            </w:r>
            <w:r w:rsidRPr="00EA76F3">
              <w:rPr>
                <w:spacing w:val="-6"/>
                <w:w w:val="105"/>
                <w:sz w:val="15"/>
                <w:lang w:val="ru-RU"/>
              </w:rPr>
              <w:t xml:space="preserve"> </w:t>
            </w:r>
            <w:r w:rsidRPr="00EA76F3">
              <w:rPr>
                <w:w w:val="105"/>
                <w:sz w:val="15"/>
                <w:lang w:val="ru-RU"/>
              </w:rPr>
              <w:t>месте</w:t>
            </w:r>
            <w:r w:rsidRPr="00EA76F3">
              <w:rPr>
                <w:spacing w:val="-9"/>
                <w:w w:val="105"/>
                <w:sz w:val="15"/>
                <w:lang w:val="ru-RU"/>
              </w:rPr>
              <w:t xml:space="preserve"> </w:t>
            </w:r>
            <w:r w:rsidRPr="00EA76F3">
              <w:rPr>
                <w:w w:val="105"/>
                <w:sz w:val="15"/>
                <w:lang w:val="ru-RU"/>
              </w:rPr>
              <w:t>и</w:t>
            </w:r>
            <w:r w:rsidRPr="00EA76F3">
              <w:rPr>
                <w:spacing w:val="-7"/>
                <w:w w:val="105"/>
                <w:sz w:val="15"/>
                <w:lang w:val="ru-RU"/>
              </w:rPr>
              <w:t xml:space="preserve"> </w:t>
            </w:r>
            <w:r w:rsidRPr="00EA76F3">
              <w:rPr>
                <w:w w:val="105"/>
                <w:sz w:val="15"/>
                <w:lang w:val="ru-RU"/>
              </w:rPr>
              <w:t>в</w:t>
            </w:r>
            <w:r w:rsidRPr="00EA76F3">
              <w:rPr>
                <w:spacing w:val="-9"/>
                <w:w w:val="105"/>
                <w:sz w:val="15"/>
                <w:lang w:val="ru-RU"/>
              </w:rPr>
              <w:t xml:space="preserve"> </w:t>
            </w:r>
            <w:r w:rsidRPr="00EA76F3">
              <w:rPr>
                <w:w w:val="105"/>
                <w:sz w:val="15"/>
                <w:lang w:val="ru-RU"/>
              </w:rPr>
              <w:t>движении,</w:t>
            </w:r>
            <w:r w:rsidRPr="00EA76F3">
              <w:rPr>
                <w:spacing w:val="-7"/>
                <w:w w:val="105"/>
                <w:sz w:val="15"/>
                <w:lang w:val="ru-RU"/>
              </w:rPr>
              <w:t xml:space="preserve"> </w:t>
            </w:r>
            <w:r w:rsidRPr="00EA76F3">
              <w:rPr>
                <w:w w:val="105"/>
                <w:sz w:val="15"/>
                <w:lang w:val="ru-RU"/>
              </w:rPr>
              <w:t>определяют</w:t>
            </w:r>
            <w:r w:rsidRPr="00EA76F3">
              <w:rPr>
                <w:spacing w:val="-36"/>
                <w:w w:val="105"/>
                <w:sz w:val="15"/>
                <w:lang w:val="ru-RU"/>
              </w:rPr>
              <w:t xml:space="preserve"> </w:t>
            </w:r>
            <w:r w:rsidRPr="00EA76F3">
              <w:rPr>
                <w:w w:val="105"/>
                <w:sz w:val="15"/>
                <w:lang w:val="ru-RU"/>
              </w:rPr>
              <w:t>различия</w:t>
            </w:r>
            <w:r w:rsidRPr="00EA76F3">
              <w:rPr>
                <w:spacing w:val="-3"/>
                <w:w w:val="105"/>
                <w:sz w:val="15"/>
                <w:lang w:val="ru-RU"/>
              </w:rPr>
              <w:t xml:space="preserve"> </w:t>
            </w:r>
            <w:r w:rsidRPr="00EA76F3">
              <w:rPr>
                <w:w w:val="105"/>
                <w:sz w:val="15"/>
                <w:lang w:val="ru-RU"/>
              </w:rPr>
              <w:t>в</w:t>
            </w:r>
            <w:r w:rsidRPr="00EA76F3">
              <w:rPr>
                <w:spacing w:val="-1"/>
                <w:w w:val="105"/>
                <w:sz w:val="15"/>
                <w:lang w:val="ru-RU"/>
              </w:rPr>
              <w:t xml:space="preserve"> </w:t>
            </w:r>
            <w:r w:rsidRPr="00EA76F3">
              <w:rPr>
                <w:w w:val="105"/>
                <w:sz w:val="15"/>
                <w:lang w:val="ru-RU"/>
              </w:rPr>
              <w:t>технике</w:t>
            </w:r>
            <w:r w:rsidRPr="00EA76F3">
              <w:rPr>
                <w:spacing w:val="-2"/>
                <w:w w:val="105"/>
                <w:sz w:val="15"/>
                <w:lang w:val="ru-RU"/>
              </w:rPr>
              <w:t xml:space="preserve"> </w:t>
            </w:r>
            <w:r w:rsidRPr="00EA76F3">
              <w:rPr>
                <w:w w:val="105"/>
                <w:sz w:val="15"/>
                <w:lang w:val="ru-RU"/>
              </w:rPr>
              <w:t>выполнения;;</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6" w:after="0" w:line="250" w:lineRule="auto"/>
              <w:ind w:left="72"/>
              <w:rPr>
                <w:sz w:val="20"/>
                <w:szCs w:val="20"/>
              </w:rPr>
            </w:pPr>
            <w:r w:rsidRPr="004D6393">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4D6393" w:rsidRDefault="00EA76F3" w:rsidP="00B84493">
            <w:pPr>
              <w:autoSpaceDE w:val="0"/>
              <w:autoSpaceDN w:val="0"/>
              <w:spacing w:before="76" w:after="0" w:line="233" w:lineRule="auto"/>
              <w:rPr>
                <w:sz w:val="20"/>
                <w:szCs w:val="20"/>
              </w:rPr>
            </w:pPr>
            <w:r>
              <w:rPr>
                <w:w w:val="105"/>
                <w:sz w:val="15"/>
              </w:rPr>
              <w:t>https://resh.edu.ru/subject/9/</w:t>
            </w:r>
          </w:p>
        </w:tc>
      </w:tr>
      <w:tr w:rsidR="00EA76F3" w:rsidRPr="00C45D22" w:rsidTr="006F2357">
        <w:trPr>
          <w:trHeight w:hRule="exact" w:val="127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D86ED3" w:rsidRDefault="00EA76F3">
            <w:pPr>
              <w:autoSpaceDE w:val="0"/>
              <w:autoSpaceDN w:val="0"/>
              <w:spacing w:before="76" w:after="0" w:line="233" w:lineRule="auto"/>
              <w:jc w:val="center"/>
              <w:rPr>
                <w:sz w:val="20"/>
                <w:szCs w:val="20"/>
                <w:lang w:val="ru-RU"/>
              </w:rPr>
            </w:pPr>
            <w:r>
              <w:rPr>
                <w:rFonts w:ascii="Times New Roman" w:eastAsia="Times New Roman" w:hAnsi="Times New Roman"/>
                <w:color w:val="000000"/>
                <w:w w:val="97"/>
                <w:sz w:val="20"/>
                <w:szCs w:val="20"/>
                <w:lang w:val="ru-RU"/>
              </w:rPr>
              <w:lastRenderedPageBreak/>
              <w:t>4.29</w:t>
            </w:r>
          </w:p>
        </w:tc>
        <w:tc>
          <w:tcPr>
            <w:tcW w:w="321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060CED" w:rsidRDefault="00EA76F3" w:rsidP="00990A08">
            <w:pPr>
              <w:autoSpaceDE w:val="0"/>
              <w:autoSpaceDN w:val="0"/>
              <w:spacing w:before="76" w:after="0" w:line="233" w:lineRule="auto"/>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  Стойки и передвижения игрока. Верхние и нижние передачи мяча в парах в движении.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F33D81" w:rsidRDefault="00EA76F3">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F33D81" w:rsidRDefault="00EA76F3">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0</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1</w:t>
            </w:r>
          </w:p>
        </w:tc>
        <w:tc>
          <w:tcPr>
            <w:tcW w:w="283"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rPr>
                <w:sz w:val="20"/>
                <w:szCs w:val="20"/>
              </w:rPr>
            </w:pPr>
          </w:p>
        </w:tc>
        <w:tc>
          <w:tcPr>
            <w:tcW w:w="5812"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66" w:lineRule="auto"/>
              <w:ind w:left="86"/>
              <w:rPr>
                <w:sz w:val="15"/>
              </w:rPr>
            </w:pPr>
            <w:r>
              <w:rPr>
                <w:spacing w:val="-1"/>
                <w:w w:val="105"/>
                <w:sz w:val="15"/>
              </w:rPr>
              <w:t>рассматривают,</w:t>
            </w:r>
            <w:r>
              <w:rPr>
                <w:spacing w:val="-9"/>
                <w:w w:val="105"/>
                <w:sz w:val="15"/>
              </w:rPr>
              <w:t xml:space="preserve"> </w:t>
            </w:r>
            <w:r>
              <w:rPr>
                <w:w w:val="105"/>
                <w:sz w:val="15"/>
              </w:rPr>
              <w:t>обсуждают</w:t>
            </w:r>
            <w:r>
              <w:rPr>
                <w:spacing w:val="-9"/>
                <w:w w:val="105"/>
                <w:sz w:val="15"/>
              </w:rPr>
              <w:t xml:space="preserve"> </w:t>
            </w:r>
            <w:r>
              <w:rPr>
                <w:w w:val="105"/>
                <w:sz w:val="15"/>
              </w:rPr>
              <w:t>и</w:t>
            </w:r>
            <w:r>
              <w:rPr>
                <w:spacing w:val="-9"/>
                <w:w w:val="105"/>
                <w:sz w:val="15"/>
              </w:rPr>
              <w:t xml:space="preserve"> </w:t>
            </w:r>
            <w:r>
              <w:rPr>
                <w:w w:val="105"/>
                <w:sz w:val="15"/>
              </w:rPr>
              <w:t>анализируют</w:t>
            </w:r>
            <w:r>
              <w:rPr>
                <w:spacing w:val="-4"/>
                <w:w w:val="105"/>
                <w:sz w:val="15"/>
              </w:rPr>
              <w:t xml:space="preserve"> </w:t>
            </w:r>
            <w:r>
              <w:rPr>
                <w:w w:val="105"/>
                <w:sz w:val="15"/>
              </w:rPr>
              <w:t>образец</w:t>
            </w:r>
            <w:r>
              <w:rPr>
                <w:spacing w:val="-6"/>
                <w:w w:val="105"/>
                <w:sz w:val="15"/>
              </w:rPr>
              <w:t xml:space="preserve"> </w:t>
            </w:r>
            <w:r>
              <w:rPr>
                <w:w w:val="105"/>
                <w:sz w:val="15"/>
              </w:rPr>
              <w:t>техники</w:t>
            </w:r>
            <w:r>
              <w:rPr>
                <w:spacing w:val="-37"/>
                <w:w w:val="105"/>
                <w:sz w:val="15"/>
              </w:rPr>
              <w:t xml:space="preserve"> </w:t>
            </w:r>
            <w:r>
              <w:rPr>
                <w:spacing w:val="-1"/>
                <w:w w:val="105"/>
                <w:sz w:val="15"/>
              </w:rPr>
              <w:t>приёма</w:t>
            </w:r>
            <w:r>
              <w:rPr>
                <w:spacing w:val="-10"/>
                <w:w w:val="105"/>
                <w:sz w:val="15"/>
              </w:rPr>
              <w:t xml:space="preserve"> </w:t>
            </w:r>
            <w:r>
              <w:rPr>
                <w:spacing w:val="-1"/>
                <w:w w:val="105"/>
                <w:sz w:val="15"/>
              </w:rPr>
              <w:t>и</w:t>
            </w:r>
            <w:r>
              <w:rPr>
                <w:spacing w:val="-8"/>
                <w:w w:val="105"/>
                <w:sz w:val="15"/>
              </w:rPr>
              <w:t xml:space="preserve"> </w:t>
            </w:r>
            <w:r>
              <w:rPr>
                <w:spacing w:val="-1"/>
                <w:w w:val="105"/>
                <w:sz w:val="15"/>
              </w:rPr>
              <w:t>передачи</w:t>
            </w:r>
            <w:r>
              <w:rPr>
                <w:spacing w:val="-10"/>
                <w:w w:val="105"/>
                <w:sz w:val="15"/>
              </w:rPr>
              <w:t xml:space="preserve"> </w:t>
            </w:r>
            <w:r>
              <w:rPr>
                <w:spacing w:val="-1"/>
                <w:w w:val="105"/>
                <w:sz w:val="15"/>
              </w:rPr>
              <w:t>волейбольного</w:t>
            </w:r>
            <w:r>
              <w:rPr>
                <w:spacing w:val="-9"/>
                <w:w w:val="105"/>
                <w:sz w:val="15"/>
              </w:rPr>
              <w:t xml:space="preserve"> </w:t>
            </w:r>
            <w:r>
              <w:rPr>
                <w:w w:val="105"/>
                <w:sz w:val="15"/>
              </w:rPr>
              <w:t>мяча</w:t>
            </w:r>
            <w:r>
              <w:rPr>
                <w:spacing w:val="-10"/>
                <w:w w:val="105"/>
                <w:sz w:val="15"/>
              </w:rPr>
              <w:t xml:space="preserve"> </w:t>
            </w:r>
            <w:r>
              <w:rPr>
                <w:w w:val="105"/>
                <w:sz w:val="15"/>
              </w:rPr>
              <w:t>двумя</w:t>
            </w:r>
            <w:r>
              <w:rPr>
                <w:spacing w:val="-7"/>
                <w:w w:val="105"/>
                <w:sz w:val="15"/>
              </w:rPr>
              <w:t xml:space="preserve"> </w:t>
            </w:r>
            <w:r>
              <w:rPr>
                <w:w w:val="105"/>
                <w:sz w:val="15"/>
              </w:rPr>
              <w:t>руками</w:t>
            </w:r>
            <w:r>
              <w:rPr>
                <w:spacing w:val="-8"/>
                <w:w w:val="105"/>
                <w:sz w:val="15"/>
              </w:rPr>
              <w:t xml:space="preserve"> </w:t>
            </w:r>
            <w:r>
              <w:rPr>
                <w:w w:val="105"/>
                <w:sz w:val="15"/>
              </w:rPr>
              <w:t>снизу</w:t>
            </w:r>
          </w:p>
          <w:p w:rsidR="00EA76F3" w:rsidRDefault="00EA76F3" w:rsidP="00EA76F3">
            <w:pPr>
              <w:pStyle w:val="TableParagraph"/>
              <w:spacing w:before="1" w:line="266" w:lineRule="auto"/>
              <w:ind w:left="85" w:right="72"/>
              <w:rPr>
                <w:sz w:val="15"/>
              </w:rPr>
            </w:pPr>
            <w:r>
              <w:rPr>
                <w:spacing w:val="-1"/>
                <w:w w:val="105"/>
                <w:sz w:val="15"/>
              </w:rPr>
              <w:t>с</w:t>
            </w:r>
            <w:r>
              <w:rPr>
                <w:spacing w:val="-11"/>
                <w:w w:val="105"/>
                <w:sz w:val="15"/>
              </w:rPr>
              <w:t xml:space="preserve"> </w:t>
            </w:r>
            <w:r>
              <w:rPr>
                <w:spacing w:val="-1"/>
                <w:w w:val="105"/>
                <w:sz w:val="15"/>
              </w:rPr>
              <w:t>места</w:t>
            </w:r>
            <w:r>
              <w:rPr>
                <w:spacing w:val="-6"/>
                <w:w w:val="105"/>
                <w:sz w:val="15"/>
              </w:rPr>
              <w:t xml:space="preserve"> </w:t>
            </w:r>
            <w:r>
              <w:rPr>
                <w:spacing w:val="-1"/>
                <w:w w:val="105"/>
                <w:sz w:val="15"/>
              </w:rPr>
              <w:t>и</w:t>
            </w:r>
            <w:r>
              <w:rPr>
                <w:spacing w:val="-8"/>
                <w:w w:val="105"/>
                <w:sz w:val="15"/>
              </w:rPr>
              <w:t xml:space="preserve"> </w:t>
            </w:r>
            <w:r>
              <w:rPr>
                <w:spacing w:val="-1"/>
                <w:w w:val="105"/>
                <w:sz w:val="15"/>
              </w:rPr>
              <w:t>в</w:t>
            </w:r>
            <w:r>
              <w:rPr>
                <w:spacing w:val="-9"/>
                <w:w w:val="105"/>
                <w:sz w:val="15"/>
              </w:rPr>
              <w:t xml:space="preserve"> </w:t>
            </w:r>
            <w:r>
              <w:rPr>
                <w:spacing w:val="-1"/>
                <w:w w:val="105"/>
                <w:sz w:val="15"/>
              </w:rPr>
              <w:t>движении,</w:t>
            </w:r>
            <w:r>
              <w:rPr>
                <w:spacing w:val="-6"/>
                <w:w w:val="105"/>
                <w:sz w:val="15"/>
              </w:rPr>
              <w:t xml:space="preserve"> </w:t>
            </w:r>
            <w:r>
              <w:rPr>
                <w:spacing w:val="-1"/>
                <w:w w:val="105"/>
                <w:sz w:val="15"/>
              </w:rPr>
              <w:t>определяют</w:t>
            </w:r>
            <w:r>
              <w:rPr>
                <w:spacing w:val="-9"/>
                <w:w w:val="105"/>
                <w:sz w:val="15"/>
              </w:rPr>
              <w:t xml:space="preserve"> </w:t>
            </w:r>
            <w:r>
              <w:rPr>
                <w:w w:val="105"/>
                <w:sz w:val="15"/>
              </w:rPr>
              <w:t>фазы</w:t>
            </w:r>
            <w:r>
              <w:rPr>
                <w:spacing w:val="-9"/>
                <w:w w:val="105"/>
                <w:sz w:val="15"/>
              </w:rPr>
              <w:t xml:space="preserve"> </w:t>
            </w:r>
            <w:r>
              <w:rPr>
                <w:w w:val="105"/>
                <w:sz w:val="15"/>
              </w:rPr>
              <w:t>движения</w:t>
            </w:r>
            <w:r>
              <w:rPr>
                <w:spacing w:val="-8"/>
                <w:w w:val="105"/>
                <w:sz w:val="15"/>
              </w:rPr>
              <w:t xml:space="preserve"> </w:t>
            </w:r>
            <w:r>
              <w:rPr>
                <w:w w:val="105"/>
                <w:sz w:val="15"/>
              </w:rPr>
              <w:t>и</w:t>
            </w:r>
            <w:r>
              <w:rPr>
                <w:spacing w:val="-6"/>
                <w:w w:val="105"/>
                <w:sz w:val="15"/>
              </w:rPr>
              <w:t xml:space="preserve"> </w:t>
            </w:r>
            <w:r>
              <w:rPr>
                <w:w w:val="105"/>
                <w:sz w:val="15"/>
              </w:rPr>
              <w:t>особенности</w:t>
            </w:r>
            <w:r>
              <w:rPr>
                <w:spacing w:val="-37"/>
                <w:w w:val="105"/>
                <w:sz w:val="15"/>
              </w:rPr>
              <w:t xml:space="preserve"> </w:t>
            </w:r>
            <w:r>
              <w:rPr>
                <w:w w:val="105"/>
                <w:sz w:val="15"/>
              </w:rPr>
              <w:t>их технического выполнения, проводят сравнения в технике</w:t>
            </w:r>
            <w:r>
              <w:rPr>
                <w:spacing w:val="1"/>
                <w:w w:val="105"/>
                <w:sz w:val="15"/>
              </w:rPr>
              <w:t xml:space="preserve"> </w:t>
            </w:r>
            <w:r>
              <w:rPr>
                <w:spacing w:val="-1"/>
                <w:w w:val="105"/>
                <w:sz w:val="15"/>
              </w:rPr>
              <w:t>приёма</w:t>
            </w:r>
            <w:r>
              <w:rPr>
                <w:spacing w:val="-9"/>
                <w:w w:val="105"/>
                <w:sz w:val="15"/>
              </w:rPr>
              <w:t xml:space="preserve"> </w:t>
            </w:r>
            <w:r>
              <w:rPr>
                <w:spacing w:val="-1"/>
                <w:w w:val="105"/>
                <w:sz w:val="15"/>
              </w:rPr>
              <w:t>и</w:t>
            </w:r>
            <w:r>
              <w:rPr>
                <w:spacing w:val="-7"/>
                <w:w w:val="105"/>
                <w:sz w:val="15"/>
              </w:rPr>
              <w:t xml:space="preserve"> </w:t>
            </w:r>
            <w:r>
              <w:rPr>
                <w:spacing w:val="-1"/>
                <w:w w:val="105"/>
                <w:sz w:val="15"/>
              </w:rPr>
              <w:t>передачи</w:t>
            </w:r>
            <w:r>
              <w:rPr>
                <w:spacing w:val="-7"/>
                <w:w w:val="105"/>
                <w:sz w:val="15"/>
              </w:rPr>
              <w:t xml:space="preserve"> </w:t>
            </w:r>
            <w:r>
              <w:rPr>
                <w:spacing w:val="-1"/>
                <w:w w:val="105"/>
                <w:sz w:val="15"/>
              </w:rPr>
              <w:t>мяча</w:t>
            </w:r>
            <w:r>
              <w:rPr>
                <w:spacing w:val="-9"/>
                <w:w w:val="105"/>
                <w:sz w:val="15"/>
              </w:rPr>
              <w:t xml:space="preserve"> </w:t>
            </w:r>
            <w:r>
              <w:rPr>
                <w:spacing w:val="-1"/>
                <w:w w:val="105"/>
                <w:sz w:val="15"/>
              </w:rPr>
              <w:t>стоя</w:t>
            </w:r>
            <w:r>
              <w:rPr>
                <w:spacing w:val="-7"/>
                <w:w w:val="105"/>
                <w:sz w:val="15"/>
              </w:rPr>
              <w:t xml:space="preserve"> </w:t>
            </w:r>
            <w:r>
              <w:rPr>
                <w:w w:val="105"/>
                <w:sz w:val="15"/>
              </w:rPr>
              <w:t>на</w:t>
            </w:r>
            <w:r>
              <w:rPr>
                <w:spacing w:val="-8"/>
                <w:w w:val="105"/>
                <w:sz w:val="15"/>
              </w:rPr>
              <w:t xml:space="preserve"> </w:t>
            </w:r>
            <w:r>
              <w:rPr>
                <w:w w:val="105"/>
                <w:sz w:val="15"/>
              </w:rPr>
              <w:t>месте</w:t>
            </w:r>
            <w:r>
              <w:rPr>
                <w:spacing w:val="-9"/>
                <w:w w:val="105"/>
                <w:sz w:val="15"/>
              </w:rPr>
              <w:t xml:space="preserve"> </w:t>
            </w:r>
            <w:r>
              <w:rPr>
                <w:w w:val="105"/>
                <w:sz w:val="15"/>
              </w:rPr>
              <w:t>и</w:t>
            </w:r>
            <w:r>
              <w:rPr>
                <w:spacing w:val="-9"/>
                <w:w w:val="105"/>
                <w:sz w:val="15"/>
              </w:rPr>
              <w:t xml:space="preserve"> </w:t>
            </w:r>
            <w:r>
              <w:rPr>
                <w:w w:val="105"/>
                <w:sz w:val="15"/>
              </w:rPr>
              <w:t>в</w:t>
            </w:r>
            <w:r>
              <w:rPr>
                <w:spacing w:val="-6"/>
                <w:w w:val="105"/>
                <w:sz w:val="15"/>
              </w:rPr>
              <w:t xml:space="preserve"> </w:t>
            </w:r>
            <w:r>
              <w:rPr>
                <w:w w:val="105"/>
                <w:sz w:val="15"/>
              </w:rPr>
              <w:t>движении,</w:t>
            </w:r>
            <w:r>
              <w:rPr>
                <w:spacing w:val="-5"/>
                <w:w w:val="105"/>
                <w:sz w:val="15"/>
              </w:rPr>
              <w:t xml:space="preserve"> </w:t>
            </w:r>
            <w:r>
              <w:rPr>
                <w:w w:val="105"/>
                <w:sz w:val="15"/>
              </w:rPr>
              <w:t>определяют</w:t>
            </w:r>
            <w:r>
              <w:rPr>
                <w:spacing w:val="-36"/>
                <w:w w:val="105"/>
                <w:sz w:val="15"/>
              </w:rPr>
              <w:t xml:space="preserve"> </w:t>
            </w:r>
            <w:r>
              <w:rPr>
                <w:w w:val="105"/>
                <w:sz w:val="15"/>
              </w:rPr>
              <w:t>отличительные особенности в технике выполнения, делают</w:t>
            </w:r>
            <w:r>
              <w:rPr>
                <w:spacing w:val="1"/>
                <w:w w:val="105"/>
                <w:sz w:val="15"/>
              </w:rPr>
              <w:t xml:space="preserve"> </w:t>
            </w:r>
            <w:r>
              <w:rPr>
                <w:w w:val="105"/>
                <w:sz w:val="15"/>
              </w:rPr>
              <w:t>выводы</w:t>
            </w:r>
            <w:proofErr w:type="gramStart"/>
            <w:r>
              <w:rPr>
                <w:w w:val="105"/>
                <w:sz w:val="15"/>
              </w:rPr>
              <w:t>;;</w:t>
            </w:r>
            <w:proofErr w:type="gramEnd"/>
          </w:p>
          <w:p w:rsidR="00EA76F3" w:rsidRPr="00EA76F3" w:rsidRDefault="00EA76F3" w:rsidP="00EA76F3">
            <w:pPr>
              <w:autoSpaceDE w:val="0"/>
              <w:autoSpaceDN w:val="0"/>
              <w:spacing w:before="76" w:after="0" w:line="252" w:lineRule="auto"/>
              <w:ind w:left="72" w:right="144"/>
              <w:rPr>
                <w:sz w:val="20"/>
                <w:szCs w:val="20"/>
                <w:lang w:val="ru-RU"/>
              </w:rPr>
            </w:pPr>
            <w:r w:rsidRPr="00EA76F3">
              <w:rPr>
                <w:w w:val="105"/>
                <w:sz w:val="15"/>
                <w:lang w:val="ru-RU"/>
              </w:rPr>
              <w:t>закрепляют и совершенствуют технику приёма и передачи</w:t>
            </w:r>
            <w:r w:rsidRPr="00EA76F3">
              <w:rPr>
                <w:spacing w:val="-37"/>
                <w:w w:val="105"/>
                <w:sz w:val="15"/>
                <w:lang w:val="ru-RU"/>
              </w:rPr>
              <w:t xml:space="preserve"> </w:t>
            </w:r>
            <w:r w:rsidRPr="00EA76F3">
              <w:rPr>
                <w:spacing w:val="-1"/>
                <w:w w:val="105"/>
                <w:sz w:val="15"/>
                <w:lang w:val="ru-RU"/>
              </w:rPr>
              <w:t>волейбольного</w:t>
            </w:r>
            <w:r w:rsidRPr="00EA76F3">
              <w:rPr>
                <w:spacing w:val="-8"/>
                <w:w w:val="105"/>
                <w:sz w:val="15"/>
                <w:lang w:val="ru-RU"/>
              </w:rPr>
              <w:t xml:space="preserve"> </w:t>
            </w:r>
            <w:r w:rsidRPr="00EA76F3">
              <w:rPr>
                <w:w w:val="105"/>
                <w:sz w:val="15"/>
                <w:lang w:val="ru-RU"/>
              </w:rPr>
              <w:t>мяча</w:t>
            </w:r>
            <w:r w:rsidRPr="00EA76F3">
              <w:rPr>
                <w:spacing w:val="-6"/>
                <w:w w:val="105"/>
                <w:sz w:val="15"/>
                <w:lang w:val="ru-RU"/>
              </w:rPr>
              <w:t xml:space="preserve"> </w:t>
            </w:r>
            <w:r w:rsidRPr="00EA76F3">
              <w:rPr>
                <w:w w:val="105"/>
                <w:sz w:val="15"/>
                <w:lang w:val="ru-RU"/>
              </w:rPr>
              <w:t>двумя</w:t>
            </w:r>
            <w:r w:rsidRPr="00EA76F3">
              <w:rPr>
                <w:spacing w:val="-4"/>
                <w:w w:val="105"/>
                <w:sz w:val="15"/>
                <w:lang w:val="ru-RU"/>
              </w:rPr>
              <w:t xml:space="preserve"> </w:t>
            </w:r>
            <w:r w:rsidRPr="00EA76F3">
              <w:rPr>
                <w:w w:val="105"/>
                <w:sz w:val="15"/>
                <w:lang w:val="ru-RU"/>
              </w:rPr>
              <w:t>руками</w:t>
            </w:r>
            <w:r w:rsidRPr="00EA76F3">
              <w:rPr>
                <w:spacing w:val="-8"/>
                <w:w w:val="105"/>
                <w:sz w:val="15"/>
                <w:lang w:val="ru-RU"/>
              </w:rPr>
              <w:t xml:space="preserve"> </w:t>
            </w:r>
            <w:r w:rsidRPr="00EA76F3">
              <w:rPr>
                <w:w w:val="105"/>
                <w:sz w:val="15"/>
                <w:lang w:val="ru-RU"/>
              </w:rPr>
              <w:t>снизу</w:t>
            </w:r>
            <w:r w:rsidRPr="00EA76F3">
              <w:rPr>
                <w:spacing w:val="-10"/>
                <w:w w:val="105"/>
                <w:sz w:val="15"/>
                <w:lang w:val="ru-RU"/>
              </w:rPr>
              <w:t xml:space="preserve"> </w:t>
            </w:r>
            <w:r w:rsidRPr="00EA76F3">
              <w:rPr>
                <w:w w:val="105"/>
                <w:sz w:val="15"/>
                <w:lang w:val="ru-RU"/>
              </w:rPr>
              <w:t>с</w:t>
            </w:r>
            <w:r w:rsidRPr="00EA76F3">
              <w:rPr>
                <w:spacing w:val="-6"/>
                <w:w w:val="105"/>
                <w:sz w:val="15"/>
                <w:lang w:val="ru-RU"/>
              </w:rPr>
              <w:t xml:space="preserve"> </w:t>
            </w:r>
            <w:r w:rsidRPr="00EA76F3">
              <w:rPr>
                <w:w w:val="105"/>
                <w:sz w:val="15"/>
                <w:lang w:val="ru-RU"/>
              </w:rPr>
              <w:t>места</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C45D22" w:rsidRDefault="00EA76F3">
            <w:pPr>
              <w:autoSpaceDE w:val="0"/>
              <w:autoSpaceDN w:val="0"/>
              <w:spacing w:before="76" w:after="0" w:line="250" w:lineRule="auto"/>
              <w:ind w:left="72"/>
              <w:rPr>
                <w:sz w:val="20"/>
                <w:szCs w:val="20"/>
              </w:rPr>
            </w:pPr>
            <w:r w:rsidRPr="00F33D81">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178"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Pr="004D6393" w:rsidRDefault="00EA76F3">
            <w:pPr>
              <w:autoSpaceDE w:val="0"/>
              <w:autoSpaceDN w:val="0"/>
              <w:spacing w:before="76" w:after="0" w:line="233" w:lineRule="auto"/>
              <w:ind w:left="72"/>
              <w:rPr>
                <w:sz w:val="20"/>
                <w:szCs w:val="20"/>
              </w:rPr>
            </w:pPr>
            <w:r>
              <w:rPr>
                <w:w w:val="105"/>
                <w:sz w:val="15"/>
              </w:rPr>
              <w:t>https://resh.edu.ru/subject/9/</w:t>
            </w:r>
          </w:p>
        </w:tc>
      </w:tr>
    </w:tbl>
    <w:p w:rsidR="00FF064F" w:rsidRPr="00C45D22" w:rsidRDefault="00FF064F">
      <w:pPr>
        <w:autoSpaceDE w:val="0"/>
        <w:autoSpaceDN w:val="0"/>
        <w:spacing w:after="0" w:line="14" w:lineRule="exact"/>
        <w:rPr>
          <w:sz w:val="20"/>
          <w:szCs w:val="20"/>
        </w:rPr>
      </w:pPr>
    </w:p>
    <w:p w:rsidR="00FF064F" w:rsidRPr="00C45D22" w:rsidRDefault="00FF064F">
      <w:pPr>
        <w:rPr>
          <w:sz w:val="20"/>
          <w:szCs w:val="20"/>
        </w:rPr>
        <w:sectPr w:rsidR="00FF064F" w:rsidRPr="00C45D22">
          <w:pgSz w:w="16840" w:h="11900"/>
          <w:pgMar w:top="284" w:right="640" w:bottom="484" w:left="666" w:header="720" w:footer="720" w:gutter="0"/>
          <w:cols w:space="720" w:equalWidth="0">
            <w:col w:w="15534" w:space="0"/>
          </w:cols>
          <w:docGrid w:linePitch="360"/>
        </w:sectPr>
      </w:pPr>
    </w:p>
    <w:p w:rsidR="00FF064F" w:rsidRPr="00C45D22" w:rsidRDefault="00FF064F">
      <w:pPr>
        <w:autoSpaceDE w:val="0"/>
        <w:autoSpaceDN w:val="0"/>
        <w:spacing w:after="66" w:line="220" w:lineRule="exact"/>
        <w:rPr>
          <w:sz w:val="20"/>
          <w:szCs w:val="20"/>
        </w:rPr>
      </w:pPr>
    </w:p>
    <w:tbl>
      <w:tblPr>
        <w:tblW w:w="0" w:type="auto"/>
        <w:tblInd w:w="6" w:type="dxa"/>
        <w:tblLayout w:type="fixed"/>
        <w:tblLook w:val="04A0"/>
      </w:tblPr>
      <w:tblGrid>
        <w:gridCol w:w="468"/>
        <w:gridCol w:w="3075"/>
        <w:gridCol w:w="709"/>
        <w:gridCol w:w="709"/>
        <w:gridCol w:w="850"/>
        <w:gridCol w:w="284"/>
        <w:gridCol w:w="6237"/>
        <w:gridCol w:w="1134"/>
        <w:gridCol w:w="2036"/>
      </w:tblGrid>
      <w:tr w:rsidR="00FF064F" w:rsidRPr="00C45D22" w:rsidTr="006F2357">
        <w:trPr>
          <w:trHeight w:hRule="exact" w:val="100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8" w:after="0" w:line="230" w:lineRule="auto"/>
              <w:jc w:val="center"/>
              <w:rPr>
                <w:sz w:val="20"/>
                <w:szCs w:val="20"/>
                <w:lang w:val="ru-RU"/>
              </w:rPr>
            </w:pPr>
            <w:r>
              <w:rPr>
                <w:sz w:val="20"/>
                <w:szCs w:val="20"/>
                <w:lang w:val="ru-RU"/>
              </w:rPr>
              <w:t>4.30</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925991">
            <w:pPr>
              <w:autoSpaceDE w:val="0"/>
              <w:autoSpaceDN w:val="0"/>
              <w:spacing w:before="20" w:after="0" w:line="245" w:lineRule="auto"/>
              <w:ind w:left="72"/>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волейбол).  Специальные упражнения волейболиста. Игра по упрощенным правилам.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66" w:lineRule="auto"/>
              <w:ind w:left="86" w:right="20"/>
              <w:rPr>
                <w:sz w:val="15"/>
              </w:rPr>
            </w:pPr>
            <w:r>
              <w:rPr>
                <w:w w:val="105"/>
                <w:sz w:val="15"/>
              </w:rPr>
              <w:t>рассматривают, обсуждают и анализируют образец техники</w:t>
            </w:r>
            <w:r>
              <w:rPr>
                <w:spacing w:val="1"/>
                <w:w w:val="105"/>
                <w:sz w:val="15"/>
              </w:rPr>
              <w:t xml:space="preserve"> </w:t>
            </w:r>
            <w:r>
              <w:rPr>
                <w:w w:val="105"/>
                <w:sz w:val="15"/>
              </w:rPr>
              <w:t>учителя, определяют фазы движения и особенности их</w:t>
            </w:r>
            <w:r>
              <w:rPr>
                <w:spacing w:val="1"/>
                <w:w w:val="105"/>
                <w:sz w:val="15"/>
              </w:rPr>
              <w:t xml:space="preserve"> </w:t>
            </w:r>
            <w:r>
              <w:rPr>
                <w:w w:val="105"/>
                <w:sz w:val="15"/>
              </w:rPr>
              <w:t>технического</w:t>
            </w:r>
            <w:r>
              <w:rPr>
                <w:spacing w:val="-7"/>
                <w:w w:val="105"/>
                <w:sz w:val="15"/>
              </w:rPr>
              <w:t xml:space="preserve"> </w:t>
            </w:r>
            <w:r>
              <w:rPr>
                <w:w w:val="105"/>
                <w:sz w:val="15"/>
              </w:rPr>
              <w:t>выполнения,</w:t>
            </w:r>
            <w:r>
              <w:rPr>
                <w:spacing w:val="-6"/>
                <w:w w:val="105"/>
                <w:sz w:val="15"/>
              </w:rPr>
              <w:t xml:space="preserve"> </w:t>
            </w:r>
            <w:r>
              <w:rPr>
                <w:w w:val="105"/>
                <w:sz w:val="15"/>
              </w:rPr>
              <w:t>проводят</w:t>
            </w:r>
            <w:r>
              <w:rPr>
                <w:spacing w:val="-4"/>
                <w:w w:val="105"/>
                <w:sz w:val="15"/>
              </w:rPr>
              <w:t xml:space="preserve"> </w:t>
            </w:r>
            <w:r>
              <w:rPr>
                <w:w w:val="105"/>
                <w:sz w:val="15"/>
              </w:rPr>
              <w:t>сравнения</w:t>
            </w:r>
            <w:r>
              <w:rPr>
                <w:spacing w:val="-4"/>
                <w:w w:val="105"/>
                <w:sz w:val="15"/>
              </w:rPr>
              <w:t xml:space="preserve"> </w:t>
            </w:r>
            <w:r>
              <w:rPr>
                <w:w w:val="105"/>
                <w:sz w:val="15"/>
              </w:rPr>
              <w:t>в</w:t>
            </w:r>
            <w:r>
              <w:rPr>
                <w:spacing w:val="-2"/>
                <w:w w:val="105"/>
                <w:sz w:val="15"/>
              </w:rPr>
              <w:t xml:space="preserve"> </w:t>
            </w:r>
            <w:r>
              <w:rPr>
                <w:w w:val="105"/>
                <w:sz w:val="15"/>
              </w:rPr>
              <w:t>технике</w:t>
            </w:r>
            <w:r>
              <w:rPr>
                <w:spacing w:val="-6"/>
                <w:w w:val="105"/>
                <w:sz w:val="15"/>
              </w:rPr>
              <w:t xml:space="preserve"> </w:t>
            </w:r>
            <w:r>
              <w:rPr>
                <w:w w:val="105"/>
                <w:sz w:val="15"/>
              </w:rPr>
              <w:t>приёма</w:t>
            </w:r>
            <w:r>
              <w:rPr>
                <w:spacing w:val="-36"/>
                <w:w w:val="105"/>
                <w:sz w:val="15"/>
              </w:rPr>
              <w:t xml:space="preserve"> </w:t>
            </w:r>
            <w:r>
              <w:rPr>
                <w:spacing w:val="-1"/>
                <w:w w:val="105"/>
                <w:sz w:val="15"/>
              </w:rPr>
              <w:t>и</w:t>
            </w:r>
            <w:r>
              <w:rPr>
                <w:spacing w:val="-9"/>
                <w:w w:val="105"/>
                <w:sz w:val="15"/>
              </w:rPr>
              <w:t xml:space="preserve"> </w:t>
            </w:r>
            <w:r>
              <w:rPr>
                <w:spacing w:val="-1"/>
                <w:w w:val="105"/>
                <w:sz w:val="15"/>
              </w:rPr>
              <w:t>передачи,</w:t>
            </w:r>
            <w:r>
              <w:rPr>
                <w:spacing w:val="-7"/>
                <w:w w:val="105"/>
                <w:sz w:val="15"/>
              </w:rPr>
              <w:t xml:space="preserve"> </w:t>
            </w:r>
            <w:r>
              <w:rPr>
                <w:spacing w:val="-1"/>
                <w:w w:val="105"/>
                <w:sz w:val="15"/>
              </w:rPr>
              <w:t>в</w:t>
            </w:r>
            <w:r>
              <w:rPr>
                <w:spacing w:val="-6"/>
                <w:w w:val="105"/>
                <w:sz w:val="15"/>
              </w:rPr>
              <w:t xml:space="preserve"> </w:t>
            </w:r>
            <w:r>
              <w:rPr>
                <w:spacing w:val="-1"/>
                <w:w w:val="105"/>
                <w:sz w:val="15"/>
              </w:rPr>
              <w:t>положении</w:t>
            </w:r>
            <w:r>
              <w:rPr>
                <w:spacing w:val="-9"/>
                <w:w w:val="105"/>
                <w:sz w:val="15"/>
              </w:rPr>
              <w:t xml:space="preserve"> </w:t>
            </w:r>
            <w:r>
              <w:rPr>
                <w:spacing w:val="-1"/>
                <w:w w:val="105"/>
                <w:sz w:val="15"/>
              </w:rPr>
              <w:t>стоя</w:t>
            </w:r>
            <w:r>
              <w:rPr>
                <w:spacing w:val="-9"/>
                <w:w w:val="105"/>
                <w:sz w:val="15"/>
              </w:rPr>
              <w:t xml:space="preserve"> </w:t>
            </w:r>
            <w:r>
              <w:rPr>
                <w:w w:val="105"/>
                <w:sz w:val="15"/>
              </w:rPr>
              <w:t>на</w:t>
            </w:r>
            <w:r>
              <w:rPr>
                <w:spacing w:val="-6"/>
                <w:w w:val="105"/>
                <w:sz w:val="15"/>
              </w:rPr>
              <w:t xml:space="preserve"> </w:t>
            </w:r>
            <w:r>
              <w:rPr>
                <w:w w:val="105"/>
                <w:sz w:val="15"/>
              </w:rPr>
              <w:t>месте</w:t>
            </w:r>
            <w:r>
              <w:rPr>
                <w:spacing w:val="-9"/>
                <w:w w:val="105"/>
                <w:sz w:val="15"/>
              </w:rPr>
              <w:t xml:space="preserve"> </w:t>
            </w:r>
            <w:r>
              <w:rPr>
                <w:w w:val="105"/>
                <w:sz w:val="15"/>
              </w:rPr>
              <w:t>и</w:t>
            </w:r>
            <w:r>
              <w:rPr>
                <w:spacing w:val="-7"/>
                <w:w w:val="105"/>
                <w:sz w:val="15"/>
              </w:rPr>
              <w:t xml:space="preserve"> </w:t>
            </w:r>
            <w:r>
              <w:rPr>
                <w:w w:val="105"/>
                <w:sz w:val="15"/>
              </w:rPr>
              <w:t>в</w:t>
            </w:r>
            <w:r>
              <w:rPr>
                <w:spacing w:val="-9"/>
                <w:w w:val="105"/>
                <w:sz w:val="15"/>
              </w:rPr>
              <w:t xml:space="preserve"> </w:t>
            </w:r>
            <w:r>
              <w:rPr>
                <w:w w:val="105"/>
                <w:sz w:val="15"/>
              </w:rPr>
              <w:t>движении,</w:t>
            </w:r>
            <w:r>
              <w:rPr>
                <w:spacing w:val="-7"/>
                <w:w w:val="105"/>
                <w:sz w:val="15"/>
              </w:rPr>
              <w:t xml:space="preserve"> </w:t>
            </w:r>
            <w:r>
              <w:rPr>
                <w:w w:val="105"/>
                <w:sz w:val="15"/>
              </w:rPr>
              <w:t>определяют</w:t>
            </w:r>
            <w:r>
              <w:rPr>
                <w:spacing w:val="1"/>
                <w:w w:val="105"/>
                <w:sz w:val="15"/>
              </w:rPr>
              <w:t xml:space="preserve"> </w:t>
            </w:r>
            <w:r>
              <w:rPr>
                <w:w w:val="105"/>
                <w:sz w:val="15"/>
              </w:rPr>
              <w:t>различия</w:t>
            </w:r>
            <w:r>
              <w:rPr>
                <w:spacing w:val="-3"/>
                <w:w w:val="105"/>
                <w:sz w:val="15"/>
              </w:rPr>
              <w:t xml:space="preserve"> </w:t>
            </w:r>
            <w:r>
              <w:rPr>
                <w:w w:val="105"/>
                <w:sz w:val="15"/>
              </w:rPr>
              <w:t>в</w:t>
            </w:r>
            <w:r>
              <w:rPr>
                <w:spacing w:val="-1"/>
                <w:w w:val="105"/>
                <w:sz w:val="15"/>
              </w:rPr>
              <w:t xml:space="preserve"> </w:t>
            </w:r>
            <w:r>
              <w:rPr>
                <w:w w:val="105"/>
                <w:sz w:val="15"/>
              </w:rPr>
              <w:t>технике</w:t>
            </w:r>
            <w:r>
              <w:rPr>
                <w:spacing w:val="-2"/>
                <w:w w:val="105"/>
                <w:sz w:val="15"/>
              </w:rPr>
              <w:t xml:space="preserve"> </w:t>
            </w:r>
            <w:r>
              <w:rPr>
                <w:w w:val="105"/>
                <w:sz w:val="15"/>
              </w:rPr>
              <w:t>выполнения</w:t>
            </w:r>
            <w:proofErr w:type="gramStart"/>
            <w:r>
              <w:rPr>
                <w:w w:val="105"/>
                <w:sz w:val="15"/>
              </w:rPr>
              <w:t>;;</w:t>
            </w:r>
            <w:proofErr w:type="gramEnd"/>
          </w:p>
          <w:p w:rsidR="00EA76F3" w:rsidRDefault="00EA76F3" w:rsidP="00EA76F3">
            <w:pPr>
              <w:pStyle w:val="TableParagraph"/>
              <w:spacing w:before="2" w:line="266" w:lineRule="auto"/>
              <w:ind w:left="86" w:right="440"/>
              <w:rPr>
                <w:sz w:val="15"/>
              </w:rPr>
            </w:pPr>
            <w:r>
              <w:rPr>
                <w:w w:val="105"/>
                <w:sz w:val="15"/>
              </w:rPr>
              <w:t>закрепляют и совершенствуют технику приёма и передачи</w:t>
            </w:r>
            <w:r>
              <w:rPr>
                <w:spacing w:val="1"/>
                <w:w w:val="105"/>
                <w:sz w:val="15"/>
              </w:rPr>
              <w:t xml:space="preserve"> </w:t>
            </w:r>
            <w:r>
              <w:rPr>
                <w:spacing w:val="-1"/>
                <w:w w:val="105"/>
                <w:sz w:val="15"/>
              </w:rPr>
              <w:t>волейбольного</w:t>
            </w:r>
            <w:r>
              <w:rPr>
                <w:spacing w:val="-11"/>
                <w:w w:val="105"/>
                <w:sz w:val="15"/>
              </w:rPr>
              <w:t xml:space="preserve"> </w:t>
            </w:r>
            <w:r>
              <w:rPr>
                <w:spacing w:val="-1"/>
                <w:w w:val="105"/>
                <w:sz w:val="15"/>
              </w:rPr>
              <w:t>мяча</w:t>
            </w:r>
            <w:r>
              <w:rPr>
                <w:spacing w:val="-9"/>
                <w:w w:val="105"/>
                <w:sz w:val="15"/>
              </w:rPr>
              <w:t xml:space="preserve"> </w:t>
            </w:r>
            <w:r>
              <w:rPr>
                <w:spacing w:val="-1"/>
                <w:w w:val="105"/>
                <w:sz w:val="15"/>
              </w:rPr>
              <w:t>двумя</w:t>
            </w:r>
            <w:r>
              <w:rPr>
                <w:spacing w:val="-9"/>
                <w:w w:val="105"/>
                <w:sz w:val="15"/>
              </w:rPr>
              <w:t xml:space="preserve"> </w:t>
            </w:r>
            <w:r>
              <w:rPr>
                <w:w w:val="105"/>
                <w:sz w:val="15"/>
              </w:rPr>
              <w:t>руками</w:t>
            </w:r>
            <w:r>
              <w:rPr>
                <w:spacing w:val="-9"/>
                <w:w w:val="105"/>
                <w:sz w:val="15"/>
              </w:rPr>
              <w:t xml:space="preserve"> </w:t>
            </w:r>
            <w:r>
              <w:rPr>
                <w:w w:val="105"/>
                <w:sz w:val="15"/>
              </w:rPr>
              <w:t>сверху</w:t>
            </w:r>
            <w:r>
              <w:rPr>
                <w:spacing w:val="-12"/>
                <w:w w:val="105"/>
                <w:sz w:val="15"/>
              </w:rPr>
              <w:t xml:space="preserve"> </w:t>
            </w:r>
            <w:r>
              <w:rPr>
                <w:w w:val="105"/>
                <w:sz w:val="15"/>
              </w:rPr>
              <w:t>с</w:t>
            </w:r>
            <w:r>
              <w:rPr>
                <w:spacing w:val="-7"/>
                <w:w w:val="105"/>
                <w:sz w:val="15"/>
              </w:rPr>
              <w:t xml:space="preserve"> </w:t>
            </w:r>
            <w:r>
              <w:rPr>
                <w:w w:val="105"/>
                <w:sz w:val="15"/>
              </w:rPr>
              <w:t>места</w:t>
            </w:r>
            <w:r>
              <w:rPr>
                <w:spacing w:val="-12"/>
                <w:w w:val="105"/>
                <w:sz w:val="15"/>
              </w:rPr>
              <w:t xml:space="preserve"> </w:t>
            </w:r>
            <w:r>
              <w:rPr>
                <w:w w:val="105"/>
                <w:sz w:val="15"/>
              </w:rPr>
              <w:t>(обучение</w:t>
            </w:r>
            <w:r>
              <w:rPr>
                <w:spacing w:val="-36"/>
                <w:w w:val="105"/>
                <w:sz w:val="15"/>
              </w:rPr>
              <w:t xml:space="preserve"> </w:t>
            </w:r>
            <w:r>
              <w:rPr>
                <w:w w:val="105"/>
                <w:sz w:val="15"/>
              </w:rPr>
              <w:t>в</w:t>
            </w:r>
            <w:r>
              <w:rPr>
                <w:spacing w:val="-1"/>
                <w:w w:val="105"/>
                <w:sz w:val="15"/>
              </w:rPr>
              <w:t xml:space="preserve"> </w:t>
            </w:r>
            <w:r>
              <w:rPr>
                <w:w w:val="105"/>
                <w:sz w:val="15"/>
              </w:rPr>
              <w:t>парах</w:t>
            </w:r>
            <w:proofErr w:type="gramStart"/>
            <w:r>
              <w:rPr>
                <w:w w:val="105"/>
                <w:sz w:val="15"/>
              </w:rPr>
              <w:t>);;</w:t>
            </w:r>
            <w:proofErr w:type="gramEnd"/>
          </w:p>
          <w:p w:rsidR="00FF064F" w:rsidRPr="00C45D22" w:rsidRDefault="00FF064F" w:rsidP="004D6393">
            <w:pPr>
              <w:autoSpaceDE w:val="0"/>
              <w:autoSpaceDN w:val="0"/>
              <w:spacing w:before="78" w:after="0" w:line="252" w:lineRule="auto"/>
              <w:ind w:right="144"/>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8" w:after="0" w:line="230" w:lineRule="auto"/>
              <w:rPr>
                <w:sz w:val="20"/>
                <w:szCs w:val="20"/>
              </w:rPr>
            </w:pPr>
            <w:r>
              <w:rPr>
                <w:w w:val="105"/>
                <w:sz w:val="15"/>
              </w:rPr>
              <w:t>https://resh.edu.ru/subject/9/</w:t>
            </w:r>
          </w:p>
        </w:tc>
      </w:tr>
      <w:tr w:rsidR="00FF064F" w:rsidRPr="00C45D22" w:rsidTr="006F2357">
        <w:trPr>
          <w:trHeight w:hRule="exact" w:val="124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8" w:after="0" w:line="230" w:lineRule="auto"/>
              <w:jc w:val="center"/>
              <w:rPr>
                <w:sz w:val="20"/>
                <w:szCs w:val="20"/>
                <w:lang w:val="ru-RU"/>
              </w:rPr>
            </w:pPr>
            <w:r>
              <w:rPr>
                <w:sz w:val="20"/>
                <w:szCs w:val="20"/>
                <w:lang w:val="ru-RU"/>
              </w:rPr>
              <w:t>4.31</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2851DD">
            <w:pPr>
              <w:autoSpaceDE w:val="0"/>
              <w:autoSpaceDN w:val="0"/>
              <w:spacing w:before="20" w:after="0" w:line="245" w:lineRule="auto"/>
              <w:ind w:left="72" w:right="144"/>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баскетбол).  Стойка и передвижения игрока. Ведение мяча различными способами. Остановка прыжком. Учебная 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66" w:lineRule="auto"/>
              <w:ind w:left="85"/>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учителя</w:t>
            </w:r>
            <w:r>
              <w:rPr>
                <w:spacing w:val="-9"/>
                <w:w w:val="105"/>
                <w:sz w:val="15"/>
              </w:rPr>
              <w:t xml:space="preserve"> </w:t>
            </w:r>
            <w:r>
              <w:rPr>
                <w:spacing w:val="-1"/>
                <w:w w:val="105"/>
                <w:sz w:val="15"/>
              </w:rPr>
              <w:t>в</w:t>
            </w:r>
            <w:r>
              <w:rPr>
                <w:spacing w:val="-5"/>
                <w:w w:val="105"/>
                <w:sz w:val="15"/>
              </w:rPr>
              <w:t xml:space="preserve"> </w:t>
            </w:r>
            <w:r>
              <w:rPr>
                <w:spacing w:val="-1"/>
                <w:w w:val="105"/>
                <w:sz w:val="15"/>
              </w:rPr>
              <w:t>передаче</w:t>
            </w:r>
            <w:r>
              <w:rPr>
                <w:spacing w:val="-7"/>
                <w:w w:val="105"/>
                <w:sz w:val="15"/>
              </w:rPr>
              <w:t xml:space="preserve"> </w:t>
            </w:r>
            <w:r>
              <w:rPr>
                <w:spacing w:val="-1"/>
                <w:w w:val="105"/>
                <w:sz w:val="15"/>
              </w:rPr>
              <w:t>мяча</w:t>
            </w:r>
            <w:r>
              <w:rPr>
                <w:spacing w:val="-6"/>
                <w:w w:val="105"/>
                <w:sz w:val="15"/>
              </w:rPr>
              <w:t xml:space="preserve"> </w:t>
            </w:r>
            <w:r>
              <w:rPr>
                <w:spacing w:val="-1"/>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r>
              <w:rPr>
                <w:spacing w:val="-6"/>
                <w:w w:val="105"/>
                <w:sz w:val="15"/>
              </w:rPr>
              <w:t xml:space="preserve"> </w:t>
            </w:r>
            <w:r>
              <w:rPr>
                <w:w w:val="105"/>
                <w:sz w:val="15"/>
              </w:rPr>
              <w:t>стоя</w:t>
            </w:r>
            <w:r>
              <w:rPr>
                <w:spacing w:val="-6"/>
                <w:w w:val="105"/>
                <w:sz w:val="15"/>
              </w:rPr>
              <w:t xml:space="preserve"> </w:t>
            </w:r>
            <w:r>
              <w:rPr>
                <w:w w:val="105"/>
                <w:sz w:val="15"/>
              </w:rPr>
              <w:t>на</w:t>
            </w:r>
            <w:r>
              <w:rPr>
                <w:spacing w:val="-7"/>
                <w:w w:val="105"/>
                <w:sz w:val="15"/>
              </w:rPr>
              <w:t xml:space="preserve"> </w:t>
            </w:r>
            <w:r>
              <w:rPr>
                <w:w w:val="105"/>
                <w:sz w:val="15"/>
              </w:rPr>
              <w:t>месте,</w:t>
            </w:r>
            <w:r>
              <w:rPr>
                <w:spacing w:val="-36"/>
                <w:w w:val="105"/>
                <w:sz w:val="15"/>
              </w:rPr>
              <w:t xml:space="preserve"> </w:t>
            </w:r>
            <w:r>
              <w:rPr>
                <w:w w:val="105"/>
                <w:sz w:val="15"/>
              </w:rPr>
              <w:t>анализируют</w:t>
            </w:r>
            <w:r>
              <w:rPr>
                <w:spacing w:val="-4"/>
                <w:w w:val="105"/>
                <w:sz w:val="15"/>
              </w:rPr>
              <w:t xml:space="preserve"> </w:t>
            </w:r>
            <w:r>
              <w:rPr>
                <w:w w:val="105"/>
                <w:sz w:val="15"/>
              </w:rPr>
              <w:t>фазы</w:t>
            </w:r>
            <w:r>
              <w:rPr>
                <w:spacing w:val="-2"/>
                <w:w w:val="105"/>
                <w:sz w:val="15"/>
              </w:rPr>
              <w:t xml:space="preserve"> </w:t>
            </w:r>
            <w:r>
              <w:rPr>
                <w:w w:val="105"/>
                <w:sz w:val="15"/>
              </w:rPr>
              <w:t>и</w:t>
            </w:r>
            <w:r>
              <w:rPr>
                <w:spacing w:val="-4"/>
                <w:w w:val="105"/>
                <w:sz w:val="15"/>
              </w:rPr>
              <w:t xml:space="preserve"> </w:t>
            </w:r>
            <w:r>
              <w:rPr>
                <w:w w:val="105"/>
                <w:sz w:val="15"/>
              </w:rPr>
              <w:t>элементы</w:t>
            </w:r>
            <w:r>
              <w:rPr>
                <w:spacing w:val="-2"/>
                <w:w w:val="105"/>
                <w:sz w:val="15"/>
              </w:rPr>
              <w:t xml:space="preserve"> </w:t>
            </w:r>
            <w:r>
              <w:rPr>
                <w:w w:val="105"/>
                <w:sz w:val="15"/>
              </w:rPr>
              <w:t>техники</w:t>
            </w:r>
            <w:proofErr w:type="gramStart"/>
            <w:r>
              <w:rPr>
                <w:w w:val="105"/>
                <w:sz w:val="15"/>
              </w:rPr>
              <w:t>;;</w:t>
            </w:r>
            <w:proofErr w:type="gramEnd"/>
          </w:p>
          <w:p w:rsidR="00EA76F3" w:rsidRDefault="00EA76F3" w:rsidP="00EA76F3">
            <w:pPr>
              <w:pStyle w:val="TableParagraph"/>
              <w:spacing w:before="1" w:line="266" w:lineRule="auto"/>
              <w:ind w:left="86" w:right="401"/>
              <w:rPr>
                <w:sz w:val="15"/>
              </w:rPr>
            </w:pPr>
            <w:r>
              <w:rPr>
                <w:spacing w:val="-1"/>
                <w:w w:val="105"/>
                <w:sz w:val="15"/>
              </w:rPr>
              <w:t>закрепляют</w:t>
            </w:r>
            <w:r>
              <w:rPr>
                <w:spacing w:val="-10"/>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8"/>
                <w:w w:val="105"/>
                <w:sz w:val="15"/>
              </w:rPr>
              <w:t xml:space="preserve"> </w:t>
            </w:r>
            <w:r>
              <w:rPr>
                <w:spacing w:val="-1"/>
                <w:w w:val="105"/>
                <w:sz w:val="15"/>
              </w:rPr>
              <w:t>технику</w:t>
            </w:r>
            <w:r>
              <w:rPr>
                <w:spacing w:val="-10"/>
                <w:w w:val="105"/>
                <w:sz w:val="15"/>
              </w:rPr>
              <w:t xml:space="preserve"> </w:t>
            </w:r>
            <w:r>
              <w:rPr>
                <w:spacing w:val="-1"/>
                <w:w w:val="105"/>
                <w:sz w:val="15"/>
              </w:rPr>
              <w:t>передачи</w:t>
            </w:r>
            <w:r>
              <w:rPr>
                <w:spacing w:val="-7"/>
                <w:w w:val="105"/>
                <w:sz w:val="15"/>
              </w:rPr>
              <w:t xml:space="preserve"> </w:t>
            </w:r>
            <w:r>
              <w:rPr>
                <w:spacing w:val="-1"/>
                <w:w w:val="105"/>
                <w:sz w:val="15"/>
              </w:rPr>
              <w:t>мяча</w:t>
            </w:r>
            <w:r>
              <w:rPr>
                <w:spacing w:val="-6"/>
                <w:w w:val="105"/>
                <w:sz w:val="15"/>
              </w:rPr>
              <w:t xml:space="preserve"> </w:t>
            </w:r>
            <w:r>
              <w:rPr>
                <w:spacing w:val="-1"/>
                <w:w w:val="105"/>
                <w:sz w:val="15"/>
              </w:rPr>
              <w:t>двумя</w:t>
            </w:r>
            <w:r>
              <w:rPr>
                <w:spacing w:val="-37"/>
                <w:w w:val="105"/>
                <w:sz w:val="15"/>
              </w:rPr>
              <w:t xml:space="preserve"> </w:t>
            </w:r>
            <w:r>
              <w:rPr>
                <w:w w:val="105"/>
                <w:sz w:val="15"/>
              </w:rPr>
              <w:t>руками от груди на месте (обучение в парах</w:t>
            </w:r>
            <w:proofErr w:type="gramStart"/>
            <w:r>
              <w:rPr>
                <w:w w:val="105"/>
                <w:sz w:val="15"/>
              </w:rPr>
              <w:t>);;</w:t>
            </w:r>
            <w:r>
              <w:rPr>
                <w:spacing w:val="1"/>
                <w:w w:val="105"/>
                <w:sz w:val="15"/>
              </w:rPr>
              <w:t xml:space="preserve"> </w:t>
            </w:r>
            <w:proofErr w:type="gramEnd"/>
            <w:r>
              <w:rPr>
                <w:w w:val="105"/>
                <w:sz w:val="15"/>
              </w:rPr>
              <w:t>рассматривают,</w:t>
            </w:r>
            <w:r>
              <w:rPr>
                <w:spacing w:val="-5"/>
                <w:w w:val="105"/>
                <w:sz w:val="15"/>
              </w:rPr>
              <w:t xml:space="preserve"> </w:t>
            </w:r>
            <w:r>
              <w:rPr>
                <w:w w:val="105"/>
                <w:sz w:val="15"/>
              </w:rPr>
              <w:t>обсуждают</w:t>
            </w:r>
            <w:r>
              <w:rPr>
                <w:spacing w:val="-7"/>
                <w:w w:val="105"/>
                <w:sz w:val="15"/>
              </w:rPr>
              <w:t xml:space="preserve"> </w:t>
            </w:r>
            <w:r>
              <w:rPr>
                <w:w w:val="105"/>
                <w:sz w:val="15"/>
              </w:rPr>
              <w:t>и</w:t>
            </w:r>
            <w:r>
              <w:rPr>
                <w:spacing w:val="-5"/>
                <w:w w:val="105"/>
                <w:sz w:val="15"/>
              </w:rPr>
              <w:t xml:space="preserve"> </w:t>
            </w:r>
            <w:r>
              <w:rPr>
                <w:w w:val="105"/>
                <w:sz w:val="15"/>
              </w:rPr>
              <w:t>анализируют</w:t>
            </w:r>
            <w:r>
              <w:rPr>
                <w:spacing w:val="-3"/>
                <w:w w:val="105"/>
                <w:sz w:val="15"/>
              </w:rPr>
              <w:t xml:space="preserve"> </w:t>
            </w:r>
            <w:r>
              <w:rPr>
                <w:w w:val="105"/>
                <w:sz w:val="15"/>
              </w:rPr>
              <w:t>образец</w:t>
            </w:r>
            <w:r>
              <w:rPr>
                <w:spacing w:val="-4"/>
                <w:w w:val="105"/>
                <w:sz w:val="15"/>
              </w:rPr>
              <w:t xml:space="preserve"> </w:t>
            </w:r>
            <w:r>
              <w:rPr>
                <w:w w:val="105"/>
                <w:sz w:val="15"/>
              </w:rPr>
              <w:t>техники</w:t>
            </w:r>
            <w:r>
              <w:rPr>
                <w:spacing w:val="-36"/>
                <w:w w:val="105"/>
                <w:sz w:val="15"/>
              </w:rPr>
              <w:t xml:space="preserve"> </w:t>
            </w:r>
            <w:r>
              <w:rPr>
                <w:w w:val="105"/>
                <w:sz w:val="15"/>
              </w:rPr>
              <w:t>учителя в передаче мяча двумя руками от груди при</w:t>
            </w:r>
            <w:r>
              <w:rPr>
                <w:spacing w:val="1"/>
                <w:w w:val="105"/>
                <w:sz w:val="15"/>
              </w:rPr>
              <w:t xml:space="preserve"> </w:t>
            </w:r>
            <w:r>
              <w:rPr>
                <w:w w:val="105"/>
                <w:sz w:val="15"/>
              </w:rPr>
              <w:t>передвижении приставным шагом правым и левым боком,</w:t>
            </w:r>
            <w:r>
              <w:rPr>
                <w:spacing w:val="1"/>
                <w:w w:val="105"/>
                <w:sz w:val="15"/>
              </w:rPr>
              <w:t xml:space="preserve"> </w:t>
            </w:r>
            <w:r>
              <w:rPr>
                <w:w w:val="105"/>
                <w:sz w:val="15"/>
              </w:rPr>
              <w:t>анализируют</w:t>
            </w:r>
            <w:r>
              <w:rPr>
                <w:spacing w:val="-7"/>
                <w:w w:val="105"/>
                <w:sz w:val="15"/>
              </w:rPr>
              <w:t xml:space="preserve"> </w:t>
            </w:r>
            <w:r>
              <w:rPr>
                <w:w w:val="105"/>
                <w:sz w:val="15"/>
              </w:rPr>
              <w:t>фазы</w:t>
            </w:r>
            <w:r>
              <w:rPr>
                <w:spacing w:val="-2"/>
                <w:w w:val="105"/>
                <w:sz w:val="15"/>
              </w:rPr>
              <w:t xml:space="preserve"> </w:t>
            </w:r>
            <w:r>
              <w:rPr>
                <w:w w:val="105"/>
                <w:sz w:val="15"/>
              </w:rPr>
              <w:t>и</w:t>
            </w:r>
            <w:r>
              <w:rPr>
                <w:spacing w:val="-2"/>
                <w:w w:val="105"/>
                <w:sz w:val="15"/>
              </w:rPr>
              <w:t xml:space="preserve"> </w:t>
            </w:r>
            <w:r>
              <w:rPr>
                <w:w w:val="105"/>
                <w:sz w:val="15"/>
              </w:rPr>
              <w:t>элементы техники;;</w:t>
            </w:r>
          </w:p>
          <w:p w:rsidR="00FF064F" w:rsidRPr="00C45D22" w:rsidRDefault="00FF064F">
            <w:pPr>
              <w:autoSpaceDE w:val="0"/>
              <w:autoSpaceDN w:val="0"/>
              <w:spacing w:before="78" w:after="0" w:line="245" w:lineRule="auto"/>
              <w:ind w:left="72" w:right="144"/>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7" w:lineRule="auto"/>
              <w:ind w:left="72"/>
              <w:rPr>
                <w:sz w:val="20"/>
                <w:szCs w:val="20"/>
              </w:rPr>
            </w:pPr>
            <w:r w:rsidRPr="00AB0896">
              <w:rPr>
                <w:rFonts w:ascii="Times New Roman" w:eastAsia="Times New Roman" w:hAnsi="Times New Roman"/>
                <w:color w:val="000000"/>
                <w:w w:val="97"/>
                <w:sz w:val="20"/>
                <w:szCs w:val="20"/>
                <w:lang w:val="ru-RU"/>
              </w:rPr>
              <w:t xml:space="preserve"> </w:t>
            </w:r>
            <w:r w:rsidRPr="00AB0896">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8" w:after="0" w:line="230" w:lineRule="auto"/>
              <w:rPr>
                <w:sz w:val="20"/>
                <w:szCs w:val="20"/>
              </w:rPr>
            </w:pPr>
            <w:r>
              <w:rPr>
                <w:w w:val="105"/>
                <w:sz w:val="15"/>
              </w:rPr>
              <w:t>https://resh.edu.ru/subject/9/</w:t>
            </w:r>
          </w:p>
        </w:tc>
      </w:tr>
      <w:tr w:rsidR="00FF064F" w:rsidRPr="00C45D22" w:rsidTr="006F2357">
        <w:trPr>
          <w:trHeight w:hRule="exact" w:val="158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6" w:after="0" w:line="233" w:lineRule="auto"/>
              <w:jc w:val="center"/>
              <w:rPr>
                <w:sz w:val="20"/>
                <w:szCs w:val="20"/>
                <w:lang w:val="ru-RU"/>
              </w:rPr>
            </w:pPr>
            <w:r>
              <w:rPr>
                <w:sz w:val="20"/>
                <w:szCs w:val="20"/>
                <w:lang w:val="ru-RU"/>
              </w:rPr>
              <w:t>4.32</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2851DD">
            <w:pPr>
              <w:autoSpaceDE w:val="0"/>
              <w:autoSpaceDN w:val="0"/>
              <w:spacing w:before="18" w:after="0" w:line="252" w:lineRule="auto"/>
              <w:ind w:left="72" w:right="144"/>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баскетбол).  Повороты с мячом. Передача мяча двумя руками от груди на месте. Игра "Баскетбол по упрощенным правилам.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6" w:after="0" w:line="233" w:lineRule="auto"/>
              <w:ind w:left="72"/>
              <w:rPr>
                <w:sz w:val="20"/>
                <w:szCs w:val="20"/>
                <w:lang w:val="ru-RU"/>
              </w:rPr>
            </w:pPr>
            <w:r>
              <w:rPr>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6" w:after="0" w:line="233" w:lineRule="auto"/>
              <w:ind w:left="72"/>
              <w:rPr>
                <w:sz w:val="20"/>
                <w:szCs w:val="20"/>
                <w:lang w:val="ru-RU"/>
              </w:rPr>
            </w:pPr>
            <w:r>
              <w:rPr>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6" w:after="0" w:line="233" w:lineRule="auto"/>
              <w:ind w:left="72"/>
              <w:rPr>
                <w:sz w:val="20"/>
                <w:szCs w:val="20"/>
                <w:lang w:val="ru-RU"/>
              </w:rPr>
            </w:pPr>
            <w:r>
              <w:rPr>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66" w:lineRule="auto"/>
              <w:ind w:left="85"/>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учителя</w:t>
            </w:r>
            <w:r>
              <w:rPr>
                <w:spacing w:val="-9"/>
                <w:w w:val="105"/>
                <w:sz w:val="15"/>
              </w:rPr>
              <w:t xml:space="preserve"> </w:t>
            </w:r>
            <w:r>
              <w:rPr>
                <w:spacing w:val="-1"/>
                <w:w w:val="105"/>
                <w:sz w:val="15"/>
              </w:rPr>
              <w:t>в</w:t>
            </w:r>
            <w:r>
              <w:rPr>
                <w:spacing w:val="-5"/>
                <w:w w:val="105"/>
                <w:sz w:val="15"/>
              </w:rPr>
              <w:t xml:space="preserve"> </w:t>
            </w:r>
            <w:r>
              <w:rPr>
                <w:spacing w:val="-1"/>
                <w:w w:val="105"/>
                <w:sz w:val="15"/>
              </w:rPr>
              <w:t>передаче</w:t>
            </w:r>
            <w:r>
              <w:rPr>
                <w:spacing w:val="-7"/>
                <w:w w:val="105"/>
                <w:sz w:val="15"/>
              </w:rPr>
              <w:t xml:space="preserve"> </w:t>
            </w:r>
            <w:r>
              <w:rPr>
                <w:spacing w:val="-1"/>
                <w:w w:val="105"/>
                <w:sz w:val="15"/>
              </w:rPr>
              <w:t>мяча</w:t>
            </w:r>
            <w:r>
              <w:rPr>
                <w:spacing w:val="-6"/>
                <w:w w:val="105"/>
                <w:sz w:val="15"/>
              </w:rPr>
              <w:t xml:space="preserve"> </w:t>
            </w:r>
            <w:r>
              <w:rPr>
                <w:spacing w:val="-1"/>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r>
              <w:rPr>
                <w:spacing w:val="-6"/>
                <w:w w:val="105"/>
                <w:sz w:val="15"/>
              </w:rPr>
              <w:t xml:space="preserve"> </w:t>
            </w:r>
            <w:r>
              <w:rPr>
                <w:w w:val="105"/>
                <w:sz w:val="15"/>
              </w:rPr>
              <w:t>стоя</w:t>
            </w:r>
            <w:r>
              <w:rPr>
                <w:spacing w:val="-6"/>
                <w:w w:val="105"/>
                <w:sz w:val="15"/>
              </w:rPr>
              <w:t xml:space="preserve"> </w:t>
            </w:r>
            <w:r>
              <w:rPr>
                <w:w w:val="105"/>
                <w:sz w:val="15"/>
              </w:rPr>
              <w:t>на</w:t>
            </w:r>
            <w:r>
              <w:rPr>
                <w:spacing w:val="-7"/>
                <w:w w:val="105"/>
                <w:sz w:val="15"/>
              </w:rPr>
              <w:t xml:space="preserve"> </w:t>
            </w:r>
            <w:r>
              <w:rPr>
                <w:w w:val="105"/>
                <w:sz w:val="15"/>
              </w:rPr>
              <w:t>месте,</w:t>
            </w:r>
            <w:r>
              <w:rPr>
                <w:spacing w:val="-36"/>
                <w:w w:val="105"/>
                <w:sz w:val="15"/>
              </w:rPr>
              <w:t xml:space="preserve"> </w:t>
            </w:r>
            <w:r>
              <w:rPr>
                <w:w w:val="105"/>
                <w:sz w:val="15"/>
              </w:rPr>
              <w:t>анализируют</w:t>
            </w:r>
            <w:r>
              <w:rPr>
                <w:spacing w:val="-4"/>
                <w:w w:val="105"/>
                <w:sz w:val="15"/>
              </w:rPr>
              <w:t xml:space="preserve"> </w:t>
            </w:r>
            <w:r>
              <w:rPr>
                <w:w w:val="105"/>
                <w:sz w:val="15"/>
              </w:rPr>
              <w:t>фазы</w:t>
            </w:r>
            <w:r>
              <w:rPr>
                <w:spacing w:val="-2"/>
                <w:w w:val="105"/>
                <w:sz w:val="15"/>
              </w:rPr>
              <w:t xml:space="preserve"> </w:t>
            </w:r>
            <w:r>
              <w:rPr>
                <w:w w:val="105"/>
                <w:sz w:val="15"/>
              </w:rPr>
              <w:t>и</w:t>
            </w:r>
            <w:r>
              <w:rPr>
                <w:spacing w:val="-4"/>
                <w:w w:val="105"/>
                <w:sz w:val="15"/>
              </w:rPr>
              <w:t xml:space="preserve"> </w:t>
            </w:r>
            <w:r>
              <w:rPr>
                <w:w w:val="105"/>
                <w:sz w:val="15"/>
              </w:rPr>
              <w:t>элементы</w:t>
            </w:r>
            <w:r>
              <w:rPr>
                <w:spacing w:val="-2"/>
                <w:w w:val="105"/>
                <w:sz w:val="15"/>
              </w:rPr>
              <w:t xml:space="preserve"> </w:t>
            </w:r>
            <w:r>
              <w:rPr>
                <w:w w:val="105"/>
                <w:sz w:val="15"/>
              </w:rPr>
              <w:t>техники</w:t>
            </w:r>
            <w:proofErr w:type="gramStart"/>
            <w:r>
              <w:rPr>
                <w:w w:val="105"/>
                <w:sz w:val="15"/>
              </w:rPr>
              <w:t>;;</w:t>
            </w:r>
            <w:proofErr w:type="gramEnd"/>
          </w:p>
          <w:p w:rsidR="00EA76F3" w:rsidRDefault="00EA76F3" w:rsidP="00EA76F3">
            <w:pPr>
              <w:pStyle w:val="TableParagraph"/>
              <w:spacing w:before="1" w:line="266" w:lineRule="auto"/>
              <w:ind w:left="86" w:right="401"/>
              <w:rPr>
                <w:sz w:val="15"/>
              </w:rPr>
            </w:pPr>
            <w:r>
              <w:rPr>
                <w:spacing w:val="-1"/>
                <w:w w:val="105"/>
                <w:sz w:val="15"/>
              </w:rPr>
              <w:t>закрепляют</w:t>
            </w:r>
            <w:r>
              <w:rPr>
                <w:spacing w:val="-10"/>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8"/>
                <w:w w:val="105"/>
                <w:sz w:val="15"/>
              </w:rPr>
              <w:t xml:space="preserve"> </w:t>
            </w:r>
            <w:r>
              <w:rPr>
                <w:spacing w:val="-1"/>
                <w:w w:val="105"/>
                <w:sz w:val="15"/>
              </w:rPr>
              <w:t>технику</w:t>
            </w:r>
            <w:r>
              <w:rPr>
                <w:spacing w:val="-10"/>
                <w:w w:val="105"/>
                <w:sz w:val="15"/>
              </w:rPr>
              <w:t xml:space="preserve"> </w:t>
            </w:r>
            <w:r>
              <w:rPr>
                <w:spacing w:val="-1"/>
                <w:w w:val="105"/>
                <w:sz w:val="15"/>
              </w:rPr>
              <w:t>передачи</w:t>
            </w:r>
            <w:r>
              <w:rPr>
                <w:spacing w:val="-7"/>
                <w:w w:val="105"/>
                <w:sz w:val="15"/>
              </w:rPr>
              <w:t xml:space="preserve"> </w:t>
            </w:r>
            <w:r>
              <w:rPr>
                <w:spacing w:val="-1"/>
                <w:w w:val="105"/>
                <w:sz w:val="15"/>
              </w:rPr>
              <w:t>мяча</w:t>
            </w:r>
            <w:r>
              <w:rPr>
                <w:spacing w:val="-6"/>
                <w:w w:val="105"/>
                <w:sz w:val="15"/>
              </w:rPr>
              <w:t xml:space="preserve"> </w:t>
            </w:r>
            <w:r>
              <w:rPr>
                <w:spacing w:val="-1"/>
                <w:w w:val="105"/>
                <w:sz w:val="15"/>
              </w:rPr>
              <w:t>двумя</w:t>
            </w:r>
            <w:r>
              <w:rPr>
                <w:spacing w:val="-37"/>
                <w:w w:val="105"/>
                <w:sz w:val="15"/>
              </w:rPr>
              <w:t xml:space="preserve"> </w:t>
            </w:r>
            <w:r>
              <w:rPr>
                <w:w w:val="105"/>
                <w:sz w:val="15"/>
              </w:rPr>
              <w:t>руками от груди на месте (обучение в парах</w:t>
            </w:r>
            <w:proofErr w:type="gramStart"/>
            <w:r>
              <w:rPr>
                <w:w w:val="105"/>
                <w:sz w:val="15"/>
              </w:rPr>
              <w:t>);;</w:t>
            </w:r>
            <w:r>
              <w:rPr>
                <w:spacing w:val="1"/>
                <w:w w:val="105"/>
                <w:sz w:val="15"/>
              </w:rPr>
              <w:t xml:space="preserve"> </w:t>
            </w:r>
            <w:proofErr w:type="gramEnd"/>
            <w:r>
              <w:rPr>
                <w:w w:val="105"/>
                <w:sz w:val="15"/>
              </w:rPr>
              <w:t>рассматривают,</w:t>
            </w:r>
            <w:r>
              <w:rPr>
                <w:spacing w:val="-5"/>
                <w:w w:val="105"/>
                <w:sz w:val="15"/>
              </w:rPr>
              <w:t xml:space="preserve"> </w:t>
            </w:r>
            <w:r>
              <w:rPr>
                <w:w w:val="105"/>
                <w:sz w:val="15"/>
              </w:rPr>
              <w:t>обсуждают</w:t>
            </w:r>
            <w:r>
              <w:rPr>
                <w:spacing w:val="-7"/>
                <w:w w:val="105"/>
                <w:sz w:val="15"/>
              </w:rPr>
              <w:t xml:space="preserve"> </w:t>
            </w:r>
            <w:r>
              <w:rPr>
                <w:w w:val="105"/>
                <w:sz w:val="15"/>
              </w:rPr>
              <w:t>и</w:t>
            </w:r>
            <w:r>
              <w:rPr>
                <w:spacing w:val="-5"/>
                <w:w w:val="105"/>
                <w:sz w:val="15"/>
              </w:rPr>
              <w:t xml:space="preserve"> </w:t>
            </w:r>
            <w:r>
              <w:rPr>
                <w:w w:val="105"/>
                <w:sz w:val="15"/>
              </w:rPr>
              <w:t>анализируют</w:t>
            </w:r>
            <w:r>
              <w:rPr>
                <w:spacing w:val="-3"/>
                <w:w w:val="105"/>
                <w:sz w:val="15"/>
              </w:rPr>
              <w:t xml:space="preserve"> </w:t>
            </w:r>
            <w:r>
              <w:rPr>
                <w:w w:val="105"/>
                <w:sz w:val="15"/>
              </w:rPr>
              <w:t>образец</w:t>
            </w:r>
            <w:r>
              <w:rPr>
                <w:spacing w:val="-4"/>
                <w:w w:val="105"/>
                <w:sz w:val="15"/>
              </w:rPr>
              <w:t xml:space="preserve"> </w:t>
            </w:r>
            <w:r>
              <w:rPr>
                <w:w w:val="105"/>
                <w:sz w:val="15"/>
              </w:rPr>
              <w:t>техники</w:t>
            </w:r>
            <w:r>
              <w:rPr>
                <w:spacing w:val="-36"/>
                <w:w w:val="105"/>
                <w:sz w:val="15"/>
              </w:rPr>
              <w:t xml:space="preserve"> </w:t>
            </w:r>
            <w:r>
              <w:rPr>
                <w:w w:val="105"/>
                <w:sz w:val="15"/>
              </w:rPr>
              <w:t>учителя в передаче мяча двумя руками от груди при</w:t>
            </w:r>
            <w:r>
              <w:rPr>
                <w:spacing w:val="1"/>
                <w:w w:val="105"/>
                <w:sz w:val="15"/>
              </w:rPr>
              <w:t xml:space="preserve"> </w:t>
            </w:r>
            <w:r>
              <w:rPr>
                <w:w w:val="105"/>
                <w:sz w:val="15"/>
              </w:rPr>
              <w:t>передвижении приставным шагом правым и левым боком,</w:t>
            </w:r>
            <w:r>
              <w:rPr>
                <w:spacing w:val="1"/>
                <w:w w:val="105"/>
                <w:sz w:val="15"/>
              </w:rPr>
              <w:t xml:space="preserve"> </w:t>
            </w:r>
            <w:r>
              <w:rPr>
                <w:w w:val="105"/>
                <w:sz w:val="15"/>
              </w:rPr>
              <w:t>анализируют</w:t>
            </w:r>
            <w:r>
              <w:rPr>
                <w:spacing w:val="-7"/>
                <w:w w:val="105"/>
                <w:sz w:val="15"/>
              </w:rPr>
              <w:t xml:space="preserve"> </w:t>
            </w:r>
            <w:r>
              <w:rPr>
                <w:w w:val="105"/>
                <w:sz w:val="15"/>
              </w:rPr>
              <w:t>фазы</w:t>
            </w:r>
            <w:r>
              <w:rPr>
                <w:spacing w:val="-2"/>
                <w:w w:val="105"/>
                <w:sz w:val="15"/>
              </w:rPr>
              <w:t xml:space="preserve"> </w:t>
            </w:r>
            <w:r>
              <w:rPr>
                <w:w w:val="105"/>
                <w:sz w:val="15"/>
              </w:rPr>
              <w:t>и</w:t>
            </w:r>
            <w:r>
              <w:rPr>
                <w:spacing w:val="-2"/>
                <w:w w:val="105"/>
                <w:sz w:val="15"/>
              </w:rPr>
              <w:t xml:space="preserve"> </w:t>
            </w:r>
            <w:r>
              <w:rPr>
                <w:w w:val="105"/>
                <w:sz w:val="15"/>
              </w:rPr>
              <w:t>элементы техники;;</w:t>
            </w:r>
          </w:p>
          <w:p w:rsidR="00FF064F" w:rsidRPr="00C45D22" w:rsidRDefault="00FF064F">
            <w:pPr>
              <w:autoSpaceDE w:val="0"/>
              <w:autoSpaceDN w:val="0"/>
              <w:spacing w:before="76" w:after="0" w:line="254" w:lineRule="auto"/>
              <w:ind w:left="72" w:right="288"/>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6" w:after="0" w:line="233" w:lineRule="auto"/>
              <w:rPr>
                <w:sz w:val="20"/>
                <w:szCs w:val="20"/>
              </w:rPr>
            </w:pPr>
            <w:r>
              <w:rPr>
                <w:w w:val="105"/>
                <w:sz w:val="15"/>
              </w:rPr>
              <w:t>https://resh.edu.ru/subject/9/</w:t>
            </w:r>
          </w:p>
        </w:tc>
      </w:tr>
      <w:tr w:rsidR="00FF064F" w:rsidRPr="00C45D22" w:rsidTr="006F2357">
        <w:trPr>
          <w:trHeight w:hRule="exact" w:val="155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8" w:after="0" w:line="230" w:lineRule="auto"/>
              <w:jc w:val="center"/>
              <w:rPr>
                <w:sz w:val="20"/>
                <w:szCs w:val="20"/>
                <w:lang w:val="ru-RU"/>
              </w:rPr>
            </w:pPr>
            <w:r>
              <w:rPr>
                <w:sz w:val="20"/>
                <w:szCs w:val="20"/>
                <w:lang w:val="ru-RU"/>
              </w:rPr>
              <w:t>4.33</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060CED" w:rsidRDefault="002851DD" w:rsidP="002851DD">
            <w:pPr>
              <w:autoSpaceDE w:val="0"/>
              <w:autoSpaceDN w:val="0"/>
              <w:spacing w:before="78" w:after="0" w:line="247" w:lineRule="auto"/>
              <w:ind w:left="72"/>
              <w:rPr>
                <w:sz w:val="20"/>
                <w:szCs w:val="20"/>
                <w:lang w:val="ru-RU"/>
              </w:rPr>
            </w:pPr>
            <w:r w:rsidRPr="00060CED">
              <w:rPr>
                <w:sz w:val="20"/>
                <w:szCs w:val="20"/>
                <w:lang w:val="ru-RU"/>
              </w:rPr>
              <w:t>Модуль. Спортивные игр</w:t>
            </w:r>
            <w:proofErr w:type="gramStart"/>
            <w:r w:rsidRPr="00060CED">
              <w:rPr>
                <w:sz w:val="20"/>
                <w:szCs w:val="20"/>
                <w:lang w:val="ru-RU"/>
              </w:rPr>
              <w:t>ы(</w:t>
            </w:r>
            <w:proofErr w:type="gramEnd"/>
            <w:r w:rsidRPr="00060CED">
              <w:rPr>
                <w:sz w:val="20"/>
                <w:szCs w:val="20"/>
                <w:lang w:val="ru-RU"/>
              </w:rPr>
              <w:t>баскетбол</w:t>
            </w:r>
            <w:r w:rsidRPr="002851DD">
              <w:rPr>
                <w:sz w:val="20"/>
                <w:szCs w:val="20"/>
                <w:lang w:val="ru-RU"/>
              </w:rPr>
              <w:t>).  Сочетания приемов передвижения и остановок игрока. Передача мяча одной рукой от плеча на месте. Учебная игра</w:t>
            </w:r>
            <w:r w:rsidRPr="00D8389C">
              <w:rPr>
                <w:lang w:val="ru-RU"/>
              </w:rPr>
              <w:t xml:space="preserve"> </w:t>
            </w:r>
            <w:r w:rsidRPr="002851DD">
              <w:rPr>
                <w:sz w:val="20"/>
                <w:szCs w:val="20"/>
                <w:lang w:val="ru-RU"/>
              </w:rPr>
              <w:t>"Баскетбол".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A76F3" w:rsidRDefault="00EA76F3">
            <w:pPr>
              <w:autoSpaceDE w:val="0"/>
              <w:autoSpaceDN w:val="0"/>
              <w:spacing w:before="78" w:after="0" w:line="254" w:lineRule="auto"/>
              <w:ind w:left="72" w:right="288"/>
              <w:rPr>
                <w:sz w:val="20"/>
                <w:szCs w:val="20"/>
                <w:lang w:val="ru-RU"/>
              </w:rPr>
            </w:pPr>
            <w:r w:rsidRPr="00EA76F3">
              <w:rPr>
                <w:w w:val="105"/>
                <w:sz w:val="15"/>
                <w:lang w:val="ru-RU"/>
              </w:rPr>
              <w:t>закрепляют и совершенствуют технику передачи мяча двумя</w:t>
            </w:r>
            <w:r w:rsidRPr="00EA76F3">
              <w:rPr>
                <w:spacing w:val="1"/>
                <w:w w:val="105"/>
                <w:sz w:val="15"/>
                <w:lang w:val="ru-RU"/>
              </w:rPr>
              <w:t xml:space="preserve"> </w:t>
            </w:r>
            <w:r w:rsidRPr="00EA76F3">
              <w:rPr>
                <w:spacing w:val="-1"/>
                <w:w w:val="105"/>
                <w:sz w:val="15"/>
                <w:lang w:val="ru-RU"/>
              </w:rPr>
              <w:t>руками</w:t>
            </w:r>
            <w:r w:rsidRPr="00EA76F3">
              <w:rPr>
                <w:spacing w:val="-6"/>
                <w:w w:val="105"/>
                <w:sz w:val="15"/>
                <w:lang w:val="ru-RU"/>
              </w:rPr>
              <w:t xml:space="preserve"> </w:t>
            </w:r>
            <w:r w:rsidRPr="00EA76F3">
              <w:rPr>
                <w:spacing w:val="-1"/>
                <w:w w:val="105"/>
                <w:sz w:val="15"/>
                <w:lang w:val="ru-RU"/>
              </w:rPr>
              <w:t>от</w:t>
            </w:r>
            <w:r w:rsidRPr="00EA76F3">
              <w:rPr>
                <w:spacing w:val="-7"/>
                <w:w w:val="105"/>
                <w:sz w:val="15"/>
                <w:lang w:val="ru-RU"/>
              </w:rPr>
              <w:t xml:space="preserve"> </w:t>
            </w:r>
            <w:r w:rsidRPr="00EA76F3">
              <w:rPr>
                <w:spacing w:val="-1"/>
                <w:w w:val="105"/>
                <w:sz w:val="15"/>
                <w:lang w:val="ru-RU"/>
              </w:rPr>
              <w:t>груди</w:t>
            </w:r>
            <w:r w:rsidRPr="00EA76F3">
              <w:rPr>
                <w:spacing w:val="-8"/>
                <w:w w:val="105"/>
                <w:sz w:val="15"/>
                <w:lang w:val="ru-RU"/>
              </w:rPr>
              <w:t xml:space="preserve"> </w:t>
            </w:r>
            <w:r w:rsidRPr="00EA76F3">
              <w:rPr>
                <w:spacing w:val="-1"/>
                <w:w w:val="105"/>
                <w:sz w:val="15"/>
                <w:lang w:val="ru-RU"/>
              </w:rPr>
              <w:t>при</w:t>
            </w:r>
            <w:r w:rsidRPr="00EA76F3">
              <w:rPr>
                <w:spacing w:val="-8"/>
                <w:w w:val="105"/>
                <w:sz w:val="15"/>
                <w:lang w:val="ru-RU"/>
              </w:rPr>
              <w:t xml:space="preserve"> </w:t>
            </w:r>
            <w:r w:rsidRPr="00EA76F3">
              <w:rPr>
                <w:spacing w:val="-1"/>
                <w:w w:val="105"/>
                <w:sz w:val="15"/>
                <w:lang w:val="ru-RU"/>
              </w:rPr>
              <w:t>передвижении</w:t>
            </w:r>
            <w:r w:rsidRPr="00EA76F3">
              <w:rPr>
                <w:spacing w:val="-6"/>
                <w:w w:val="105"/>
                <w:sz w:val="15"/>
                <w:lang w:val="ru-RU"/>
              </w:rPr>
              <w:t xml:space="preserve"> </w:t>
            </w:r>
            <w:r w:rsidRPr="00EA76F3">
              <w:rPr>
                <w:spacing w:val="-1"/>
                <w:w w:val="105"/>
                <w:sz w:val="15"/>
                <w:lang w:val="ru-RU"/>
              </w:rPr>
              <w:t>приставным</w:t>
            </w:r>
            <w:r w:rsidRPr="00EA76F3">
              <w:rPr>
                <w:spacing w:val="-9"/>
                <w:w w:val="105"/>
                <w:sz w:val="15"/>
                <w:lang w:val="ru-RU"/>
              </w:rPr>
              <w:t xml:space="preserve"> </w:t>
            </w:r>
            <w:r w:rsidRPr="00EA76F3">
              <w:rPr>
                <w:w w:val="105"/>
                <w:sz w:val="15"/>
                <w:lang w:val="ru-RU"/>
              </w:rPr>
              <w:t>шагом</w:t>
            </w:r>
            <w:r w:rsidRPr="00EA76F3">
              <w:rPr>
                <w:spacing w:val="-9"/>
                <w:w w:val="105"/>
                <w:sz w:val="15"/>
                <w:lang w:val="ru-RU"/>
              </w:rPr>
              <w:t xml:space="preserve"> </w:t>
            </w:r>
            <w:r w:rsidRPr="00EA76F3">
              <w:rPr>
                <w:w w:val="105"/>
                <w:sz w:val="15"/>
                <w:lang w:val="ru-RU"/>
              </w:rPr>
              <w:t>правым</w:t>
            </w:r>
            <w:r w:rsidRPr="00EA76F3">
              <w:rPr>
                <w:spacing w:val="-9"/>
                <w:w w:val="105"/>
                <w:sz w:val="15"/>
                <w:lang w:val="ru-RU"/>
              </w:rPr>
              <w:t xml:space="preserve"> </w:t>
            </w:r>
            <w:r w:rsidRPr="00EA76F3">
              <w:rPr>
                <w:w w:val="105"/>
                <w:sz w:val="15"/>
                <w:lang w:val="ru-RU"/>
              </w:rPr>
              <w:t>и</w:t>
            </w:r>
            <w:r w:rsidRPr="00EA76F3">
              <w:rPr>
                <w:spacing w:val="-36"/>
                <w:w w:val="105"/>
                <w:sz w:val="15"/>
                <w:lang w:val="ru-RU"/>
              </w:rPr>
              <w:t xml:space="preserve"> </w:t>
            </w:r>
            <w:r w:rsidRPr="00EA76F3">
              <w:rPr>
                <w:w w:val="105"/>
                <w:sz w:val="15"/>
                <w:lang w:val="ru-RU"/>
              </w:rPr>
              <w:t>левым</w:t>
            </w:r>
            <w:r w:rsidRPr="00EA76F3">
              <w:rPr>
                <w:spacing w:val="-4"/>
                <w:w w:val="105"/>
                <w:sz w:val="15"/>
                <w:lang w:val="ru-RU"/>
              </w:rPr>
              <w:t xml:space="preserve"> </w:t>
            </w:r>
            <w:r w:rsidRPr="00EA76F3">
              <w:rPr>
                <w:w w:val="105"/>
                <w:sz w:val="15"/>
                <w:lang w:val="ru-RU"/>
              </w:rPr>
              <w:t>боком</w:t>
            </w:r>
            <w:r w:rsidRPr="00EA76F3">
              <w:rPr>
                <w:spacing w:val="-3"/>
                <w:w w:val="105"/>
                <w:sz w:val="15"/>
                <w:lang w:val="ru-RU"/>
              </w:rPr>
              <w:t xml:space="preserve"> </w:t>
            </w:r>
            <w:r w:rsidRPr="00EA76F3">
              <w:rPr>
                <w:w w:val="105"/>
                <w:sz w:val="15"/>
                <w:lang w:val="ru-RU"/>
              </w:rPr>
              <w:t>(обучение</w:t>
            </w:r>
            <w:r w:rsidRPr="00EA76F3">
              <w:rPr>
                <w:spacing w:val="-4"/>
                <w:w w:val="105"/>
                <w:sz w:val="15"/>
                <w:lang w:val="ru-RU"/>
              </w:rPr>
              <w:t xml:space="preserve"> </w:t>
            </w:r>
            <w:r w:rsidRPr="00EA76F3">
              <w:rPr>
                <w:w w:val="105"/>
                <w:sz w:val="15"/>
                <w:lang w:val="ru-RU"/>
              </w:rPr>
              <w:t>в</w:t>
            </w:r>
            <w:r w:rsidRPr="00EA76F3">
              <w:rPr>
                <w:spacing w:val="1"/>
                <w:w w:val="105"/>
                <w:sz w:val="15"/>
                <w:lang w:val="ru-RU"/>
              </w:rPr>
              <w:t xml:space="preserve"> </w:t>
            </w:r>
            <w:r w:rsidRPr="00EA76F3">
              <w:rPr>
                <w:w w:val="105"/>
                <w:sz w:val="15"/>
                <w:lang w:val="ru-RU"/>
              </w:rPr>
              <w:t>парах);</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7" w:lineRule="auto"/>
              <w:ind w:left="72"/>
              <w:rPr>
                <w:sz w:val="20"/>
                <w:szCs w:val="20"/>
              </w:rPr>
            </w:pPr>
            <w:r w:rsidRPr="00AB0896">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8" w:after="0" w:line="230" w:lineRule="auto"/>
              <w:rPr>
                <w:sz w:val="20"/>
                <w:szCs w:val="20"/>
              </w:rPr>
            </w:pPr>
            <w:r>
              <w:rPr>
                <w:w w:val="105"/>
                <w:sz w:val="15"/>
              </w:rPr>
              <w:t>https://resh.edu.ru/subject/9/</w:t>
            </w:r>
          </w:p>
        </w:tc>
      </w:tr>
      <w:tr w:rsidR="00FF064F" w:rsidRPr="003604B7" w:rsidTr="00EA76F3">
        <w:trPr>
          <w:trHeight w:hRule="exact" w:val="171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8" w:after="0" w:line="230" w:lineRule="auto"/>
              <w:jc w:val="center"/>
              <w:rPr>
                <w:sz w:val="20"/>
                <w:szCs w:val="20"/>
                <w:lang w:val="ru-RU"/>
              </w:rPr>
            </w:pPr>
            <w:r>
              <w:rPr>
                <w:sz w:val="20"/>
                <w:szCs w:val="20"/>
                <w:lang w:val="ru-RU"/>
              </w:rPr>
              <w:t>4.34</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2851DD" w:rsidRDefault="002851DD">
            <w:pPr>
              <w:autoSpaceDE w:val="0"/>
              <w:autoSpaceDN w:val="0"/>
              <w:spacing w:before="78" w:after="0" w:line="247" w:lineRule="auto"/>
              <w:ind w:left="72"/>
              <w:rPr>
                <w:sz w:val="20"/>
                <w:szCs w:val="20"/>
                <w:lang w:val="ru-RU"/>
              </w:rPr>
            </w:pPr>
            <w:r w:rsidRPr="002851DD">
              <w:rPr>
                <w:sz w:val="20"/>
                <w:szCs w:val="20"/>
                <w:lang w:val="ru-RU"/>
              </w:rPr>
              <w:t>Модуль. Спортивные игр</w:t>
            </w:r>
            <w:proofErr w:type="gramStart"/>
            <w:r w:rsidRPr="002851DD">
              <w:rPr>
                <w:sz w:val="20"/>
                <w:szCs w:val="20"/>
                <w:lang w:val="ru-RU"/>
              </w:rPr>
              <w:t>ы(</w:t>
            </w:r>
            <w:proofErr w:type="gramEnd"/>
            <w:r w:rsidRPr="002851DD">
              <w:rPr>
                <w:sz w:val="20"/>
                <w:szCs w:val="20"/>
                <w:lang w:val="ru-RU"/>
              </w:rPr>
              <w:t xml:space="preserve">баскетбол).  </w:t>
            </w:r>
            <w:r w:rsidRPr="00D8389C">
              <w:rPr>
                <w:lang w:val="ru-RU"/>
              </w:rPr>
              <w:t>Ведение мяча в движении различными способами. Бросок мяча в движении двумя руками от головы. Учебная 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F33D81" w:rsidRDefault="00F33D81">
            <w:pPr>
              <w:autoSpaceDE w:val="0"/>
              <w:autoSpaceDN w:val="0"/>
              <w:spacing w:before="78" w:after="0" w:line="230" w:lineRule="auto"/>
              <w:ind w:left="72"/>
              <w:rPr>
                <w:sz w:val="20"/>
                <w:szCs w:val="20"/>
                <w:lang w:val="ru-RU"/>
              </w:rPr>
            </w:pPr>
            <w:r>
              <w:rPr>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A76F3" w:rsidRDefault="00EA76F3">
            <w:pPr>
              <w:autoSpaceDE w:val="0"/>
              <w:autoSpaceDN w:val="0"/>
              <w:spacing w:before="78" w:after="0" w:line="247" w:lineRule="auto"/>
              <w:ind w:left="72" w:right="144"/>
              <w:rPr>
                <w:sz w:val="20"/>
                <w:szCs w:val="20"/>
                <w:lang w:val="ru-RU"/>
              </w:rPr>
            </w:pPr>
            <w:r w:rsidRPr="00EA76F3">
              <w:rPr>
                <w:w w:val="105"/>
                <w:sz w:val="15"/>
                <w:lang w:val="ru-RU"/>
              </w:rPr>
              <w:t>закрепляют и совершенствуют технику передачи мяча двумя</w:t>
            </w:r>
            <w:r w:rsidRPr="00EA76F3">
              <w:rPr>
                <w:spacing w:val="1"/>
                <w:w w:val="105"/>
                <w:sz w:val="15"/>
                <w:lang w:val="ru-RU"/>
              </w:rPr>
              <w:t xml:space="preserve"> </w:t>
            </w:r>
            <w:r w:rsidRPr="00EA76F3">
              <w:rPr>
                <w:spacing w:val="-1"/>
                <w:w w:val="105"/>
                <w:sz w:val="15"/>
                <w:lang w:val="ru-RU"/>
              </w:rPr>
              <w:t>руками</w:t>
            </w:r>
            <w:r w:rsidRPr="00EA76F3">
              <w:rPr>
                <w:spacing w:val="-6"/>
                <w:w w:val="105"/>
                <w:sz w:val="15"/>
                <w:lang w:val="ru-RU"/>
              </w:rPr>
              <w:t xml:space="preserve"> </w:t>
            </w:r>
            <w:r w:rsidRPr="00EA76F3">
              <w:rPr>
                <w:spacing w:val="-1"/>
                <w:w w:val="105"/>
                <w:sz w:val="15"/>
                <w:lang w:val="ru-RU"/>
              </w:rPr>
              <w:t>от</w:t>
            </w:r>
            <w:r w:rsidRPr="00EA76F3">
              <w:rPr>
                <w:spacing w:val="-7"/>
                <w:w w:val="105"/>
                <w:sz w:val="15"/>
                <w:lang w:val="ru-RU"/>
              </w:rPr>
              <w:t xml:space="preserve"> </w:t>
            </w:r>
            <w:r w:rsidRPr="00EA76F3">
              <w:rPr>
                <w:spacing w:val="-1"/>
                <w:w w:val="105"/>
                <w:sz w:val="15"/>
                <w:lang w:val="ru-RU"/>
              </w:rPr>
              <w:t>груди</w:t>
            </w:r>
            <w:r w:rsidRPr="00EA76F3">
              <w:rPr>
                <w:spacing w:val="-8"/>
                <w:w w:val="105"/>
                <w:sz w:val="15"/>
                <w:lang w:val="ru-RU"/>
              </w:rPr>
              <w:t xml:space="preserve"> </w:t>
            </w:r>
            <w:r w:rsidRPr="00EA76F3">
              <w:rPr>
                <w:spacing w:val="-1"/>
                <w:w w:val="105"/>
                <w:sz w:val="15"/>
                <w:lang w:val="ru-RU"/>
              </w:rPr>
              <w:t>при</w:t>
            </w:r>
            <w:r w:rsidRPr="00EA76F3">
              <w:rPr>
                <w:spacing w:val="-8"/>
                <w:w w:val="105"/>
                <w:sz w:val="15"/>
                <w:lang w:val="ru-RU"/>
              </w:rPr>
              <w:t xml:space="preserve"> </w:t>
            </w:r>
            <w:r w:rsidRPr="00EA76F3">
              <w:rPr>
                <w:spacing w:val="-1"/>
                <w:w w:val="105"/>
                <w:sz w:val="15"/>
                <w:lang w:val="ru-RU"/>
              </w:rPr>
              <w:t>передвижении</w:t>
            </w:r>
            <w:r w:rsidRPr="00EA76F3">
              <w:rPr>
                <w:spacing w:val="-6"/>
                <w:w w:val="105"/>
                <w:sz w:val="15"/>
                <w:lang w:val="ru-RU"/>
              </w:rPr>
              <w:t xml:space="preserve"> </w:t>
            </w:r>
            <w:r w:rsidRPr="00EA76F3">
              <w:rPr>
                <w:spacing w:val="-1"/>
                <w:w w:val="105"/>
                <w:sz w:val="15"/>
                <w:lang w:val="ru-RU"/>
              </w:rPr>
              <w:t>приставным</w:t>
            </w:r>
            <w:r w:rsidRPr="00EA76F3">
              <w:rPr>
                <w:spacing w:val="-9"/>
                <w:w w:val="105"/>
                <w:sz w:val="15"/>
                <w:lang w:val="ru-RU"/>
              </w:rPr>
              <w:t xml:space="preserve"> </w:t>
            </w:r>
            <w:r w:rsidRPr="00EA76F3">
              <w:rPr>
                <w:w w:val="105"/>
                <w:sz w:val="15"/>
                <w:lang w:val="ru-RU"/>
              </w:rPr>
              <w:t>шагом</w:t>
            </w:r>
            <w:r w:rsidRPr="00EA76F3">
              <w:rPr>
                <w:spacing w:val="-9"/>
                <w:w w:val="105"/>
                <w:sz w:val="15"/>
                <w:lang w:val="ru-RU"/>
              </w:rPr>
              <w:t xml:space="preserve"> </w:t>
            </w:r>
            <w:r w:rsidRPr="00EA76F3">
              <w:rPr>
                <w:w w:val="105"/>
                <w:sz w:val="15"/>
                <w:lang w:val="ru-RU"/>
              </w:rPr>
              <w:t>правым</w:t>
            </w:r>
            <w:r w:rsidRPr="00EA76F3">
              <w:rPr>
                <w:spacing w:val="-9"/>
                <w:w w:val="105"/>
                <w:sz w:val="15"/>
                <w:lang w:val="ru-RU"/>
              </w:rPr>
              <w:t xml:space="preserve"> </w:t>
            </w:r>
            <w:r w:rsidRPr="00EA76F3">
              <w:rPr>
                <w:w w:val="105"/>
                <w:sz w:val="15"/>
                <w:lang w:val="ru-RU"/>
              </w:rPr>
              <w:t>и</w:t>
            </w:r>
            <w:r w:rsidRPr="00EA76F3">
              <w:rPr>
                <w:spacing w:val="-36"/>
                <w:w w:val="105"/>
                <w:sz w:val="15"/>
                <w:lang w:val="ru-RU"/>
              </w:rPr>
              <w:t xml:space="preserve"> </w:t>
            </w:r>
            <w:r w:rsidRPr="00EA76F3">
              <w:rPr>
                <w:w w:val="105"/>
                <w:sz w:val="15"/>
                <w:lang w:val="ru-RU"/>
              </w:rPr>
              <w:t>левым</w:t>
            </w:r>
            <w:r w:rsidRPr="00EA76F3">
              <w:rPr>
                <w:spacing w:val="-4"/>
                <w:w w:val="105"/>
                <w:sz w:val="15"/>
                <w:lang w:val="ru-RU"/>
              </w:rPr>
              <w:t xml:space="preserve"> </w:t>
            </w:r>
            <w:r w:rsidRPr="00EA76F3">
              <w:rPr>
                <w:w w:val="105"/>
                <w:sz w:val="15"/>
                <w:lang w:val="ru-RU"/>
              </w:rPr>
              <w:t>боком</w:t>
            </w:r>
            <w:r w:rsidRPr="00EA76F3">
              <w:rPr>
                <w:spacing w:val="-3"/>
                <w:w w:val="105"/>
                <w:sz w:val="15"/>
                <w:lang w:val="ru-RU"/>
              </w:rPr>
              <w:t xml:space="preserve"> </w:t>
            </w:r>
            <w:r w:rsidRPr="00EA76F3">
              <w:rPr>
                <w:w w:val="105"/>
                <w:sz w:val="15"/>
                <w:lang w:val="ru-RU"/>
              </w:rPr>
              <w:t>(обучение</w:t>
            </w:r>
            <w:r w:rsidRPr="00EA76F3">
              <w:rPr>
                <w:spacing w:val="-4"/>
                <w:w w:val="105"/>
                <w:sz w:val="15"/>
                <w:lang w:val="ru-RU"/>
              </w:rPr>
              <w:t xml:space="preserve"> </w:t>
            </w:r>
            <w:r w:rsidRPr="00EA76F3">
              <w:rPr>
                <w:w w:val="105"/>
                <w:sz w:val="15"/>
                <w:lang w:val="ru-RU"/>
              </w:rPr>
              <w:t>в</w:t>
            </w:r>
            <w:r w:rsidRPr="00EA76F3">
              <w:rPr>
                <w:spacing w:val="1"/>
                <w:w w:val="105"/>
                <w:sz w:val="15"/>
                <w:lang w:val="ru-RU"/>
              </w:rPr>
              <w:t xml:space="preserve"> </w:t>
            </w:r>
            <w:r w:rsidRPr="00EA76F3">
              <w:rPr>
                <w:w w:val="105"/>
                <w:sz w:val="15"/>
                <w:lang w:val="ru-RU"/>
              </w:rPr>
              <w:t>парах);</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BC409D" w:rsidRDefault="005A6422">
            <w:pPr>
              <w:autoSpaceDE w:val="0"/>
              <w:autoSpaceDN w:val="0"/>
              <w:spacing w:before="78" w:after="0" w:line="247" w:lineRule="auto"/>
              <w:ind w:left="72"/>
              <w:rPr>
                <w:sz w:val="20"/>
                <w:szCs w:val="20"/>
                <w:lang w:val="ru-RU"/>
              </w:rPr>
            </w:pPr>
            <w:r w:rsidRPr="00AB0896">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r w:rsidR="00BC409D">
              <w:rPr>
                <w:rFonts w:ascii="Times New Roman" w:eastAsia="Times New Roman" w:hAnsi="Times New Roman"/>
                <w:color w:val="000000"/>
                <w:w w:val="97"/>
                <w:sz w:val="20"/>
                <w:szCs w:val="20"/>
                <w:lang w:val="ru-RU"/>
              </w:rPr>
              <w:t xml:space="preserve"> беседа</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BC409D" w:rsidP="00B84493">
            <w:pPr>
              <w:autoSpaceDE w:val="0"/>
              <w:autoSpaceDN w:val="0"/>
              <w:spacing w:before="78" w:after="0" w:line="230" w:lineRule="auto"/>
              <w:rPr>
                <w:sz w:val="20"/>
                <w:szCs w:val="20"/>
                <w:lang w:val="ru-RU"/>
              </w:rPr>
            </w:pPr>
            <w:r>
              <w:rPr>
                <w:sz w:val="20"/>
                <w:szCs w:val="20"/>
                <w:lang w:val="ru-RU"/>
              </w:rPr>
              <w:t>Урок проектной деятельности.</w:t>
            </w:r>
            <w:r w:rsidR="004D6393">
              <w:rPr>
                <w:sz w:val="20"/>
                <w:szCs w:val="20"/>
                <w:lang w:val="ru-RU"/>
              </w:rPr>
              <w:t xml:space="preserve"> </w:t>
            </w:r>
            <w:r w:rsidR="004D6393">
              <w:rPr>
                <w:w w:val="105"/>
                <w:sz w:val="15"/>
              </w:rPr>
              <w:t>https</w:t>
            </w:r>
            <w:r w:rsidR="004D6393" w:rsidRPr="004D6393">
              <w:rPr>
                <w:w w:val="105"/>
                <w:sz w:val="15"/>
                <w:lang w:val="ru-RU"/>
              </w:rPr>
              <w:t>://</w:t>
            </w:r>
            <w:proofErr w:type="spellStart"/>
            <w:r w:rsidR="004D6393">
              <w:rPr>
                <w:w w:val="105"/>
                <w:sz w:val="15"/>
              </w:rPr>
              <w:t>resh</w:t>
            </w:r>
            <w:proofErr w:type="spellEnd"/>
            <w:r w:rsidR="004D6393" w:rsidRPr="004D6393">
              <w:rPr>
                <w:w w:val="105"/>
                <w:sz w:val="15"/>
                <w:lang w:val="ru-RU"/>
              </w:rPr>
              <w:t>.</w:t>
            </w:r>
            <w:proofErr w:type="spellStart"/>
            <w:r w:rsidR="004D6393">
              <w:rPr>
                <w:w w:val="105"/>
                <w:sz w:val="15"/>
              </w:rPr>
              <w:t>edu</w:t>
            </w:r>
            <w:proofErr w:type="spellEnd"/>
            <w:r w:rsidR="004D6393" w:rsidRPr="004D6393">
              <w:rPr>
                <w:w w:val="105"/>
                <w:sz w:val="15"/>
                <w:lang w:val="ru-RU"/>
              </w:rPr>
              <w:t>.</w:t>
            </w:r>
            <w:proofErr w:type="spellStart"/>
            <w:r w:rsidR="004D6393">
              <w:rPr>
                <w:w w:val="105"/>
                <w:sz w:val="15"/>
              </w:rPr>
              <w:t>ru</w:t>
            </w:r>
            <w:proofErr w:type="spellEnd"/>
            <w:r w:rsidR="004D6393" w:rsidRPr="004D6393">
              <w:rPr>
                <w:w w:val="105"/>
                <w:sz w:val="15"/>
                <w:lang w:val="ru-RU"/>
              </w:rPr>
              <w:t>/</w:t>
            </w:r>
            <w:r w:rsidR="004D6393">
              <w:rPr>
                <w:w w:val="105"/>
                <w:sz w:val="15"/>
              </w:rPr>
              <w:t>subject</w:t>
            </w:r>
            <w:r w:rsidR="004D6393" w:rsidRPr="004D6393">
              <w:rPr>
                <w:w w:val="105"/>
                <w:sz w:val="15"/>
                <w:lang w:val="ru-RU"/>
              </w:rPr>
              <w:t>/9/</w:t>
            </w:r>
          </w:p>
        </w:tc>
      </w:tr>
      <w:tr w:rsidR="00FF064F" w:rsidRPr="00C45D22" w:rsidTr="00EA76F3">
        <w:trPr>
          <w:trHeight w:hRule="exact" w:val="183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8" w:after="0" w:line="230" w:lineRule="auto"/>
              <w:jc w:val="center"/>
              <w:rPr>
                <w:sz w:val="20"/>
                <w:szCs w:val="20"/>
                <w:lang w:val="ru-RU"/>
              </w:rPr>
            </w:pPr>
            <w:r>
              <w:rPr>
                <w:sz w:val="20"/>
                <w:szCs w:val="20"/>
                <w:lang w:val="ru-RU"/>
              </w:rPr>
              <w:t>4.35</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2851DD" w:rsidRDefault="002851DD" w:rsidP="00060CED">
            <w:pPr>
              <w:autoSpaceDE w:val="0"/>
              <w:autoSpaceDN w:val="0"/>
              <w:spacing w:before="78" w:after="0" w:line="245" w:lineRule="auto"/>
              <w:rPr>
                <w:sz w:val="20"/>
                <w:szCs w:val="20"/>
                <w:lang w:val="ru-RU"/>
              </w:rPr>
            </w:pPr>
            <w:r w:rsidRPr="002851DD">
              <w:rPr>
                <w:sz w:val="20"/>
                <w:szCs w:val="20"/>
                <w:lang w:val="ru-RU"/>
              </w:rPr>
              <w:t>Модуль. Спортивные игр</w:t>
            </w:r>
            <w:proofErr w:type="gramStart"/>
            <w:r w:rsidRPr="002851DD">
              <w:rPr>
                <w:sz w:val="20"/>
                <w:szCs w:val="20"/>
                <w:lang w:val="ru-RU"/>
              </w:rPr>
              <w:t>ы(</w:t>
            </w:r>
            <w:proofErr w:type="gramEnd"/>
            <w:r w:rsidRPr="002851DD">
              <w:rPr>
                <w:sz w:val="20"/>
                <w:szCs w:val="20"/>
                <w:lang w:val="ru-RU"/>
              </w:rPr>
              <w:t xml:space="preserve">баскетбол).  </w:t>
            </w:r>
            <w:r w:rsidRPr="00743E15">
              <w:rPr>
                <w:lang w:val="ru-RU"/>
              </w:rPr>
              <w:t>Разновидности ведения мяча. Передача мяча двумя руками с отскоком от пола на месте. Правила игры "Баскетбол"  Учебная игр</w:t>
            </w:r>
            <w:r>
              <w:rPr>
                <w:lang w:val="ru-RU"/>
              </w:rPr>
              <w:t>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04603" w:rsidRDefault="00F33D81">
            <w:pPr>
              <w:autoSpaceDE w:val="0"/>
              <w:autoSpaceDN w:val="0"/>
              <w:spacing w:before="78" w:after="0" w:line="230" w:lineRule="auto"/>
              <w:ind w:left="72"/>
              <w:rPr>
                <w:sz w:val="20"/>
                <w:szCs w:val="20"/>
                <w:lang w:val="ru-RU"/>
              </w:rPr>
            </w:pPr>
            <w:r>
              <w:rPr>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04603" w:rsidRDefault="006F2357">
            <w:pPr>
              <w:autoSpaceDE w:val="0"/>
              <w:autoSpaceDN w:val="0"/>
              <w:spacing w:before="78" w:after="0" w:line="230" w:lineRule="auto"/>
              <w:ind w:left="72"/>
              <w:rPr>
                <w:sz w:val="20"/>
                <w:szCs w:val="20"/>
                <w:lang w:val="ru-RU"/>
              </w:rPr>
            </w:pPr>
            <w:r>
              <w:rPr>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04603" w:rsidRDefault="00F33D81">
            <w:pPr>
              <w:autoSpaceDE w:val="0"/>
              <w:autoSpaceDN w:val="0"/>
              <w:spacing w:before="78" w:after="0" w:line="230" w:lineRule="auto"/>
              <w:ind w:left="72"/>
              <w:rPr>
                <w:sz w:val="20"/>
                <w:szCs w:val="20"/>
                <w:lang w:val="ru-RU"/>
              </w:rPr>
            </w:pPr>
            <w:r>
              <w:rPr>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04603" w:rsidRDefault="00FF064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A76F3" w:rsidRDefault="00EA76F3">
            <w:pPr>
              <w:autoSpaceDE w:val="0"/>
              <w:autoSpaceDN w:val="0"/>
              <w:spacing w:before="78" w:after="0" w:line="247" w:lineRule="auto"/>
              <w:ind w:left="72" w:right="144"/>
              <w:rPr>
                <w:sz w:val="20"/>
                <w:szCs w:val="20"/>
                <w:lang w:val="ru-RU"/>
              </w:rPr>
            </w:pPr>
            <w:r w:rsidRPr="00EA76F3">
              <w:rPr>
                <w:w w:val="105"/>
                <w:sz w:val="15"/>
                <w:lang w:val="ru-RU"/>
              </w:rPr>
              <w:t>знакомятся с рекомендациями учителя по использованию</w:t>
            </w:r>
            <w:r w:rsidRPr="00EA76F3">
              <w:rPr>
                <w:spacing w:val="1"/>
                <w:w w:val="105"/>
                <w:sz w:val="15"/>
                <w:lang w:val="ru-RU"/>
              </w:rPr>
              <w:t xml:space="preserve"> </w:t>
            </w:r>
            <w:r w:rsidRPr="00EA76F3">
              <w:rPr>
                <w:spacing w:val="-2"/>
                <w:w w:val="105"/>
                <w:sz w:val="15"/>
                <w:lang w:val="ru-RU"/>
              </w:rPr>
              <w:t xml:space="preserve">подготовительных </w:t>
            </w:r>
            <w:r w:rsidRPr="00EA76F3">
              <w:rPr>
                <w:spacing w:val="-1"/>
                <w:w w:val="105"/>
                <w:sz w:val="15"/>
                <w:lang w:val="ru-RU"/>
              </w:rPr>
              <w:t>и подводящих упражнений для освоения</w:t>
            </w:r>
            <w:r w:rsidRPr="00EA76F3">
              <w:rPr>
                <w:spacing w:val="-37"/>
                <w:w w:val="105"/>
                <w:sz w:val="15"/>
                <w:lang w:val="ru-RU"/>
              </w:rPr>
              <w:t xml:space="preserve"> </w:t>
            </w:r>
            <w:r w:rsidRPr="00EA76F3">
              <w:rPr>
                <w:w w:val="105"/>
                <w:sz w:val="15"/>
                <w:lang w:val="ru-RU"/>
              </w:rPr>
              <w:t>технических</w:t>
            </w:r>
            <w:r w:rsidRPr="00EA76F3">
              <w:rPr>
                <w:spacing w:val="-7"/>
                <w:w w:val="105"/>
                <w:sz w:val="15"/>
                <w:lang w:val="ru-RU"/>
              </w:rPr>
              <w:t xml:space="preserve"> </w:t>
            </w:r>
            <w:r w:rsidRPr="00EA76F3">
              <w:rPr>
                <w:w w:val="105"/>
                <w:sz w:val="15"/>
                <w:lang w:val="ru-RU"/>
              </w:rPr>
              <w:t>действий</w:t>
            </w:r>
            <w:r w:rsidRPr="00EA76F3">
              <w:rPr>
                <w:spacing w:val="-4"/>
                <w:w w:val="105"/>
                <w:sz w:val="15"/>
                <w:lang w:val="ru-RU"/>
              </w:rPr>
              <w:t xml:space="preserve"> </w:t>
            </w:r>
            <w:r w:rsidRPr="00EA76F3">
              <w:rPr>
                <w:w w:val="105"/>
                <w:sz w:val="15"/>
                <w:lang w:val="ru-RU"/>
              </w:rPr>
              <w:t>игры</w:t>
            </w:r>
            <w:r w:rsidRPr="00EA76F3">
              <w:rPr>
                <w:spacing w:val="-2"/>
                <w:w w:val="105"/>
                <w:sz w:val="15"/>
                <w:lang w:val="ru-RU"/>
              </w:rPr>
              <w:t xml:space="preserve"> </w:t>
            </w:r>
            <w:r w:rsidRPr="00EA76F3">
              <w:rPr>
                <w:w w:val="105"/>
                <w:sz w:val="15"/>
                <w:lang w:val="ru-RU"/>
              </w:rPr>
              <w:t>баскетбол;</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8" w:after="0" w:line="230" w:lineRule="auto"/>
              <w:rPr>
                <w:sz w:val="20"/>
                <w:szCs w:val="20"/>
              </w:rPr>
            </w:pPr>
            <w:r>
              <w:rPr>
                <w:w w:val="105"/>
                <w:sz w:val="15"/>
              </w:rPr>
              <w:t>https://resh.edu.ru/subject/9/</w:t>
            </w:r>
          </w:p>
        </w:tc>
      </w:tr>
      <w:tr w:rsidR="00FF064F" w:rsidRPr="00C45D22" w:rsidTr="006F2357">
        <w:trPr>
          <w:trHeight w:hRule="exact" w:val="170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8" w:after="0" w:line="230" w:lineRule="auto"/>
              <w:jc w:val="center"/>
              <w:rPr>
                <w:sz w:val="20"/>
                <w:szCs w:val="20"/>
                <w:lang w:val="ru-RU"/>
              </w:rPr>
            </w:pPr>
            <w:r>
              <w:rPr>
                <w:sz w:val="20"/>
                <w:szCs w:val="20"/>
                <w:lang w:val="ru-RU"/>
              </w:rPr>
              <w:lastRenderedPageBreak/>
              <w:t>4.36</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2851DD" w:rsidRDefault="002851DD">
            <w:pPr>
              <w:autoSpaceDE w:val="0"/>
              <w:autoSpaceDN w:val="0"/>
              <w:spacing w:before="78" w:after="0" w:line="245" w:lineRule="auto"/>
              <w:ind w:left="72" w:right="144"/>
              <w:rPr>
                <w:sz w:val="20"/>
                <w:szCs w:val="20"/>
                <w:lang w:val="ru-RU"/>
              </w:rPr>
            </w:pPr>
            <w:r w:rsidRPr="002851DD">
              <w:rPr>
                <w:sz w:val="20"/>
                <w:szCs w:val="20"/>
                <w:lang w:val="ru-RU"/>
              </w:rPr>
              <w:t>Модуль. Спортивные игр</w:t>
            </w:r>
            <w:proofErr w:type="gramStart"/>
            <w:r w:rsidRPr="002851DD">
              <w:rPr>
                <w:sz w:val="20"/>
                <w:szCs w:val="20"/>
                <w:lang w:val="ru-RU"/>
              </w:rPr>
              <w:t>ы(</w:t>
            </w:r>
            <w:proofErr w:type="gramEnd"/>
            <w:r w:rsidRPr="002851DD">
              <w:rPr>
                <w:sz w:val="20"/>
                <w:szCs w:val="20"/>
                <w:lang w:val="ru-RU"/>
              </w:rPr>
              <w:t xml:space="preserve">баскетбол).  </w:t>
            </w:r>
            <w:r w:rsidRPr="00743E15">
              <w:rPr>
                <w:lang w:val="ru-RU"/>
              </w:rPr>
              <w:t>Передача мяча различными способами на месте. Игра "Баскетбол" по упрощенным правилам.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04603" w:rsidRDefault="00F33D81">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04603" w:rsidRDefault="005A6422">
            <w:pPr>
              <w:autoSpaceDE w:val="0"/>
              <w:autoSpaceDN w:val="0"/>
              <w:spacing w:before="78" w:after="0" w:line="230" w:lineRule="auto"/>
              <w:ind w:left="72"/>
              <w:rPr>
                <w:sz w:val="20"/>
                <w:szCs w:val="20"/>
                <w:lang w:val="ru-RU"/>
              </w:rPr>
            </w:pPr>
            <w:r w:rsidRPr="00A04603">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04603" w:rsidRDefault="005A6422">
            <w:pPr>
              <w:autoSpaceDE w:val="0"/>
              <w:autoSpaceDN w:val="0"/>
              <w:spacing w:before="78" w:after="0" w:line="230" w:lineRule="auto"/>
              <w:ind w:left="72"/>
              <w:rPr>
                <w:sz w:val="20"/>
                <w:szCs w:val="20"/>
                <w:lang w:val="ru-RU"/>
              </w:rPr>
            </w:pPr>
            <w:r w:rsidRPr="00A04603">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A04603" w:rsidRDefault="00FF064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A76F3" w:rsidRDefault="00EA76F3">
            <w:pPr>
              <w:autoSpaceDE w:val="0"/>
              <w:autoSpaceDN w:val="0"/>
              <w:spacing w:before="78" w:after="0" w:line="254" w:lineRule="auto"/>
              <w:ind w:left="72"/>
              <w:rPr>
                <w:sz w:val="20"/>
                <w:szCs w:val="20"/>
                <w:lang w:val="ru-RU"/>
              </w:rPr>
            </w:pPr>
            <w:r w:rsidRPr="00EA76F3">
              <w:rPr>
                <w:w w:val="105"/>
                <w:sz w:val="15"/>
                <w:lang w:val="ru-RU"/>
              </w:rPr>
              <w:t>знакомятся с рекомендациями учителя по использованию</w:t>
            </w:r>
            <w:r w:rsidRPr="00EA76F3">
              <w:rPr>
                <w:spacing w:val="1"/>
                <w:w w:val="105"/>
                <w:sz w:val="15"/>
                <w:lang w:val="ru-RU"/>
              </w:rPr>
              <w:t xml:space="preserve"> </w:t>
            </w:r>
            <w:r w:rsidRPr="00EA76F3">
              <w:rPr>
                <w:spacing w:val="-2"/>
                <w:w w:val="105"/>
                <w:sz w:val="15"/>
                <w:lang w:val="ru-RU"/>
              </w:rPr>
              <w:t xml:space="preserve">подготовительных </w:t>
            </w:r>
            <w:r w:rsidRPr="00EA76F3">
              <w:rPr>
                <w:spacing w:val="-1"/>
                <w:w w:val="105"/>
                <w:sz w:val="15"/>
                <w:lang w:val="ru-RU"/>
              </w:rPr>
              <w:t>и подводящих упражнений для освоения</w:t>
            </w:r>
            <w:r w:rsidRPr="00EA76F3">
              <w:rPr>
                <w:spacing w:val="-37"/>
                <w:w w:val="105"/>
                <w:sz w:val="15"/>
                <w:lang w:val="ru-RU"/>
              </w:rPr>
              <w:t xml:space="preserve"> </w:t>
            </w:r>
            <w:r w:rsidRPr="00EA76F3">
              <w:rPr>
                <w:w w:val="105"/>
                <w:sz w:val="15"/>
                <w:lang w:val="ru-RU"/>
              </w:rPr>
              <w:t>технических</w:t>
            </w:r>
            <w:r w:rsidRPr="00EA76F3">
              <w:rPr>
                <w:spacing w:val="-7"/>
                <w:w w:val="105"/>
                <w:sz w:val="15"/>
                <w:lang w:val="ru-RU"/>
              </w:rPr>
              <w:t xml:space="preserve"> </w:t>
            </w:r>
            <w:r w:rsidRPr="00EA76F3">
              <w:rPr>
                <w:w w:val="105"/>
                <w:sz w:val="15"/>
                <w:lang w:val="ru-RU"/>
              </w:rPr>
              <w:t>действий</w:t>
            </w:r>
            <w:r w:rsidRPr="00EA76F3">
              <w:rPr>
                <w:spacing w:val="-4"/>
                <w:w w:val="105"/>
                <w:sz w:val="15"/>
                <w:lang w:val="ru-RU"/>
              </w:rPr>
              <w:t xml:space="preserve"> </w:t>
            </w:r>
            <w:r w:rsidRPr="00EA76F3">
              <w:rPr>
                <w:w w:val="105"/>
                <w:sz w:val="15"/>
                <w:lang w:val="ru-RU"/>
              </w:rPr>
              <w:t>игры</w:t>
            </w:r>
            <w:r w:rsidRPr="00EA76F3">
              <w:rPr>
                <w:spacing w:val="-2"/>
                <w:w w:val="105"/>
                <w:sz w:val="15"/>
                <w:lang w:val="ru-RU"/>
              </w:rPr>
              <w:t xml:space="preserve"> </w:t>
            </w:r>
            <w:r w:rsidRPr="00EA76F3">
              <w:rPr>
                <w:w w:val="105"/>
                <w:sz w:val="15"/>
                <w:lang w:val="ru-RU"/>
              </w:rPr>
              <w:t>баскетбол;</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7" w:lineRule="auto"/>
              <w:ind w:left="72"/>
              <w:rPr>
                <w:sz w:val="20"/>
                <w:szCs w:val="20"/>
              </w:rPr>
            </w:pPr>
            <w:r w:rsidRPr="00AB0896">
              <w:rPr>
                <w:rFonts w:ascii="Times New Roman" w:eastAsia="Times New Roman" w:hAnsi="Times New Roman"/>
                <w:color w:val="000000"/>
                <w:w w:val="97"/>
                <w:sz w:val="20"/>
                <w:szCs w:val="20"/>
                <w:lang w:val="ru-RU"/>
              </w:rPr>
              <w:t xml:space="preserve"> </w:t>
            </w:r>
            <w:r w:rsidRPr="00AB0896">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8" w:after="0" w:line="230" w:lineRule="auto"/>
              <w:rPr>
                <w:sz w:val="20"/>
                <w:szCs w:val="20"/>
              </w:rPr>
            </w:pPr>
            <w:r>
              <w:rPr>
                <w:w w:val="105"/>
                <w:sz w:val="15"/>
              </w:rPr>
              <w:t>https://resh.edu.ru/subject/9/</w:t>
            </w:r>
          </w:p>
        </w:tc>
      </w:tr>
    </w:tbl>
    <w:p w:rsidR="00FF064F" w:rsidRPr="00C45D22" w:rsidRDefault="00FF064F">
      <w:pPr>
        <w:autoSpaceDE w:val="0"/>
        <w:autoSpaceDN w:val="0"/>
        <w:spacing w:after="0" w:line="14" w:lineRule="exact"/>
        <w:rPr>
          <w:sz w:val="20"/>
          <w:szCs w:val="20"/>
        </w:rPr>
      </w:pPr>
    </w:p>
    <w:p w:rsidR="00FF064F" w:rsidRPr="00C45D22" w:rsidRDefault="00FF064F">
      <w:pPr>
        <w:rPr>
          <w:sz w:val="20"/>
          <w:szCs w:val="20"/>
        </w:rPr>
        <w:sectPr w:rsidR="00FF064F" w:rsidRPr="00C45D22">
          <w:pgSz w:w="16840" w:h="11900"/>
          <w:pgMar w:top="284" w:right="640" w:bottom="694" w:left="666" w:header="720" w:footer="720" w:gutter="0"/>
          <w:cols w:space="720" w:equalWidth="0">
            <w:col w:w="15534" w:space="0"/>
          </w:cols>
          <w:docGrid w:linePitch="360"/>
        </w:sectPr>
      </w:pPr>
    </w:p>
    <w:p w:rsidR="00FF064F" w:rsidRPr="00C45D22" w:rsidRDefault="00FF064F">
      <w:pPr>
        <w:autoSpaceDE w:val="0"/>
        <w:autoSpaceDN w:val="0"/>
        <w:spacing w:after="66" w:line="220" w:lineRule="exact"/>
        <w:rPr>
          <w:sz w:val="20"/>
          <w:szCs w:val="20"/>
        </w:rPr>
      </w:pPr>
    </w:p>
    <w:tbl>
      <w:tblPr>
        <w:tblW w:w="0" w:type="auto"/>
        <w:tblInd w:w="6" w:type="dxa"/>
        <w:tblLayout w:type="fixed"/>
        <w:tblLook w:val="04A0"/>
      </w:tblPr>
      <w:tblGrid>
        <w:gridCol w:w="468"/>
        <w:gridCol w:w="3075"/>
        <w:gridCol w:w="709"/>
        <w:gridCol w:w="709"/>
        <w:gridCol w:w="850"/>
        <w:gridCol w:w="284"/>
        <w:gridCol w:w="6237"/>
        <w:gridCol w:w="1134"/>
        <w:gridCol w:w="2036"/>
      </w:tblGrid>
      <w:tr w:rsidR="00FF064F" w:rsidRPr="00C45D22" w:rsidTr="006F2357">
        <w:trPr>
          <w:trHeight w:hRule="exact" w:val="171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8" w:after="0" w:line="230" w:lineRule="auto"/>
              <w:jc w:val="center"/>
              <w:rPr>
                <w:sz w:val="20"/>
                <w:szCs w:val="20"/>
                <w:lang w:val="ru-RU"/>
              </w:rPr>
            </w:pPr>
            <w:r>
              <w:rPr>
                <w:sz w:val="20"/>
                <w:szCs w:val="20"/>
                <w:lang w:val="ru-RU"/>
              </w:rPr>
              <w:t>4.37</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76B86" w:rsidRDefault="00060CED" w:rsidP="002851DD">
            <w:pPr>
              <w:autoSpaceDE w:val="0"/>
              <w:autoSpaceDN w:val="0"/>
              <w:spacing w:before="20" w:after="0" w:line="252" w:lineRule="auto"/>
              <w:ind w:left="72" w:right="288"/>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 xml:space="preserve">баскетбол).  </w:t>
            </w:r>
            <w:r w:rsidR="002851DD" w:rsidRPr="00376B86">
              <w:rPr>
                <w:sz w:val="20"/>
                <w:szCs w:val="20"/>
                <w:lang w:val="ru-RU"/>
              </w:rPr>
              <w:t>Передача мяча двумя руками от груди в парах. Быстрый прорыв. Учебная 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1" w:line="266" w:lineRule="auto"/>
              <w:ind w:left="86"/>
              <w:rPr>
                <w:sz w:val="15"/>
              </w:rPr>
            </w:pPr>
            <w:r>
              <w:rPr>
                <w:spacing w:val="-1"/>
                <w:w w:val="105"/>
                <w:sz w:val="15"/>
              </w:rPr>
              <w:t>закрепляют</w:t>
            </w:r>
            <w:r>
              <w:rPr>
                <w:spacing w:val="-13"/>
                <w:w w:val="105"/>
                <w:sz w:val="15"/>
              </w:rPr>
              <w:t xml:space="preserve"> </w:t>
            </w:r>
            <w:r>
              <w:rPr>
                <w:spacing w:val="-1"/>
                <w:w w:val="105"/>
                <w:sz w:val="15"/>
              </w:rPr>
              <w:t>и</w:t>
            </w:r>
            <w:r>
              <w:rPr>
                <w:spacing w:val="-6"/>
                <w:w w:val="105"/>
                <w:sz w:val="15"/>
              </w:rPr>
              <w:t xml:space="preserve"> </w:t>
            </w:r>
            <w:r>
              <w:rPr>
                <w:spacing w:val="-1"/>
                <w:w w:val="105"/>
                <w:sz w:val="15"/>
              </w:rPr>
              <w:t>совершенствуют</w:t>
            </w:r>
            <w:r>
              <w:rPr>
                <w:spacing w:val="-8"/>
                <w:w w:val="105"/>
                <w:sz w:val="15"/>
              </w:rPr>
              <w:t xml:space="preserve"> </w:t>
            </w:r>
            <w:r>
              <w:rPr>
                <w:spacing w:val="-1"/>
                <w:w w:val="105"/>
                <w:sz w:val="15"/>
              </w:rPr>
              <w:t>технику</w:t>
            </w:r>
            <w:r>
              <w:rPr>
                <w:spacing w:val="-10"/>
                <w:w w:val="105"/>
                <w:sz w:val="15"/>
              </w:rPr>
              <w:t xml:space="preserve"> </w:t>
            </w:r>
            <w:r>
              <w:rPr>
                <w:w w:val="105"/>
                <w:sz w:val="15"/>
              </w:rPr>
              <w:t>ведения</w:t>
            </w:r>
            <w:r>
              <w:rPr>
                <w:spacing w:val="-6"/>
                <w:w w:val="105"/>
                <w:sz w:val="15"/>
              </w:rPr>
              <w:t xml:space="preserve"> </w:t>
            </w:r>
            <w:r>
              <w:rPr>
                <w:w w:val="105"/>
                <w:sz w:val="15"/>
              </w:rPr>
              <w:t>мяча</w:t>
            </w:r>
            <w:r>
              <w:rPr>
                <w:spacing w:val="-9"/>
                <w:w w:val="105"/>
                <w:sz w:val="15"/>
              </w:rPr>
              <w:t xml:space="preserve"> </w:t>
            </w:r>
            <w:r>
              <w:rPr>
                <w:w w:val="105"/>
                <w:sz w:val="15"/>
              </w:rPr>
              <w:t>на</w:t>
            </w:r>
            <w:r>
              <w:rPr>
                <w:spacing w:val="-8"/>
                <w:w w:val="105"/>
                <w:sz w:val="15"/>
              </w:rPr>
              <w:t xml:space="preserve"> </w:t>
            </w:r>
            <w:r>
              <w:rPr>
                <w:w w:val="105"/>
                <w:sz w:val="15"/>
              </w:rPr>
              <w:t>месте</w:t>
            </w:r>
            <w:r>
              <w:rPr>
                <w:spacing w:val="-6"/>
                <w:w w:val="105"/>
                <w:sz w:val="15"/>
              </w:rPr>
              <w:t xml:space="preserve"> </w:t>
            </w:r>
            <w:r>
              <w:rPr>
                <w:w w:val="105"/>
                <w:sz w:val="15"/>
              </w:rPr>
              <w:t>и</w:t>
            </w:r>
            <w:r>
              <w:rPr>
                <w:spacing w:val="-8"/>
                <w:w w:val="105"/>
                <w:sz w:val="15"/>
              </w:rPr>
              <w:t xml:space="preserve"> </w:t>
            </w:r>
            <w:r>
              <w:rPr>
                <w:w w:val="105"/>
                <w:sz w:val="15"/>
              </w:rPr>
              <w:t>в</w:t>
            </w:r>
            <w:r>
              <w:rPr>
                <w:spacing w:val="-37"/>
                <w:w w:val="105"/>
                <w:sz w:val="15"/>
              </w:rPr>
              <w:t xml:space="preserve"> </w:t>
            </w:r>
            <w:r>
              <w:rPr>
                <w:w w:val="105"/>
                <w:sz w:val="15"/>
              </w:rPr>
              <w:t>движении «по</w:t>
            </w:r>
            <w:r>
              <w:rPr>
                <w:spacing w:val="-3"/>
                <w:w w:val="105"/>
                <w:sz w:val="15"/>
              </w:rPr>
              <w:t xml:space="preserve"> </w:t>
            </w:r>
            <w:proofErr w:type="gramStart"/>
            <w:r>
              <w:rPr>
                <w:w w:val="105"/>
                <w:sz w:val="15"/>
              </w:rPr>
              <w:t>прямой</w:t>
            </w:r>
            <w:proofErr w:type="gramEnd"/>
            <w:r>
              <w:rPr>
                <w:w w:val="105"/>
                <w:sz w:val="15"/>
              </w:rPr>
              <w:t>»;;</w:t>
            </w:r>
          </w:p>
          <w:p w:rsidR="00EA76F3" w:rsidRDefault="00EA76F3" w:rsidP="00EA76F3">
            <w:pPr>
              <w:pStyle w:val="TableParagraph"/>
              <w:spacing w:before="1" w:line="266" w:lineRule="auto"/>
              <w:ind w:left="86" w:right="455"/>
              <w:rPr>
                <w:sz w:val="15"/>
              </w:rPr>
            </w:pPr>
            <w:r>
              <w:rPr>
                <w:spacing w:val="-2"/>
                <w:w w:val="105"/>
                <w:sz w:val="15"/>
              </w:rPr>
              <w:t xml:space="preserve">рассматривают, </w:t>
            </w:r>
            <w:r>
              <w:rPr>
                <w:spacing w:val="-1"/>
                <w:w w:val="105"/>
                <w:sz w:val="15"/>
              </w:rPr>
              <w:t>обсуждают и анализируют образец техники</w:t>
            </w:r>
            <w:r>
              <w:rPr>
                <w:spacing w:val="-37"/>
                <w:w w:val="105"/>
                <w:sz w:val="15"/>
              </w:rPr>
              <w:t xml:space="preserve"> </w:t>
            </w:r>
            <w:r>
              <w:rPr>
                <w:w w:val="105"/>
                <w:sz w:val="15"/>
              </w:rPr>
              <w:t>ведения баскетбольного мяча «по кругу» и «змейкой»,</w:t>
            </w:r>
            <w:r>
              <w:rPr>
                <w:spacing w:val="1"/>
                <w:w w:val="105"/>
                <w:sz w:val="15"/>
              </w:rPr>
              <w:t xml:space="preserve"> </w:t>
            </w:r>
            <w:r>
              <w:rPr>
                <w:w w:val="105"/>
                <w:sz w:val="15"/>
              </w:rPr>
              <w:t>определяют</w:t>
            </w:r>
            <w:r>
              <w:rPr>
                <w:spacing w:val="-4"/>
                <w:w w:val="105"/>
                <w:sz w:val="15"/>
              </w:rPr>
              <w:t xml:space="preserve"> </w:t>
            </w:r>
            <w:r>
              <w:rPr>
                <w:w w:val="105"/>
                <w:sz w:val="15"/>
              </w:rPr>
              <w:t>отличительные</w:t>
            </w:r>
            <w:r>
              <w:rPr>
                <w:spacing w:val="-4"/>
                <w:w w:val="105"/>
                <w:sz w:val="15"/>
              </w:rPr>
              <w:t xml:space="preserve"> </w:t>
            </w:r>
            <w:r>
              <w:rPr>
                <w:w w:val="105"/>
                <w:sz w:val="15"/>
              </w:rPr>
              <w:t>признаки</w:t>
            </w:r>
            <w:r>
              <w:rPr>
                <w:spacing w:val="-4"/>
                <w:w w:val="105"/>
                <w:sz w:val="15"/>
              </w:rPr>
              <w:t xml:space="preserve"> </w:t>
            </w:r>
            <w:r>
              <w:rPr>
                <w:w w:val="105"/>
                <w:sz w:val="15"/>
              </w:rPr>
              <w:t>в</w:t>
            </w:r>
            <w:r>
              <w:rPr>
                <w:spacing w:val="-3"/>
                <w:w w:val="105"/>
                <w:sz w:val="15"/>
              </w:rPr>
              <w:t xml:space="preserve"> </w:t>
            </w:r>
            <w:r>
              <w:rPr>
                <w:w w:val="105"/>
                <w:sz w:val="15"/>
              </w:rPr>
              <w:t>их</w:t>
            </w:r>
            <w:r>
              <w:rPr>
                <w:spacing w:val="-3"/>
                <w:w w:val="105"/>
                <w:sz w:val="15"/>
              </w:rPr>
              <w:t xml:space="preserve"> </w:t>
            </w:r>
            <w:r>
              <w:rPr>
                <w:w w:val="105"/>
                <w:sz w:val="15"/>
              </w:rPr>
              <w:t>технике,</w:t>
            </w:r>
            <w:r>
              <w:rPr>
                <w:spacing w:val="-5"/>
                <w:w w:val="105"/>
                <w:sz w:val="15"/>
              </w:rPr>
              <w:t xml:space="preserve"> </w:t>
            </w:r>
            <w:r>
              <w:rPr>
                <w:w w:val="105"/>
                <w:sz w:val="15"/>
              </w:rPr>
              <w:t>делают</w:t>
            </w:r>
            <w:r>
              <w:rPr>
                <w:spacing w:val="-37"/>
                <w:w w:val="105"/>
                <w:sz w:val="15"/>
              </w:rPr>
              <w:t xml:space="preserve"> </w:t>
            </w:r>
            <w:r>
              <w:rPr>
                <w:w w:val="105"/>
                <w:sz w:val="15"/>
              </w:rPr>
              <w:t>выводы</w:t>
            </w:r>
            <w:proofErr w:type="gramStart"/>
            <w:r>
              <w:rPr>
                <w:w w:val="105"/>
                <w:sz w:val="15"/>
              </w:rPr>
              <w:t>;;</w:t>
            </w:r>
            <w:proofErr w:type="gramEnd"/>
          </w:p>
          <w:p w:rsidR="00FF064F" w:rsidRPr="00EA76F3" w:rsidRDefault="00EA76F3" w:rsidP="00EA76F3">
            <w:pPr>
              <w:autoSpaceDE w:val="0"/>
              <w:autoSpaceDN w:val="0"/>
              <w:spacing w:before="78" w:after="0" w:line="250" w:lineRule="auto"/>
              <w:ind w:left="72" w:right="432"/>
              <w:rPr>
                <w:sz w:val="20"/>
                <w:szCs w:val="20"/>
                <w:lang w:val="ru-RU"/>
              </w:rPr>
            </w:pPr>
            <w:r w:rsidRPr="00EA76F3">
              <w:rPr>
                <w:spacing w:val="-1"/>
                <w:w w:val="105"/>
                <w:sz w:val="15"/>
                <w:lang w:val="ru-RU"/>
              </w:rPr>
              <w:t>разучивают</w:t>
            </w:r>
            <w:r w:rsidRPr="00EA76F3">
              <w:rPr>
                <w:spacing w:val="-13"/>
                <w:w w:val="105"/>
                <w:sz w:val="15"/>
                <w:lang w:val="ru-RU"/>
              </w:rPr>
              <w:t xml:space="preserve"> </w:t>
            </w:r>
            <w:r w:rsidRPr="00EA76F3">
              <w:rPr>
                <w:spacing w:val="-1"/>
                <w:w w:val="105"/>
                <w:sz w:val="15"/>
                <w:lang w:val="ru-RU"/>
              </w:rPr>
              <w:t>технику</w:t>
            </w:r>
            <w:r w:rsidRPr="00EA76F3">
              <w:rPr>
                <w:spacing w:val="-11"/>
                <w:w w:val="105"/>
                <w:sz w:val="15"/>
                <w:lang w:val="ru-RU"/>
              </w:rPr>
              <w:t xml:space="preserve"> </w:t>
            </w:r>
            <w:r w:rsidRPr="00EA76F3">
              <w:rPr>
                <w:spacing w:val="-1"/>
                <w:w w:val="105"/>
                <w:sz w:val="15"/>
                <w:lang w:val="ru-RU"/>
              </w:rPr>
              <w:t>ведения</w:t>
            </w:r>
            <w:r w:rsidRPr="00EA76F3">
              <w:rPr>
                <w:spacing w:val="-8"/>
                <w:w w:val="105"/>
                <w:sz w:val="15"/>
                <w:lang w:val="ru-RU"/>
              </w:rPr>
              <w:t xml:space="preserve"> </w:t>
            </w:r>
            <w:r w:rsidRPr="00EA76F3">
              <w:rPr>
                <w:spacing w:val="-1"/>
                <w:w w:val="105"/>
                <w:sz w:val="15"/>
                <w:lang w:val="ru-RU"/>
              </w:rPr>
              <w:t>баскетбольного</w:t>
            </w:r>
            <w:r w:rsidRPr="00EA76F3">
              <w:rPr>
                <w:spacing w:val="-7"/>
                <w:w w:val="105"/>
                <w:sz w:val="15"/>
                <w:lang w:val="ru-RU"/>
              </w:rPr>
              <w:t xml:space="preserve"> </w:t>
            </w:r>
            <w:r w:rsidRPr="00EA76F3">
              <w:rPr>
                <w:spacing w:val="-1"/>
                <w:w w:val="105"/>
                <w:sz w:val="15"/>
                <w:lang w:val="ru-RU"/>
              </w:rPr>
              <w:t>мяча</w:t>
            </w:r>
            <w:r w:rsidRPr="00EA76F3">
              <w:rPr>
                <w:spacing w:val="-7"/>
                <w:w w:val="105"/>
                <w:sz w:val="15"/>
                <w:lang w:val="ru-RU"/>
              </w:rPr>
              <w:t xml:space="preserve"> </w:t>
            </w:r>
            <w:r w:rsidRPr="00EA76F3">
              <w:rPr>
                <w:w w:val="105"/>
                <w:sz w:val="15"/>
                <w:lang w:val="ru-RU"/>
              </w:rPr>
              <w:t>«по</w:t>
            </w:r>
            <w:r w:rsidRPr="00EA76F3">
              <w:rPr>
                <w:spacing w:val="-7"/>
                <w:w w:val="105"/>
                <w:sz w:val="15"/>
                <w:lang w:val="ru-RU"/>
              </w:rPr>
              <w:t xml:space="preserve"> </w:t>
            </w:r>
            <w:r w:rsidRPr="00EA76F3">
              <w:rPr>
                <w:w w:val="105"/>
                <w:sz w:val="15"/>
                <w:lang w:val="ru-RU"/>
              </w:rPr>
              <w:t>кругу»</w:t>
            </w:r>
            <w:r w:rsidRPr="00EA76F3">
              <w:rPr>
                <w:spacing w:val="-37"/>
                <w:w w:val="105"/>
                <w:sz w:val="15"/>
                <w:lang w:val="ru-RU"/>
              </w:rPr>
              <w:t xml:space="preserve"> </w:t>
            </w:r>
            <w:r w:rsidRPr="00EA76F3">
              <w:rPr>
                <w:w w:val="105"/>
                <w:sz w:val="15"/>
                <w:lang w:val="ru-RU"/>
              </w:rPr>
              <w:t>и</w:t>
            </w:r>
            <w:r w:rsidRPr="00EA76F3">
              <w:rPr>
                <w:spacing w:val="-2"/>
                <w:w w:val="105"/>
                <w:sz w:val="15"/>
                <w:lang w:val="ru-RU"/>
              </w:rPr>
              <w:t xml:space="preserve"> </w:t>
            </w:r>
            <w:r w:rsidRPr="00EA76F3">
              <w:rPr>
                <w:w w:val="105"/>
                <w:sz w:val="15"/>
                <w:lang w:val="ru-RU"/>
              </w:rPr>
              <w:t>«змейкой</w:t>
            </w:r>
            <w:proofErr w:type="gramStart"/>
            <w:r w:rsidRPr="00EA76F3">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8" w:after="0" w:line="230" w:lineRule="auto"/>
              <w:rPr>
                <w:sz w:val="20"/>
                <w:szCs w:val="20"/>
              </w:rPr>
            </w:pPr>
            <w:r>
              <w:rPr>
                <w:w w:val="105"/>
                <w:sz w:val="15"/>
              </w:rPr>
              <w:t>https://resh.edu.ru/subject/9/</w:t>
            </w:r>
          </w:p>
        </w:tc>
      </w:tr>
      <w:tr w:rsidR="00FF064F" w:rsidRPr="00C45D22" w:rsidTr="006F2357">
        <w:trPr>
          <w:trHeight w:hRule="exact" w:val="169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8" w:after="0" w:line="230" w:lineRule="auto"/>
              <w:jc w:val="center"/>
              <w:rPr>
                <w:sz w:val="20"/>
                <w:szCs w:val="20"/>
                <w:lang w:val="ru-RU"/>
              </w:rPr>
            </w:pPr>
            <w:r>
              <w:rPr>
                <w:sz w:val="20"/>
                <w:szCs w:val="20"/>
                <w:lang w:val="ru-RU"/>
              </w:rPr>
              <w:t>4.38</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76B86" w:rsidRDefault="00060CED" w:rsidP="002851DD">
            <w:pPr>
              <w:autoSpaceDE w:val="0"/>
              <w:autoSpaceDN w:val="0"/>
              <w:spacing w:before="20" w:after="0" w:line="245" w:lineRule="auto"/>
              <w:ind w:left="72" w:right="43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 xml:space="preserve">баскетбол).  </w:t>
            </w:r>
            <w:r w:rsidR="002851DD" w:rsidRPr="00376B86">
              <w:rPr>
                <w:sz w:val="20"/>
                <w:szCs w:val="20"/>
                <w:lang w:val="ru-RU"/>
              </w:rPr>
              <w:t>Бросок мяча двумя руками от головы с места. Игра "Баскетбол" по упрощенным правилам.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8" w:after="0" w:line="230" w:lineRule="auto"/>
              <w:ind w:left="72"/>
              <w:rPr>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8" w:after="0" w:line="230" w:lineRule="auto"/>
              <w:ind w:left="72"/>
              <w:rPr>
                <w:sz w:val="20"/>
                <w:szCs w:val="20"/>
              </w:rPr>
            </w:pPr>
            <w:r w:rsidRPr="00C45D22">
              <w:rPr>
                <w:rFonts w:ascii="Times New Roman" w:eastAsia="Times New Roman" w:hAnsi="Times New Roman"/>
                <w:color w:val="000000"/>
                <w:w w:val="97"/>
                <w:sz w:val="20"/>
                <w:szCs w:val="20"/>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1" w:line="266" w:lineRule="auto"/>
              <w:ind w:left="86"/>
              <w:rPr>
                <w:sz w:val="15"/>
              </w:rPr>
            </w:pPr>
            <w:r>
              <w:rPr>
                <w:spacing w:val="-1"/>
                <w:w w:val="105"/>
                <w:sz w:val="15"/>
              </w:rPr>
              <w:t>закрепляют</w:t>
            </w:r>
            <w:r>
              <w:rPr>
                <w:spacing w:val="-13"/>
                <w:w w:val="105"/>
                <w:sz w:val="15"/>
              </w:rPr>
              <w:t xml:space="preserve"> </w:t>
            </w:r>
            <w:r>
              <w:rPr>
                <w:spacing w:val="-1"/>
                <w:w w:val="105"/>
                <w:sz w:val="15"/>
              </w:rPr>
              <w:t>и</w:t>
            </w:r>
            <w:r>
              <w:rPr>
                <w:spacing w:val="-6"/>
                <w:w w:val="105"/>
                <w:sz w:val="15"/>
              </w:rPr>
              <w:t xml:space="preserve"> </w:t>
            </w:r>
            <w:r>
              <w:rPr>
                <w:spacing w:val="-1"/>
                <w:w w:val="105"/>
                <w:sz w:val="15"/>
              </w:rPr>
              <w:t>совершенствуют</w:t>
            </w:r>
            <w:r>
              <w:rPr>
                <w:spacing w:val="-8"/>
                <w:w w:val="105"/>
                <w:sz w:val="15"/>
              </w:rPr>
              <w:t xml:space="preserve"> </w:t>
            </w:r>
            <w:r>
              <w:rPr>
                <w:spacing w:val="-1"/>
                <w:w w:val="105"/>
                <w:sz w:val="15"/>
              </w:rPr>
              <w:t>технику</w:t>
            </w:r>
            <w:r>
              <w:rPr>
                <w:spacing w:val="-10"/>
                <w:w w:val="105"/>
                <w:sz w:val="15"/>
              </w:rPr>
              <w:t xml:space="preserve"> </w:t>
            </w:r>
            <w:r>
              <w:rPr>
                <w:w w:val="105"/>
                <w:sz w:val="15"/>
              </w:rPr>
              <w:t>ведения</w:t>
            </w:r>
            <w:r>
              <w:rPr>
                <w:spacing w:val="-6"/>
                <w:w w:val="105"/>
                <w:sz w:val="15"/>
              </w:rPr>
              <w:t xml:space="preserve"> </w:t>
            </w:r>
            <w:r>
              <w:rPr>
                <w:w w:val="105"/>
                <w:sz w:val="15"/>
              </w:rPr>
              <w:t>мяча</w:t>
            </w:r>
            <w:r>
              <w:rPr>
                <w:spacing w:val="-9"/>
                <w:w w:val="105"/>
                <w:sz w:val="15"/>
              </w:rPr>
              <w:t xml:space="preserve"> </w:t>
            </w:r>
            <w:r>
              <w:rPr>
                <w:w w:val="105"/>
                <w:sz w:val="15"/>
              </w:rPr>
              <w:t>на</w:t>
            </w:r>
            <w:r>
              <w:rPr>
                <w:spacing w:val="-8"/>
                <w:w w:val="105"/>
                <w:sz w:val="15"/>
              </w:rPr>
              <w:t xml:space="preserve"> </w:t>
            </w:r>
            <w:r>
              <w:rPr>
                <w:w w:val="105"/>
                <w:sz w:val="15"/>
              </w:rPr>
              <w:t>месте</w:t>
            </w:r>
            <w:r>
              <w:rPr>
                <w:spacing w:val="-6"/>
                <w:w w:val="105"/>
                <w:sz w:val="15"/>
              </w:rPr>
              <w:t xml:space="preserve"> </w:t>
            </w:r>
            <w:r>
              <w:rPr>
                <w:w w:val="105"/>
                <w:sz w:val="15"/>
              </w:rPr>
              <w:t>и</w:t>
            </w:r>
            <w:r>
              <w:rPr>
                <w:spacing w:val="-8"/>
                <w:w w:val="105"/>
                <w:sz w:val="15"/>
              </w:rPr>
              <w:t xml:space="preserve"> </w:t>
            </w:r>
            <w:r>
              <w:rPr>
                <w:w w:val="105"/>
                <w:sz w:val="15"/>
              </w:rPr>
              <w:t>в</w:t>
            </w:r>
            <w:r>
              <w:rPr>
                <w:spacing w:val="-37"/>
                <w:w w:val="105"/>
                <w:sz w:val="15"/>
              </w:rPr>
              <w:t xml:space="preserve"> </w:t>
            </w:r>
            <w:r>
              <w:rPr>
                <w:w w:val="105"/>
                <w:sz w:val="15"/>
              </w:rPr>
              <w:t>движении «по</w:t>
            </w:r>
            <w:r>
              <w:rPr>
                <w:spacing w:val="-3"/>
                <w:w w:val="105"/>
                <w:sz w:val="15"/>
              </w:rPr>
              <w:t xml:space="preserve"> </w:t>
            </w:r>
            <w:proofErr w:type="gramStart"/>
            <w:r>
              <w:rPr>
                <w:w w:val="105"/>
                <w:sz w:val="15"/>
              </w:rPr>
              <w:t>прямой</w:t>
            </w:r>
            <w:proofErr w:type="gramEnd"/>
            <w:r>
              <w:rPr>
                <w:w w:val="105"/>
                <w:sz w:val="15"/>
              </w:rPr>
              <w:t>»;;</w:t>
            </w:r>
          </w:p>
          <w:p w:rsidR="00EA76F3" w:rsidRDefault="00EA76F3" w:rsidP="00EA76F3">
            <w:pPr>
              <w:pStyle w:val="TableParagraph"/>
              <w:spacing w:before="1" w:line="266" w:lineRule="auto"/>
              <w:ind w:left="86" w:right="455"/>
              <w:rPr>
                <w:sz w:val="15"/>
              </w:rPr>
            </w:pPr>
            <w:r>
              <w:rPr>
                <w:spacing w:val="-2"/>
                <w:w w:val="105"/>
                <w:sz w:val="15"/>
              </w:rPr>
              <w:t xml:space="preserve">рассматривают, </w:t>
            </w:r>
            <w:r>
              <w:rPr>
                <w:spacing w:val="-1"/>
                <w:w w:val="105"/>
                <w:sz w:val="15"/>
              </w:rPr>
              <w:t>обсуждают и анализируют образец техники</w:t>
            </w:r>
            <w:r>
              <w:rPr>
                <w:spacing w:val="-37"/>
                <w:w w:val="105"/>
                <w:sz w:val="15"/>
              </w:rPr>
              <w:t xml:space="preserve"> </w:t>
            </w:r>
            <w:r>
              <w:rPr>
                <w:w w:val="105"/>
                <w:sz w:val="15"/>
              </w:rPr>
              <w:t>ведения баскетбольного мяча «по кругу» и «змейкой»,</w:t>
            </w:r>
            <w:r>
              <w:rPr>
                <w:spacing w:val="1"/>
                <w:w w:val="105"/>
                <w:sz w:val="15"/>
              </w:rPr>
              <w:t xml:space="preserve"> </w:t>
            </w:r>
            <w:r>
              <w:rPr>
                <w:w w:val="105"/>
                <w:sz w:val="15"/>
              </w:rPr>
              <w:t>определяют</w:t>
            </w:r>
            <w:r>
              <w:rPr>
                <w:spacing w:val="-4"/>
                <w:w w:val="105"/>
                <w:sz w:val="15"/>
              </w:rPr>
              <w:t xml:space="preserve"> </w:t>
            </w:r>
            <w:r>
              <w:rPr>
                <w:w w:val="105"/>
                <w:sz w:val="15"/>
              </w:rPr>
              <w:t>отличительные</w:t>
            </w:r>
            <w:r>
              <w:rPr>
                <w:spacing w:val="-4"/>
                <w:w w:val="105"/>
                <w:sz w:val="15"/>
              </w:rPr>
              <w:t xml:space="preserve"> </w:t>
            </w:r>
            <w:r>
              <w:rPr>
                <w:w w:val="105"/>
                <w:sz w:val="15"/>
              </w:rPr>
              <w:t>признаки</w:t>
            </w:r>
            <w:r>
              <w:rPr>
                <w:spacing w:val="-4"/>
                <w:w w:val="105"/>
                <w:sz w:val="15"/>
              </w:rPr>
              <w:t xml:space="preserve"> </w:t>
            </w:r>
            <w:r>
              <w:rPr>
                <w:w w:val="105"/>
                <w:sz w:val="15"/>
              </w:rPr>
              <w:t>в</w:t>
            </w:r>
            <w:r>
              <w:rPr>
                <w:spacing w:val="-3"/>
                <w:w w:val="105"/>
                <w:sz w:val="15"/>
              </w:rPr>
              <w:t xml:space="preserve"> </w:t>
            </w:r>
            <w:r>
              <w:rPr>
                <w:w w:val="105"/>
                <w:sz w:val="15"/>
              </w:rPr>
              <w:t>их</w:t>
            </w:r>
            <w:r>
              <w:rPr>
                <w:spacing w:val="-3"/>
                <w:w w:val="105"/>
                <w:sz w:val="15"/>
              </w:rPr>
              <w:t xml:space="preserve"> </w:t>
            </w:r>
            <w:r>
              <w:rPr>
                <w:w w:val="105"/>
                <w:sz w:val="15"/>
              </w:rPr>
              <w:t>технике,</w:t>
            </w:r>
            <w:r>
              <w:rPr>
                <w:spacing w:val="-5"/>
                <w:w w:val="105"/>
                <w:sz w:val="15"/>
              </w:rPr>
              <w:t xml:space="preserve"> </w:t>
            </w:r>
            <w:r>
              <w:rPr>
                <w:w w:val="105"/>
                <w:sz w:val="15"/>
              </w:rPr>
              <w:t>делают</w:t>
            </w:r>
            <w:r>
              <w:rPr>
                <w:spacing w:val="-37"/>
                <w:w w:val="105"/>
                <w:sz w:val="15"/>
              </w:rPr>
              <w:t xml:space="preserve"> </w:t>
            </w:r>
            <w:r>
              <w:rPr>
                <w:w w:val="105"/>
                <w:sz w:val="15"/>
              </w:rPr>
              <w:t>выводы</w:t>
            </w:r>
            <w:proofErr w:type="gramStart"/>
            <w:r>
              <w:rPr>
                <w:w w:val="105"/>
                <w:sz w:val="15"/>
              </w:rPr>
              <w:t>;;</w:t>
            </w:r>
            <w:proofErr w:type="gramEnd"/>
          </w:p>
          <w:p w:rsidR="00FF064F" w:rsidRPr="00EA76F3" w:rsidRDefault="00EA76F3" w:rsidP="00EA76F3">
            <w:pPr>
              <w:autoSpaceDE w:val="0"/>
              <w:autoSpaceDN w:val="0"/>
              <w:spacing w:before="78" w:after="0" w:line="247" w:lineRule="auto"/>
              <w:ind w:left="72" w:right="672"/>
              <w:jc w:val="both"/>
              <w:rPr>
                <w:sz w:val="20"/>
                <w:szCs w:val="20"/>
                <w:lang w:val="ru-RU"/>
              </w:rPr>
            </w:pPr>
            <w:r w:rsidRPr="00EA76F3">
              <w:rPr>
                <w:spacing w:val="-1"/>
                <w:w w:val="105"/>
                <w:sz w:val="15"/>
                <w:lang w:val="ru-RU"/>
              </w:rPr>
              <w:t>разучивают</w:t>
            </w:r>
            <w:r w:rsidRPr="00EA76F3">
              <w:rPr>
                <w:spacing w:val="-13"/>
                <w:w w:val="105"/>
                <w:sz w:val="15"/>
                <w:lang w:val="ru-RU"/>
              </w:rPr>
              <w:t xml:space="preserve"> </w:t>
            </w:r>
            <w:r w:rsidRPr="00EA76F3">
              <w:rPr>
                <w:spacing w:val="-1"/>
                <w:w w:val="105"/>
                <w:sz w:val="15"/>
                <w:lang w:val="ru-RU"/>
              </w:rPr>
              <w:t>технику</w:t>
            </w:r>
            <w:r w:rsidRPr="00EA76F3">
              <w:rPr>
                <w:spacing w:val="-11"/>
                <w:w w:val="105"/>
                <w:sz w:val="15"/>
                <w:lang w:val="ru-RU"/>
              </w:rPr>
              <w:t xml:space="preserve"> </w:t>
            </w:r>
            <w:r w:rsidRPr="00EA76F3">
              <w:rPr>
                <w:spacing w:val="-1"/>
                <w:w w:val="105"/>
                <w:sz w:val="15"/>
                <w:lang w:val="ru-RU"/>
              </w:rPr>
              <w:t>ведения</w:t>
            </w:r>
            <w:r w:rsidRPr="00EA76F3">
              <w:rPr>
                <w:spacing w:val="-8"/>
                <w:w w:val="105"/>
                <w:sz w:val="15"/>
                <w:lang w:val="ru-RU"/>
              </w:rPr>
              <w:t xml:space="preserve"> </w:t>
            </w:r>
            <w:r w:rsidRPr="00EA76F3">
              <w:rPr>
                <w:spacing w:val="-1"/>
                <w:w w:val="105"/>
                <w:sz w:val="15"/>
                <w:lang w:val="ru-RU"/>
              </w:rPr>
              <w:t>баскетбольного</w:t>
            </w:r>
            <w:r w:rsidRPr="00EA76F3">
              <w:rPr>
                <w:spacing w:val="-7"/>
                <w:w w:val="105"/>
                <w:sz w:val="15"/>
                <w:lang w:val="ru-RU"/>
              </w:rPr>
              <w:t xml:space="preserve"> </w:t>
            </w:r>
            <w:r w:rsidRPr="00EA76F3">
              <w:rPr>
                <w:spacing w:val="-1"/>
                <w:w w:val="105"/>
                <w:sz w:val="15"/>
                <w:lang w:val="ru-RU"/>
              </w:rPr>
              <w:t>мяча</w:t>
            </w:r>
            <w:r w:rsidRPr="00EA76F3">
              <w:rPr>
                <w:spacing w:val="-7"/>
                <w:w w:val="105"/>
                <w:sz w:val="15"/>
                <w:lang w:val="ru-RU"/>
              </w:rPr>
              <w:t xml:space="preserve"> </w:t>
            </w:r>
            <w:r w:rsidRPr="00EA76F3">
              <w:rPr>
                <w:w w:val="105"/>
                <w:sz w:val="15"/>
                <w:lang w:val="ru-RU"/>
              </w:rPr>
              <w:t>«по</w:t>
            </w:r>
            <w:r w:rsidRPr="00EA76F3">
              <w:rPr>
                <w:spacing w:val="-7"/>
                <w:w w:val="105"/>
                <w:sz w:val="15"/>
                <w:lang w:val="ru-RU"/>
              </w:rPr>
              <w:t xml:space="preserve"> </w:t>
            </w:r>
            <w:r w:rsidRPr="00EA76F3">
              <w:rPr>
                <w:w w:val="105"/>
                <w:sz w:val="15"/>
                <w:lang w:val="ru-RU"/>
              </w:rPr>
              <w:t>кругу»</w:t>
            </w:r>
            <w:r w:rsidRPr="00EA76F3">
              <w:rPr>
                <w:spacing w:val="-37"/>
                <w:w w:val="105"/>
                <w:sz w:val="15"/>
                <w:lang w:val="ru-RU"/>
              </w:rPr>
              <w:t xml:space="preserve"> </w:t>
            </w:r>
            <w:r w:rsidRPr="00EA76F3">
              <w:rPr>
                <w:w w:val="105"/>
                <w:sz w:val="15"/>
                <w:lang w:val="ru-RU"/>
              </w:rPr>
              <w:t>и</w:t>
            </w:r>
            <w:r w:rsidRPr="00EA76F3">
              <w:rPr>
                <w:spacing w:val="-2"/>
                <w:w w:val="105"/>
                <w:sz w:val="15"/>
                <w:lang w:val="ru-RU"/>
              </w:rPr>
              <w:t xml:space="preserve"> </w:t>
            </w:r>
            <w:r w:rsidRPr="00EA76F3">
              <w:rPr>
                <w:w w:val="105"/>
                <w:sz w:val="15"/>
                <w:lang w:val="ru-RU"/>
              </w:rPr>
              <w:t>«змейкой</w:t>
            </w:r>
            <w:proofErr w:type="gramStart"/>
            <w:r w:rsidRPr="00EA76F3">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rsidP="00B84493">
            <w:pPr>
              <w:autoSpaceDE w:val="0"/>
              <w:autoSpaceDN w:val="0"/>
              <w:spacing w:before="78" w:after="0" w:line="247" w:lineRule="auto"/>
              <w:rPr>
                <w:sz w:val="20"/>
                <w:szCs w:val="20"/>
              </w:rPr>
            </w:pPr>
            <w:r w:rsidRPr="00F33D81">
              <w:rPr>
                <w:sz w:val="20"/>
                <w:szCs w:val="20"/>
                <w:lang w:val="ru-RU"/>
              </w:rPr>
              <w:br/>
            </w: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8" w:after="0" w:line="230" w:lineRule="auto"/>
              <w:rPr>
                <w:sz w:val="20"/>
                <w:szCs w:val="20"/>
              </w:rPr>
            </w:pPr>
            <w:r>
              <w:rPr>
                <w:w w:val="105"/>
                <w:sz w:val="15"/>
              </w:rPr>
              <w:t>https://resh.edu.ru/subject/9/</w:t>
            </w:r>
          </w:p>
        </w:tc>
      </w:tr>
      <w:tr w:rsidR="00FF064F" w:rsidRPr="003604B7" w:rsidTr="006F2357">
        <w:trPr>
          <w:trHeight w:hRule="exact" w:val="128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6" w:after="0" w:line="233" w:lineRule="auto"/>
              <w:jc w:val="center"/>
              <w:rPr>
                <w:sz w:val="20"/>
                <w:szCs w:val="20"/>
                <w:lang w:val="ru-RU"/>
              </w:rPr>
            </w:pPr>
            <w:r>
              <w:rPr>
                <w:sz w:val="20"/>
                <w:szCs w:val="20"/>
                <w:lang w:val="ru-RU"/>
              </w:rPr>
              <w:t>4.39</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76B86" w:rsidRDefault="00060CED" w:rsidP="002851DD">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баскетбол</w:t>
            </w:r>
            <w:r w:rsidR="00E016DC" w:rsidRPr="00376B86">
              <w:rPr>
                <w:sz w:val="20"/>
                <w:szCs w:val="20"/>
                <w:lang w:val="ru-RU"/>
              </w:rPr>
              <w:t>). Бросок мяча от плеча одной рукой с места. Быстрый прорыв. Учебная 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016DC" w:rsidRDefault="006F2357">
            <w:pPr>
              <w:autoSpaceDE w:val="0"/>
              <w:autoSpaceDN w:val="0"/>
              <w:spacing w:before="76" w:after="0" w:line="233" w:lineRule="auto"/>
              <w:ind w:left="72"/>
              <w:rPr>
                <w:sz w:val="20"/>
                <w:szCs w:val="20"/>
                <w:lang w:val="ru-RU"/>
              </w:rPr>
            </w:pPr>
            <w:r>
              <w:rPr>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016DC" w:rsidRDefault="005A6422">
            <w:pPr>
              <w:autoSpaceDE w:val="0"/>
              <w:autoSpaceDN w:val="0"/>
              <w:spacing w:before="76" w:after="0" w:line="233" w:lineRule="auto"/>
              <w:ind w:left="72"/>
              <w:rPr>
                <w:sz w:val="20"/>
                <w:szCs w:val="20"/>
                <w:lang w:val="ru-RU"/>
              </w:rPr>
            </w:pPr>
            <w:r w:rsidRPr="00E016DC">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016DC" w:rsidRDefault="006F2357">
            <w:pPr>
              <w:autoSpaceDE w:val="0"/>
              <w:autoSpaceDN w:val="0"/>
              <w:spacing w:before="76" w:after="0" w:line="233" w:lineRule="auto"/>
              <w:ind w:left="72"/>
              <w:rPr>
                <w:sz w:val="20"/>
                <w:szCs w:val="20"/>
                <w:lang w:val="ru-RU"/>
              </w:rPr>
            </w:pPr>
            <w:r>
              <w:rPr>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016DC" w:rsidRDefault="00FF064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71" w:lineRule="auto"/>
              <w:ind w:left="86"/>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броска</w:t>
            </w:r>
            <w:r>
              <w:rPr>
                <w:spacing w:val="-9"/>
                <w:w w:val="105"/>
                <w:sz w:val="15"/>
              </w:rPr>
              <w:t xml:space="preserve"> </w:t>
            </w:r>
            <w:r>
              <w:rPr>
                <w:spacing w:val="-1"/>
                <w:w w:val="105"/>
                <w:sz w:val="15"/>
              </w:rPr>
              <w:t>баскетбольного</w:t>
            </w:r>
            <w:r>
              <w:rPr>
                <w:spacing w:val="-11"/>
                <w:w w:val="105"/>
                <w:sz w:val="15"/>
              </w:rPr>
              <w:t xml:space="preserve"> </w:t>
            </w:r>
            <w:r>
              <w:rPr>
                <w:spacing w:val="-1"/>
                <w:w w:val="105"/>
                <w:sz w:val="15"/>
              </w:rPr>
              <w:t>мяча</w:t>
            </w:r>
            <w:r>
              <w:rPr>
                <w:spacing w:val="-8"/>
                <w:w w:val="105"/>
                <w:sz w:val="15"/>
              </w:rPr>
              <w:t xml:space="preserve"> </w:t>
            </w:r>
            <w:r>
              <w:rPr>
                <w:w w:val="105"/>
                <w:sz w:val="15"/>
              </w:rPr>
              <w:t>в</w:t>
            </w:r>
            <w:r>
              <w:rPr>
                <w:spacing w:val="-9"/>
                <w:w w:val="105"/>
                <w:sz w:val="15"/>
              </w:rPr>
              <w:t xml:space="preserve"> </w:t>
            </w:r>
            <w:r>
              <w:rPr>
                <w:w w:val="105"/>
                <w:sz w:val="15"/>
              </w:rPr>
              <w:t>корзину</w:t>
            </w:r>
            <w:r>
              <w:rPr>
                <w:spacing w:val="-10"/>
                <w:w w:val="105"/>
                <w:sz w:val="15"/>
              </w:rPr>
              <w:t xml:space="preserve"> </w:t>
            </w:r>
            <w:r>
              <w:rPr>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p>
          <w:p w:rsidR="00EA76F3" w:rsidRDefault="00EA76F3" w:rsidP="00EA76F3">
            <w:pPr>
              <w:pStyle w:val="TableParagraph"/>
              <w:spacing w:before="0" w:line="271" w:lineRule="auto"/>
              <w:ind w:left="86"/>
              <w:rPr>
                <w:sz w:val="15"/>
              </w:rPr>
            </w:pPr>
            <w:r>
              <w:rPr>
                <w:spacing w:val="-1"/>
                <w:w w:val="105"/>
                <w:sz w:val="15"/>
              </w:rPr>
              <w:t>с</w:t>
            </w:r>
            <w:r>
              <w:rPr>
                <w:spacing w:val="-11"/>
                <w:w w:val="105"/>
                <w:sz w:val="15"/>
              </w:rPr>
              <w:t xml:space="preserve"> </w:t>
            </w:r>
            <w:r>
              <w:rPr>
                <w:spacing w:val="-1"/>
                <w:w w:val="105"/>
                <w:sz w:val="15"/>
              </w:rPr>
              <w:t>места,</w:t>
            </w:r>
            <w:r>
              <w:rPr>
                <w:spacing w:val="-9"/>
                <w:w w:val="105"/>
                <w:sz w:val="15"/>
              </w:rPr>
              <w:t xml:space="preserve"> </w:t>
            </w:r>
            <w:r>
              <w:rPr>
                <w:spacing w:val="-1"/>
                <w:w w:val="105"/>
                <w:sz w:val="15"/>
              </w:rPr>
              <w:t>выделяют</w:t>
            </w:r>
            <w:r>
              <w:rPr>
                <w:spacing w:val="-10"/>
                <w:w w:val="105"/>
                <w:sz w:val="15"/>
              </w:rPr>
              <w:t xml:space="preserve"> </w:t>
            </w:r>
            <w:r>
              <w:rPr>
                <w:spacing w:val="-1"/>
                <w:w w:val="105"/>
                <w:sz w:val="15"/>
              </w:rPr>
              <w:t>фазы</w:t>
            </w:r>
            <w:r>
              <w:rPr>
                <w:spacing w:val="-8"/>
                <w:w w:val="105"/>
                <w:sz w:val="15"/>
              </w:rPr>
              <w:t xml:space="preserve"> </w:t>
            </w:r>
            <w:r>
              <w:rPr>
                <w:spacing w:val="-1"/>
                <w:w w:val="105"/>
                <w:sz w:val="15"/>
              </w:rPr>
              <w:t>движения</w:t>
            </w:r>
            <w:r>
              <w:rPr>
                <w:spacing w:val="-11"/>
                <w:w w:val="105"/>
                <w:sz w:val="15"/>
              </w:rPr>
              <w:t xml:space="preserve"> </w:t>
            </w:r>
            <w:r>
              <w:rPr>
                <w:w w:val="105"/>
                <w:sz w:val="15"/>
              </w:rPr>
              <w:t>и</w:t>
            </w:r>
            <w:r>
              <w:rPr>
                <w:spacing w:val="-7"/>
                <w:w w:val="105"/>
                <w:sz w:val="15"/>
              </w:rPr>
              <w:t xml:space="preserve"> </w:t>
            </w:r>
            <w:r>
              <w:rPr>
                <w:w w:val="105"/>
                <w:sz w:val="15"/>
              </w:rPr>
              <w:t>технические</w:t>
            </w:r>
            <w:r>
              <w:rPr>
                <w:spacing w:val="-6"/>
                <w:w w:val="105"/>
                <w:sz w:val="15"/>
              </w:rPr>
              <w:t xml:space="preserve"> </w:t>
            </w:r>
            <w:r>
              <w:rPr>
                <w:w w:val="105"/>
                <w:sz w:val="15"/>
              </w:rPr>
              <w:t>особенности</w:t>
            </w:r>
            <w:r>
              <w:rPr>
                <w:spacing w:val="-9"/>
                <w:w w:val="105"/>
                <w:sz w:val="15"/>
              </w:rPr>
              <w:t xml:space="preserve"> </w:t>
            </w:r>
            <w:r>
              <w:rPr>
                <w:w w:val="105"/>
                <w:sz w:val="15"/>
              </w:rPr>
              <w:t>их</w:t>
            </w:r>
            <w:r>
              <w:rPr>
                <w:spacing w:val="-36"/>
                <w:w w:val="105"/>
                <w:sz w:val="15"/>
              </w:rPr>
              <w:t xml:space="preserve"> </w:t>
            </w:r>
            <w:r>
              <w:rPr>
                <w:w w:val="105"/>
                <w:sz w:val="15"/>
              </w:rPr>
              <w:t>выполнения</w:t>
            </w:r>
            <w:proofErr w:type="gramStart"/>
            <w:r>
              <w:rPr>
                <w:w w:val="105"/>
                <w:sz w:val="15"/>
              </w:rPr>
              <w:t>;;</w:t>
            </w:r>
            <w:proofErr w:type="gramEnd"/>
          </w:p>
          <w:p w:rsidR="00EA76F3" w:rsidRDefault="00EA76F3" w:rsidP="00EA76F3">
            <w:pPr>
              <w:pStyle w:val="TableParagraph"/>
              <w:spacing w:before="0" w:line="167" w:lineRule="exact"/>
              <w:ind w:left="86"/>
              <w:rPr>
                <w:sz w:val="15"/>
              </w:rPr>
            </w:pPr>
            <w:r>
              <w:rPr>
                <w:spacing w:val="-1"/>
                <w:w w:val="105"/>
                <w:sz w:val="15"/>
              </w:rPr>
              <w:t>описывают</w:t>
            </w:r>
            <w:r>
              <w:rPr>
                <w:spacing w:val="-13"/>
                <w:w w:val="105"/>
                <w:sz w:val="15"/>
              </w:rPr>
              <w:t xml:space="preserve"> </w:t>
            </w:r>
            <w:r>
              <w:rPr>
                <w:spacing w:val="-1"/>
                <w:w w:val="105"/>
                <w:sz w:val="15"/>
              </w:rPr>
              <w:t>технику</w:t>
            </w:r>
            <w:r>
              <w:rPr>
                <w:spacing w:val="-11"/>
                <w:w w:val="105"/>
                <w:sz w:val="15"/>
              </w:rPr>
              <w:t xml:space="preserve"> </w:t>
            </w:r>
            <w:r>
              <w:rPr>
                <w:spacing w:val="-1"/>
                <w:w w:val="105"/>
                <w:sz w:val="15"/>
              </w:rPr>
              <w:t>выполнения</w:t>
            </w:r>
            <w:r>
              <w:rPr>
                <w:spacing w:val="-7"/>
                <w:w w:val="105"/>
                <w:sz w:val="15"/>
              </w:rPr>
              <w:t xml:space="preserve"> </w:t>
            </w:r>
            <w:r>
              <w:rPr>
                <w:spacing w:val="-1"/>
                <w:w w:val="105"/>
                <w:sz w:val="15"/>
              </w:rPr>
              <w:t>броска,</w:t>
            </w:r>
            <w:r>
              <w:rPr>
                <w:spacing w:val="-11"/>
                <w:w w:val="105"/>
                <w:sz w:val="15"/>
              </w:rPr>
              <w:t xml:space="preserve"> </w:t>
            </w:r>
            <w:r>
              <w:rPr>
                <w:w w:val="105"/>
                <w:sz w:val="15"/>
              </w:rPr>
              <w:t>сравнивают</w:t>
            </w:r>
            <w:r>
              <w:rPr>
                <w:spacing w:val="-10"/>
                <w:w w:val="105"/>
                <w:sz w:val="15"/>
              </w:rPr>
              <w:t xml:space="preserve"> </w:t>
            </w:r>
            <w:r>
              <w:rPr>
                <w:w w:val="105"/>
                <w:sz w:val="15"/>
              </w:rPr>
              <w:t>её</w:t>
            </w:r>
          </w:p>
          <w:p w:rsidR="00EA76F3" w:rsidRDefault="00EA76F3" w:rsidP="00EA76F3">
            <w:pPr>
              <w:pStyle w:val="TableParagraph"/>
              <w:spacing w:before="16" w:line="266" w:lineRule="auto"/>
              <w:ind w:left="86" w:right="147"/>
              <w:rPr>
                <w:sz w:val="15"/>
              </w:rPr>
            </w:pPr>
            <w:r>
              <w:rPr>
                <w:spacing w:val="-1"/>
                <w:w w:val="105"/>
                <w:sz w:val="15"/>
              </w:rPr>
              <w:t>с</w:t>
            </w:r>
            <w:r>
              <w:rPr>
                <w:spacing w:val="-11"/>
                <w:w w:val="105"/>
                <w:sz w:val="15"/>
              </w:rPr>
              <w:t xml:space="preserve"> </w:t>
            </w:r>
            <w:r>
              <w:rPr>
                <w:spacing w:val="-1"/>
                <w:w w:val="105"/>
                <w:sz w:val="15"/>
              </w:rPr>
              <w:t>имеющимся</w:t>
            </w:r>
            <w:r>
              <w:rPr>
                <w:spacing w:val="-8"/>
                <w:w w:val="105"/>
                <w:sz w:val="15"/>
              </w:rPr>
              <w:t xml:space="preserve"> </w:t>
            </w:r>
            <w:r>
              <w:rPr>
                <w:spacing w:val="-1"/>
                <w:w w:val="105"/>
                <w:sz w:val="15"/>
              </w:rPr>
              <w:t>опытом,</w:t>
            </w:r>
            <w:r>
              <w:rPr>
                <w:spacing w:val="-6"/>
                <w:w w:val="105"/>
                <w:sz w:val="15"/>
              </w:rPr>
              <w:t xml:space="preserve"> </w:t>
            </w:r>
            <w:r>
              <w:rPr>
                <w:spacing w:val="-1"/>
                <w:w w:val="105"/>
                <w:sz w:val="15"/>
              </w:rPr>
              <w:t>определяют</w:t>
            </w:r>
            <w:r>
              <w:rPr>
                <w:spacing w:val="-12"/>
                <w:w w:val="105"/>
                <w:sz w:val="15"/>
              </w:rPr>
              <w:t xml:space="preserve"> </w:t>
            </w:r>
            <w:r>
              <w:rPr>
                <w:w w:val="105"/>
                <w:sz w:val="15"/>
              </w:rPr>
              <w:t>возможные</w:t>
            </w:r>
            <w:r>
              <w:rPr>
                <w:spacing w:val="-8"/>
                <w:w w:val="105"/>
                <w:sz w:val="15"/>
              </w:rPr>
              <w:t xml:space="preserve"> </w:t>
            </w:r>
            <w:r>
              <w:rPr>
                <w:w w:val="105"/>
                <w:sz w:val="15"/>
              </w:rPr>
              <w:t>ошибки</w:t>
            </w:r>
            <w:r>
              <w:rPr>
                <w:spacing w:val="-8"/>
                <w:w w:val="105"/>
                <w:sz w:val="15"/>
              </w:rPr>
              <w:t xml:space="preserve"> </w:t>
            </w:r>
            <w:r>
              <w:rPr>
                <w:w w:val="105"/>
                <w:sz w:val="15"/>
              </w:rPr>
              <w:t>и</w:t>
            </w:r>
            <w:r>
              <w:rPr>
                <w:spacing w:val="-36"/>
                <w:w w:val="105"/>
                <w:sz w:val="15"/>
              </w:rPr>
              <w:t xml:space="preserve"> </w:t>
            </w:r>
            <w:r>
              <w:rPr>
                <w:w w:val="105"/>
                <w:sz w:val="15"/>
              </w:rPr>
              <w:t>причины</w:t>
            </w:r>
            <w:r>
              <w:rPr>
                <w:spacing w:val="-2"/>
                <w:w w:val="105"/>
                <w:sz w:val="15"/>
              </w:rPr>
              <w:t xml:space="preserve"> </w:t>
            </w:r>
            <w:r>
              <w:rPr>
                <w:w w:val="105"/>
                <w:sz w:val="15"/>
              </w:rPr>
              <w:t>их</w:t>
            </w:r>
            <w:r>
              <w:rPr>
                <w:spacing w:val="-6"/>
                <w:w w:val="105"/>
                <w:sz w:val="15"/>
              </w:rPr>
              <w:t xml:space="preserve"> </w:t>
            </w:r>
            <w:r>
              <w:rPr>
                <w:w w:val="105"/>
                <w:sz w:val="15"/>
              </w:rPr>
              <w:t>появления,</w:t>
            </w:r>
            <w:r>
              <w:rPr>
                <w:spacing w:val="-3"/>
                <w:w w:val="105"/>
                <w:sz w:val="15"/>
              </w:rPr>
              <w:t xml:space="preserve"> </w:t>
            </w:r>
            <w:r>
              <w:rPr>
                <w:w w:val="105"/>
                <w:sz w:val="15"/>
              </w:rPr>
              <w:t>делают</w:t>
            </w:r>
            <w:r>
              <w:rPr>
                <w:spacing w:val="-6"/>
                <w:w w:val="105"/>
                <w:sz w:val="15"/>
              </w:rPr>
              <w:t xml:space="preserve"> </w:t>
            </w:r>
            <w:r>
              <w:rPr>
                <w:w w:val="105"/>
                <w:sz w:val="15"/>
              </w:rPr>
              <w:t>выводы</w:t>
            </w:r>
            <w:proofErr w:type="gramStart"/>
            <w:r>
              <w:rPr>
                <w:w w:val="105"/>
                <w:sz w:val="15"/>
              </w:rPr>
              <w:t>;;</w:t>
            </w:r>
            <w:proofErr w:type="gramEnd"/>
          </w:p>
          <w:p w:rsidR="00FF064F" w:rsidRPr="00C45D22" w:rsidRDefault="00FF064F">
            <w:pPr>
              <w:autoSpaceDE w:val="0"/>
              <w:autoSpaceDN w:val="0"/>
              <w:spacing w:before="76" w:after="0" w:line="250" w:lineRule="auto"/>
              <w:ind w:left="72"/>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E016DC" w:rsidRDefault="005A6422">
            <w:pPr>
              <w:autoSpaceDE w:val="0"/>
              <w:autoSpaceDN w:val="0"/>
              <w:spacing w:before="76" w:after="0" w:line="245" w:lineRule="auto"/>
              <w:ind w:left="72"/>
              <w:rPr>
                <w:sz w:val="20"/>
                <w:szCs w:val="20"/>
                <w:lang w:val="ru-RU"/>
              </w:rPr>
            </w:pPr>
            <w:proofErr w:type="spellStart"/>
            <w:proofErr w:type="gramStart"/>
            <w:r w:rsidRPr="00E016DC">
              <w:rPr>
                <w:rFonts w:ascii="Times New Roman" w:eastAsia="Times New Roman" w:hAnsi="Times New Roman"/>
                <w:color w:val="000000"/>
                <w:w w:val="97"/>
                <w:sz w:val="20"/>
                <w:szCs w:val="20"/>
                <w:lang w:val="ru-RU"/>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E016DC">
              <w:rPr>
                <w:rFonts w:ascii="Times New Roman" w:eastAsia="Times New Roman" w:hAnsi="Times New Roman"/>
                <w:color w:val="000000"/>
                <w:w w:val="97"/>
                <w:sz w:val="20"/>
                <w:szCs w:val="20"/>
                <w:lang w:val="ru-RU"/>
              </w:rPr>
              <w:t>кая</w:t>
            </w:r>
            <w:proofErr w:type="spellEnd"/>
            <w:proofErr w:type="gramEnd"/>
            <w:r w:rsidR="0061785B">
              <w:rPr>
                <w:rFonts w:ascii="Times New Roman" w:eastAsia="Times New Roman" w:hAnsi="Times New Roman"/>
                <w:color w:val="000000"/>
                <w:w w:val="97"/>
                <w:sz w:val="20"/>
                <w:szCs w:val="20"/>
                <w:lang w:val="ru-RU"/>
              </w:rPr>
              <w:t xml:space="preserve"> </w:t>
            </w:r>
            <w:r w:rsidRPr="00E016DC">
              <w:rPr>
                <w:rFonts w:ascii="Times New Roman" w:eastAsia="Times New Roman" w:hAnsi="Times New Roman"/>
                <w:color w:val="000000"/>
                <w:w w:val="97"/>
                <w:sz w:val="20"/>
                <w:szCs w:val="20"/>
                <w:lang w:val="ru-RU"/>
              </w:rPr>
              <w:t>работа;</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6" w:after="0" w:line="233" w:lineRule="auto"/>
              <w:rPr>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FF064F" w:rsidRPr="00C45D22"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D86ED3" w:rsidRDefault="00D86ED3">
            <w:pPr>
              <w:autoSpaceDE w:val="0"/>
              <w:autoSpaceDN w:val="0"/>
              <w:spacing w:before="76" w:after="0" w:line="233" w:lineRule="auto"/>
              <w:jc w:val="center"/>
              <w:rPr>
                <w:sz w:val="20"/>
                <w:szCs w:val="20"/>
                <w:lang w:val="ru-RU"/>
              </w:rPr>
            </w:pPr>
            <w:r>
              <w:rPr>
                <w:sz w:val="20"/>
                <w:szCs w:val="20"/>
                <w:lang w:val="ru-RU"/>
              </w:rPr>
              <w:t>4.40</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376B86" w:rsidRDefault="00060CED" w:rsidP="002851DD">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 xml:space="preserve">баскетбол).  </w:t>
            </w:r>
            <w:r w:rsidR="00E016DC" w:rsidRPr="00376B86">
              <w:rPr>
                <w:sz w:val="20"/>
                <w:szCs w:val="20"/>
                <w:lang w:val="ru-RU"/>
              </w:rPr>
              <w:t xml:space="preserve">Штрафной бросок. Игровые задания. Правила игры "Баскетбол".  </w:t>
            </w:r>
            <w:r w:rsidR="00E016DC" w:rsidRPr="00376B86">
              <w:rPr>
                <w:sz w:val="20"/>
                <w:szCs w:val="20"/>
              </w:rPr>
              <w:t xml:space="preserve">Игра "Баскетбол" </w:t>
            </w:r>
            <w:proofErr w:type="spellStart"/>
            <w:proofErr w:type="gramStart"/>
            <w:r w:rsidR="00E016DC" w:rsidRPr="00376B86">
              <w:rPr>
                <w:sz w:val="20"/>
                <w:szCs w:val="20"/>
              </w:rPr>
              <w:t>по</w:t>
            </w:r>
            <w:proofErr w:type="spellEnd"/>
            <w:r w:rsidR="00E016DC" w:rsidRPr="00376B86">
              <w:rPr>
                <w:sz w:val="20"/>
                <w:szCs w:val="20"/>
                <w:lang w:val="ru-RU"/>
              </w:rPr>
              <w:t xml:space="preserve">  </w:t>
            </w:r>
            <w:r w:rsidR="00E016DC" w:rsidRPr="00376B86">
              <w:rPr>
                <w:sz w:val="20"/>
                <w:szCs w:val="20"/>
              </w:rPr>
              <w:t>правилам</w:t>
            </w:r>
            <w:proofErr w:type="gramEnd"/>
            <w:r w:rsidR="00E016DC" w:rsidRPr="00376B86">
              <w:rPr>
                <w:sz w:val="20"/>
                <w:szCs w:val="20"/>
              </w:rPr>
              <w:t>.</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6" w:after="0" w:line="233" w:lineRule="auto"/>
              <w:ind w:left="72"/>
              <w:rPr>
                <w:sz w:val="20"/>
                <w:szCs w:val="20"/>
                <w:lang w:val="ru-RU"/>
              </w:rPr>
            </w:pPr>
            <w:r>
              <w:rPr>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33" w:lineRule="auto"/>
              <w:ind w:left="72"/>
              <w:rPr>
                <w:sz w:val="20"/>
                <w:szCs w:val="20"/>
              </w:rPr>
            </w:pPr>
            <w:r w:rsidRPr="00C45D22">
              <w:rPr>
                <w:rFonts w:ascii="Times New Roman" w:eastAsia="Times New Roman" w:hAnsi="Times New Roman"/>
                <w:color w:val="000000"/>
                <w:w w:val="97"/>
                <w:sz w:val="20"/>
                <w:szCs w:val="20"/>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6F2357" w:rsidRDefault="006F2357">
            <w:pPr>
              <w:autoSpaceDE w:val="0"/>
              <w:autoSpaceDN w:val="0"/>
              <w:spacing w:before="76" w:after="0" w:line="233" w:lineRule="auto"/>
              <w:ind w:left="72"/>
              <w:rPr>
                <w:sz w:val="20"/>
                <w:szCs w:val="20"/>
                <w:lang w:val="ru-RU"/>
              </w:rPr>
            </w:pPr>
            <w:r>
              <w:rPr>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FF064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71" w:lineRule="auto"/>
              <w:ind w:left="86"/>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броска</w:t>
            </w:r>
            <w:r>
              <w:rPr>
                <w:spacing w:val="-9"/>
                <w:w w:val="105"/>
                <w:sz w:val="15"/>
              </w:rPr>
              <w:t xml:space="preserve"> </w:t>
            </w:r>
            <w:r>
              <w:rPr>
                <w:spacing w:val="-1"/>
                <w:w w:val="105"/>
                <w:sz w:val="15"/>
              </w:rPr>
              <w:t>баскетбольного</w:t>
            </w:r>
            <w:r>
              <w:rPr>
                <w:spacing w:val="-11"/>
                <w:w w:val="105"/>
                <w:sz w:val="15"/>
              </w:rPr>
              <w:t xml:space="preserve"> </w:t>
            </w:r>
            <w:r>
              <w:rPr>
                <w:spacing w:val="-1"/>
                <w:w w:val="105"/>
                <w:sz w:val="15"/>
              </w:rPr>
              <w:t>мяча</w:t>
            </w:r>
            <w:r>
              <w:rPr>
                <w:spacing w:val="-8"/>
                <w:w w:val="105"/>
                <w:sz w:val="15"/>
              </w:rPr>
              <w:t xml:space="preserve"> </w:t>
            </w:r>
            <w:r>
              <w:rPr>
                <w:w w:val="105"/>
                <w:sz w:val="15"/>
              </w:rPr>
              <w:t>в</w:t>
            </w:r>
            <w:r>
              <w:rPr>
                <w:spacing w:val="-9"/>
                <w:w w:val="105"/>
                <w:sz w:val="15"/>
              </w:rPr>
              <w:t xml:space="preserve"> </w:t>
            </w:r>
            <w:r>
              <w:rPr>
                <w:w w:val="105"/>
                <w:sz w:val="15"/>
              </w:rPr>
              <w:t>корзину</w:t>
            </w:r>
            <w:r>
              <w:rPr>
                <w:spacing w:val="-10"/>
                <w:w w:val="105"/>
                <w:sz w:val="15"/>
              </w:rPr>
              <w:t xml:space="preserve"> </w:t>
            </w:r>
            <w:r>
              <w:rPr>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p>
          <w:p w:rsidR="00EA76F3" w:rsidRDefault="00EA76F3" w:rsidP="00EA76F3">
            <w:pPr>
              <w:pStyle w:val="TableParagraph"/>
              <w:spacing w:before="0" w:line="271" w:lineRule="auto"/>
              <w:ind w:left="86"/>
              <w:rPr>
                <w:sz w:val="15"/>
              </w:rPr>
            </w:pPr>
            <w:r>
              <w:rPr>
                <w:spacing w:val="-1"/>
                <w:w w:val="105"/>
                <w:sz w:val="15"/>
              </w:rPr>
              <w:t>с</w:t>
            </w:r>
            <w:r>
              <w:rPr>
                <w:spacing w:val="-11"/>
                <w:w w:val="105"/>
                <w:sz w:val="15"/>
              </w:rPr>
              <w:t xml:space="preserve"> </w:t>
            </w:r>
            <w:r>
              <w:rPr>
                <w:spacing w:val="-1"/>
                <w:w w:val="105"/>
                <w:sz w:val="15"/>
              </w:rPr>
              <w:t>места,</w:t>
            </w:r>
            <w:r>
              <w:rPr>
                <w:spacing w:val="-9"/>
                <w:w w:val="105"/>
                <w:sz w:val="15"/>
              </w:rPr>
              <w:t xml:space="preserve"> </w:t>
            </w:r>
            <w:r>
              <w:rPr>
                <w:spacing w:val="-1"/>
                <w:w w:val="105"/>
                <w:sz w:val="15"/>
              </w:rPr>
              <w:t>выделяют</w:t>
            </w:r>
            <w:r>
              <w:rPr>
                <w:spacing w:val="-10"/>
                <w:w w:val="105"/>
                <w:sz w:val="15"/>
              </w:rPr>
              <w:t xml:space="preserve"> </w:t>
            </w:r>
            <w:r>
              <w:rPr>
                <w:spacing w:val="-1"/>
                <w:w w:val="105"/>
                <w:sz w:val="15"/>
              </w:rPr>
              <w:t>фазы</w:t>
            </w:r>
            <w:r>
              <w:rPr>
                <w:spacing w:val="-8"/>
                <w:w w:val="105"/>
                <w:sz w:val="15"/>
              </w:rPr>
              <w:t xml:space="preserve"> </w:t>
            </w:r>
            <w:r>
              <w:rPr>
                <w:spacing w:val="-1"/>
                <w:w w:val="105"/>
                <w:sz w:val="15"/>
              </w:rPr>
              <w:t>движения</w:t>
            </w:r>
            <w:r>
              <w:rPr>
                <w:spacing w:val="-11"/>
                <w:w w:val="105"/>
                <w:sz w:val="15"/>
              </w:rPr>
              <w:t xml:space="preserve"> </w:t>
            </w:r>
            <w:r>
              <w:rPr>
                <w:w w:val="105"/>
                <w:sz w:val="15"/>
              </w:rPr>
              <w:t>и</w:t>
            </w:r>
            <w:r>
              <w:rPr>
                <w:spacing w:val="-7"/>
                <w:w w:val="105"/>
                <w:sz w:val="15"/>
              </w:rPr>
              <w:t xml:space="preserve"> </w:t>
            </w:r>
            <w:r>
              <w:rPr>
                <w:w w:val="105"/>
                <w:sz w:val="15"/>
              </w:rPr>
              <w:t>технические</w:t>
            </w:r>
            <w:r>
              <w:rPr>
                <w:spacing w:val="-6"/>
                <w:w w:val="105"/>
                <w:sz w:val="15"/>
              </w:rPr>
              <w:t xml:space="preserve"> </w:t>
            </w:r>
            <w:r>
              <w:rPr>
                <w:w w:val="105"/>
                <w:sz w:val="15"/>
              </w:rPr>
              <w:t>особенности</w:t>
            </w:r>
            <w:r>
              <w:rPr>
                <w:spacing w:val="-9"/>
                <w:w w:val="105"/>
                <w:sz w:val="15"/>
              </w:rPr>
              <w:t xml:space="preserve"> </w:t>
            </w:r>
            <w:r>
              <w:rPr>
                <w:w w:val="105"/>
                <w:sz w:val="15"/>
              </w:rPr>
              <w:t>их</w:t>
            </w:r>
            <w:r>
              <w:rPr>
                <w:spacing w:val="-36"/>
                <w:w w:val="105"/>
                <w:sz w:val="15"/>
              </w:rPr>
              <w:t xml:space="preserve"> </w:t>
            </w:r>
            <w:r>
              <w:rPr>
                <w:w w:val="105"/>
                <w:sz w:val="15"/>
              </w:rPr>
              <w:t>выполнения</w:t>
            </w:r>
            <w:proofErr w:type="gramStart"/>
            <w:r>
              <w:rPr>
                <w:w w:val="105"/>
                <w:sz w:val="15"/>
              </w:rPr>
              <w:t>;;</w:t>
            </w:r>
            <w:proofErr w:type="gramEnd"/>
          </w:p>
          <w:p w:rsidR="00EA76F3" w:rsidRDefault="00EA76F3" w:rsidP="00EA76F3">
            <w:pPr>
              <w:pStyle w:val="TableParagraph"/>
              <w:spacing w:before="0" w:line="167" w:lineRule="exact"/>
              <w:ind w:left="86"/>
              <w:rPr>
                <w:sz w:val="15"/>
              </w:rPr>
            </w:pPr>
            <w:r>
              <w:rPr>
                <w:spacing w:val="-1"/>
                <w:w w:val="105"/>
                <w:sz w:val="15"/>
              </w:rPr>
              <w:t>описывают</w:t>
            </w:r>
            <w:r>
              <w:rPr>
                <w:spacing w:val="-13"/>
                <w:w w:val="105"/>
                <w:sz w:val="15"/>
              </w:rPr>
              <w:t xml:space="preserve"> </w:t>
            </w:r>
            <w:r>
              <w:rPr>
                <w:spacing w:val="-1"/>
                <w:w w:val="105"/>
                <w:sz w:val="15"/>
              </w:rPr>
              <w:t>технику</w:t>
            </w:r>
            <w:r>
              <w:rPr>
                <w:spacing w:val="-11"/>
                <w:w w:val="105"/>
                <w:sz w:val="15"/>
              </w:rPr>
              <w:t xml:space="preserve"> </w:t>
            </w:r>
            <w:r>
              <w:rPr>
                <w:spacing w:val="-1"/>
                <w:w w:val="105"/>
                <w:sz w:val="15"/>
              </w:rPr>
              <w:t>выполнения</w:t>
            </w:r>
            <w:r>
              <w:rPr>
                <w:spacing w:val="-7"/>
                <w:w w:val="105"/>
                <w:sz w:val="15"/>
              </w:rPr>
              <w:t xml:space="preserve"> </w:t>
            </w:r>
            <w:r>
              <w:rPr>
                <w:spacing w:val="-1"/>
                <w:w w:val="105"/>
                <w:sz w:val="15"/>
              </w:rPr>
              <w:t>броска,</w:t>
            </w:r>
            <w:r>
              <w:rPr>
                <w:spacing w:val="-11"/>
                <w:w w:val="105"/>
                <w:sz w:val="15"/>
              </w:rPr>
              <w:t xml:space="preserve"> </w:t>
            </w:r>
            <w:r>
              <w:rPr>
                <w:w w:val="105"/>
                <w:sz w:val="15"/>
              </w:rPr>
              <w:t>сравнивают</w:t>
            </w:r>
            <w:r>
              <w:rPr>
                <w:spacing w:val="-10"/>
                <w:w w:val="105"/>
                <w:sz w:val="15"/>
              </w:rPr>
              <w:t xml:space="preserve"> </w:t>
            </w:r>
            <w:r>
              <w:rPr>
                <w:w w:val="105"/>
                <w:sz w:val="15"/>
              </w:rPr>
              <w:t>её</w:t>
            </w:r>
          </w:p>
          <w:p w:rsidR="00EA76F3" w:rsidRDefault="00EA76F3" w:rsidP="00EA76F3">
            <w:pPr>
              <w:pStyle w:val="TableParagraph"/>
              <w:spacing w:before="16" w:line="266" w:lineRule="auto"/>
              <w:ind w:left="86" w:right="147"/>
              <w:rPr>
                <w:sz w:val="15"/>
              </w:rPr>
            </w:pPr>
            <w:r>
              <w:rPr>
                <w:spacing w:val="-1"/>
                <w:w w:val="105"/>
                <w:sz w:val="15"/>
              </w:rPr>
              <w:t>с</w:t>
            </w:r>
            <w:r>
              <w:rPr>
                <w:spacing w:val="-11"/>
                <w:w w:val="105"/>
                <w:sz w:val="15"/>
              </w:rPr>
              <w:t xml:space="preserve"> </w:t>
            </w:r>
            <w:r>
              <w:rPr>
                <w:spacing w:val="-1"/>
                <w:w w:val="105"/>
                <w:sz w:val="15"/>
              </w:rPr>
              <w:t>имеющимся</w:t>
            </w:r>
            <w:r>
              <w:rPr>
                <w:spacing w:val="-8"/>
                <w:w w:val="105"/>
                <w:sz w:val="15"/>
              </w:rPr>
              <w:t xml:space="preserve"> </w:t>
            </w:r>
            <w:r>
              <w:rPr>
                <w:spacing w:val="-1"/>
                <w:w w:val="105"/>
                <w:sz w:val="15"/>
              </w:rPr>
              <w:t>опытом,</w:t>
            </w:r>
            <w:r>
              <w:rPr>
                <w:spacing w:val="-6"/>
                <w:w w:val="105"/>
                <w:sz w:val="15"/>
              </w:rPr>
              <w:t xml:space="preserve"> </w:t>
            </w:r>
            <w:r>
              <w:rPr>
                <w:spacing w:val="-1"/>
                <w:w w:val="105"/>
                <w:sz w:val="15"/>
              </w:rPr>
              <w:t>определяют</w:t>
            </w:r>
            <w:r>
              <w:rPr>
                <w:spacing w:val="-12"/>
                <w:w w:val="105"/>
                <w:sz w:val="15"/>
              </w:rPr>
              <w:t xml:space="preserve"> </w:t>
            </w:r>
            <w:r>
              <w:rPr>
                <w:w w:val="105"/>
                <w:sz w:val="15"/>
              </w:rPr>
              <w:t>возможные</w:t>
            </w:r>
            <w:r>
              <w:rPr>
                <w:spacing w:val="-8"/>
                <w:w w:val="105"/>
                <w:sz w:val="15"/>
              </w:rPr>
              <w:t xml:space="preserve"> </w:t>
            </w:r>
            <w:r>
              <w:rPr>
                <w:w w:val="105"/>
                <w:sz w:val="15"/>
              </w:rPr>
              <w:t>ошибки</w:t>
            </w:r>
            <w:r>
              <w:rPr>
                <w:spacing w:val="-8"/>
                <w:w w:val="105"/>
                <w:sz w:val="15"/>
              </w:rPr>
              <w:t xml:space="preserve"> </w:t>
            </w:r>
            <w:r>
              <w:rPr>
                <w:w w:val="105"/>
                <w:sz w:val="15"/>
              </w:rPr>
              <w:t>и</w:t>
            </w:r>
            <w:r>
              <w:rPr>
                <w:spacing w:val="-36"/>
                <w:w w:val="105"/>
                <w:sz w:val="15"/>
              </w:rPr>
              <w:t xml:space="preserve"> </w:t>
            </w:r>
            <w:r>
              <w:rPr>
                <w:w w:val="105"/>
                <w:sz w:val="15"/>
              </w:rPr>
              <w:t>причины</w:t>
            </w:r>
            <w:r>
              <w:rPr>
                <w:spacing w:val="-2"/>
                <w:w w:val="105"/>
                <w:sz w:val="15"/>
              </w:rPr>
              <w:t xml:space="preserve"> </w:t>
            </w:r>
            <w:r>
              <w:rPr>
                <w:w w:val="105"/>
                <w:sz w:val="15"/>
              </w:rPr>
              <w:t>их</w:t>
            </w:r>
            <w:r>
              <w:rPr>
                <w:spacing w:val="-6"/>
                <w:w w:val="105"/>
                <w:sz w:val="15"/>
              </w:rPr>
              <w:t xml:space="preserve"> </w:t>
            </w:r>
            <w:r>
              <w:rPr>
                <w:w w:val="105"/>
                <w:sz w:val="15"/>
              </w:rPr>
              <w:t>появления,</w:t>
            </w:r>
            <w:r>
              <w:rPr>
                <w:spacing w:val="-3"/>
                <w:w w:val="105"/>
                <w:sz w:val="15"/>
              </w:rPr>
              <w:t xml:space="preserve"> </w:t>
            </w:r>
            <w:r>
              <w:rPr>
                <w:w w:val="105"/>
                <w:sz w:val="15"/>
              </w:rPr>
              <w:t>делают</w:t>
            </w:r>
            <w:r>
              <w:rPr>
                <w:spacing w:val="-6"/>
                <w:w w:val="105"/>
                <w:sz w:val="15"/>
              </w:rPr>
              <w:t xml:space="preserve"> </w:t>
            </w:r>
            <w:r>
              <w:rPr>
                <w:w w:val="105"/>
                <w:sz w:val="15"/>
              </w:rPr>
              <w:t>выводы</w:t>
            </w:r>
            <w:proofErr w:type="gramStart"/>
            <w:r>
              <w:rPr>
                <w:w w:val="105"/>
                <w:sz w:val="15"/>
              </w:rPr>
              <w:t>;;</w:t>
            </w:r>
            <w:proofErr w:type="gramEnd"/>
          </w:p>
          <w:p w:rsidR="00FF064F" w:rsidRPr="00C45D22" w:rsidRDefault="00FF064F">
            <w:pPr>
              <w:autoSpaceDE w:val="0"/>
              <w:autoSpaceDN w:val="0"/>
              <w:spacing w:before="76" w:after="0" w:line="250" w:lineRule="auto"/>
              <w:ind w:left="72"/>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C45D22" w:rsidRDefault="005A6422">
            <w:pPr>
              <w:autoSpaceDE w:val="0"/>
              <w:autoSpaceDN w:val="0"/>
              <w:spacing w:before="76" w:after="0" w:line="245" w:lineRule="auto"/>
              <w:ind w:left="72"/>
              <w:rPr>
                <w:sz w:val="20"/>
                <w:szCs w:val="20"/>
              </w:rPr>
            </w:pPr>
            <w:proofErr w:type="spellStart"/>
            <w:r w:rsidRPr="00C45D22">
              <w:rPr>
                <w:rFonts w:ascii="Times New Roman" w:eastAsia="Times New Roman" w:hAnsi="Times New Roman"/>
                <w:color w:val="000000"/>
                <w:w w:val="97"/>
                <w:sz w:val="20"/>
                <w:szCs w:val="20"/>
              </w:rPr>
              <w:t>Практичес</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sidR="0061785B">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FF064F" w:rsidRPr="004D6393" w:rsidRDefault="004D6393" w:rsidP="00B84493">
            <w:pPr>
              <w:autoSpaceDE w:val="0"/>
              <w:autoSpaceDN w:val="0"/>
              <w:spacing w:before="76" w:after="0" w:line="233" w:lineRule="auto"/>
              <w:rPr>
                <w:sz w:val="20"/>
                <w:szCs w:val="20"/>
              </w:rPr>
            </w:pPr>
            <w:r>
              <w:rPr>
                <w:w w:val="105"/>
                <w:sz w:val="15"/>
              </w:rPr>
              <w:t>https://resh.edu.ru/subject/9/</w:t>
            </w:r>
          </w:p>
        </w:tc>
      </w:tr>
      <w:tr w:rsidR="00A04603" w:rsidRPr="00C45D22" w:rsidTr="006F2357">
        <w:trPr>
          <w:trHeight w:hRule="exact" w:val="103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AB0896" w:rsidRDefault="00D86ED3" w:rsidP="00D86ED3">
            <w:pPr>
              <w:autoSpaceDE w:val="0"/>
              <w:autoSpaceDN w:val="0"/>
              <w:spacing w:before="76" w:after="0" w:line="233" w:lineRule="auto"/>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4.41</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AB0896">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 xml:space="preserve">баскетбол).  </w:t>
            </w:r>
            <w:r w:rsidR="00E016DC" w:rsidRPr="00376B86">
              <w:rPr>
                <w:sz w:val="20"/>
                <w:szCs w:val="20"/>
                <w:lang w:val="ru-RU"/>
              </w:rPr>
              <w:t xml:space="preserve">Ведение мяча, двойной шаг, бросок мяча в кольцо. </w:t>
            </w:r>
            <w:r w:rsidR="00E016DC" w:rsidRPr="00376B86">
              <w:rPr>
                <w:sz w:val="20"/>
                <w:szCs w:val="20"/>
              </w:rPr>
              <w:t>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A04603">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0" w:line="266" w:lineRule="auto"/>
              <w:ind w:left="86"/>
              <w:rPr>
                <w:sz w:val="15"/>
              </w:rPr>
            </w:pPr>
            <w:r>
              <w:rPr>
                <w:spacing w:val="-1"/>
                <w:w w:val="105"/>
                <w:sz w:val="15"/>
              </w:rPr>
              <w:t>разучивают</w:t>
            </w:r>
            <w:r>
              <w:rPr>
                <w:spacing w:val="-8"/>
                <w:w w:val="105"/>
                <w:sz w:val="15"/>
              </w:rPr>
              <w:t xml:space="preserve"> </w:t>
            </w:r>
            <w:r>
              <w:rPr>
                <w:spacing w:val="-1"/>
                <w:w w:val="105"/>
                <w:sz w:val="15"/>
              </w:rPr>
              <w:t>технику</w:t>
            </w:r>
            <w:r>
              <w:rPr>
                <w:spacing w:val="-8"/>
                <w:w w:val="105"/>
                <w:sz w:val="15"/>
              </w:rPr>
              <w:t xml:space="preserve"> </w:t>
            </w:r>
            <w:r>
              <w:rPr>
                <w:w w:val="105"/>
                <w:sz w:val="15"/>
              </w:rPr>
              <w:t>броска</w:t>
            </w:r>
            <w:r>
              <w:rPr>
                <w:spacing w:val="-6"/>
                <w:w w:val="105"/>
                <w:sz w:val="15"/>
              </w:rPr>
              <w:t xml:space="preserve"> </w:t>
            </w:r>
            <w:r>
              <w:rPr>
                <w:w w:val="105"/>
                <w:sz w:val="15"/>
              </w:rPr>
              <w:t>мяча</w:t>
            </w:r>
            <w:r>
              <w:rPr>
                <w:spacing w:val="-9"/>
                <w:w w:val="105"/>
                <w:sz w:val="15"/>
              </w:rPr>
              <w:t xml:space="preserve"> </w:t>
            </w:r>
            <w:r>
              <w:rPr>
                <w:w w:val="105"/>
                <w:sz w:val="15"/>
              </w:rPr>
              <w:t>в</w:t>
            </w:r>
            <w:r>
              <w:rPr>
                <w:spacing w:val="-6"/>
                <w:w w:val="105"/>
                <w:sz w:val="15"/>
              </w:rPr>
              <w:t xml:space="preserve"> </w:t>
            </w:r>
            <w:r>
              <w:rPr>
                <w:w w:val="105"/>
                <w:sz w:val="15"/>
              </w:rPr>
              <w:t>корзину</w:t>
            </w:r>
            <w:r>
              <w:rPr>
                <w:spacing w:val="-10"/>
                <w:w w:val="105"/>
                <w:sz w:val="15"/>
              </w:rPr>
              <w:t xml:space="preserve"> </w:t>
            </w:r>
            <w:r>
              <w:rPr>
                <w:w w:val="105"/>
                <w:sz w:val="15"/>
              </w:rPr>
              <w:t>по</w:t>
            </w:r>
            <w:r>
              <w:rPr>
                <w:spacing w:val="-8"/>
                <w:w w:val="105"/>
                <w:sz w:val="15"/>
              </w:rPr>
              <w:t xml:space="preserve"> </w:t>
            </w:r>
            <w:r>
              <w:rPr>
                <w:w w:val="105"/>
                <w:sz w:val="15"/>
              </w:rPr>
              <w:t>фазам</w:t>
            </w:r>
            <w:r>
              <w:rPr>
                <w:spacing w:val="-8"/>
                <w:w w:val="105"/>
                <w:sz w:val="15"/>
              </w:rPr>
              <w:t xml:space="preserve"> </w:t>
            </w:r>
            <w:r>
              <w:rPr>
                <w:w w:val="105"/>
                <w:sz w:val="15"/>
              </w:rPr>
              <w:t>и</w:t>
            </w:r>
            <w:r>
              <w:rPr>
                <w:spacing w:val="-9"/>
                <w:w w:val="105"/>
                <w:sz w:val="15"/>
              </w:rPr>
              <w:t xml:space="preserve"> </w:t>
            </w:r>
            <w:r>
              <w:rPr>
                <w:w w:val="105"/>
                <w:sz w:val="15"/>
              </w:rPr>
              <w:t>в</w:t>
            </w:r>
            <w:r>
              <w:rPr>
                <w:spacing w:val="-6"/>
                <w:w w:val="105"/>
                <w:sz w:val="15"/>
              </w:rPr>
              <w:t xml:space="preserve"> </w:t>
            </w:r>
            <w:r>
              <w:rPr>
                <w:w w:val="105"/>
                <w:sz w:val="15"/>
              </w:rPr>
              <w:t>полной</w:t>
            </w:r>
            <w:r>
              <w:rPr>
                <w:spacing w:val="-36"/>
                <w:w w:val="105"/>
                <w:sz w:val="15"/>
              </w:rPr>
              <w:t xml:space="preserve"> </w:t>
            </w:r>
            <w:r>
              <w:rPr>
                <w:w w:val="105"/>
                <w:sz w:val="15"/>
              </w:rPr>
              <w:t>координации</w:t>
            </w:r>
            <w:proofErr w:type="gramStart"/>
            <w:r>
              <w:rPr>
                <w:w w:val="105"/>
                <w:sz w:val="15"/>
              </w:rPr>
              <w:t>;;</w:t>
            </w:r>
            <w:proofErr w:type="gramEnd"/>
          </w:p>
          <w:p w:rsidR="00A04603" w:rsidRPr="00EA76F3" w:rsidRDefault="00EA76F3" w:rsidP="00EA76F3">
            <w:pPr>
              <w:autoSpaceDE w:val="0"/>
              <w:autoSpaceDN w:val="0"/>
              <w:spacing w:before="76" w:after="0" w:line="250" w:lineRule="auto"/>
              <w:ind w:left="72"/>
              <w:rPr>
                <w:rFonts w:ascii="Times New Roman" w:eastAsia="Times New Roman" w:hAnsi="Times New Roman"/>
                <w:color w:val="000000"/>
                <w:w w:val="97"/>
                <w:sz w:val="20"/>
                <w:szCs w:val="20"/>
                <w:lang w:val="ru-RU"/>
              </w:rPr>
            </w:pPr>
            <w:r w:rsidRPr="00EA76F3">
              <w:rPr>
                <w:spacing w:val="-2"/>
                <w:w w:val="105"/>
                <w:sz w:val="15"/>
                <w:lang w:val="ru-RU"/>
              </w:rPr>
              <w:t xml:space="preserve">контролируют </w:t>
            </w:r>
            <w:r w:rsidRPr="00EA76F3">
              <w:rPr>
                <w:spacing w:val="-1"/>
                <w:w w:val="105"/>
                <w:sz w:val="15"/>
                <w:lang w:val="ru-RU"/>
              </w:rPr>
              <w:t>технику выполнения броска другими учащимися,</w:t>
            </w:r>
            <w:r w:rsidRPr="00EA76F3">
              <w:rPr>
                <w:spacing w:val="-37"/>
                <w:w w:val="105"/>
                <w:sz w:val="15"/>
                <w:lang w:val="ru-RU"/>
              </w:rPr>
              <w:t xml:space="preserve"> </w:t>
            </w:r>
            <w:r w:rsidRPr="00EA76F3">
              <w:rPr>
                <w:w w:val="105"/>
                <w:sz w:val="15"/>
                <w:lang w:val="ru-RU"/>
              </w:rPr>
              <w:t>выявляют возможные ошибки и предлагают способы их</w:t>
            </w:r>
            <w:r w:rsidRPr="00EA76F3">
              <w:rPr>
                <w:spacing w:val="1"/>
                <w:w w:val="105"/>
                <w:sz w:val="15"/>
                <w:lang w:val="ru-RU"/>
              </w:rPr>
              <w:t xml:space="preserve"> </w:t>
            </w:r>
            <w:r w:rsidRPr="00EA76F3">
              <w:rPr>
                <w:w w:val="105"/>
                <w:sz w:val="15"/>
                <w:lang w:val="ru-RU"/>
              </w:rPr>
              <w:t>устранения</w:t>
            </w:r>
            <w:r w:rsidRPr="00EA76F3">
              <w:rPr>
                <w:spacing w:val="-3"/>
                <w:w w:val="105"/>
                <w:sz w:val="15"/>
                <w:lang w:val="ru-RU"/>
              </w:rPr>
              <w:t xml:space="preserve"> </w:t>
            </w:r>
            <w:r w:rsidRPr="00EA76F3">
              <w:rPr>
                <w:w w:val="105"/>
                <w:sz w:val="15"/>
                <w:lang w:val="ru-RU"/>
              </w:rPr>
              <w:t>(работа</w:t>
            </w:r>
            <w:r w:rsidRPr="00EA76F3">
              <w:rPr>
                <w:spacing w:val="-2"/>
                <w:w w:val="105"/>
                <w:sz w:val="15"/>
                <w:lang w:val="ru-RU"/>
              </w:rPr>
              <w:t xml:space="preserve"> </w:t>
            </w:r>
            <w:r w:rsidRPr="00EA76F3">
              <w:rPr>
                <w:w w:val="105"/>
                <w:sz w:val="15"/>
                <w:lang w:val="ru-RU"/>
              </w:rPr>
              <w:t>в</w:t>
            </w:r>
            <w:r w:rsidRPr="00EA76F3">
              <w:rPr>
                <w:spacing w:val="-4"/>
                <w:w w:val="105"/>
                <w:sz w:val="15"/>
                <w:lang w:val="ru-RU"/>
              </w:rPr>
              <w:t xml:space="preserve"> </w:t>
            </w:r>
            <w:r w:rsidRPr="00EA76F3">
              <w:rPr>
                <w:w w:val="105"/>
                <w:sz w:val="15"/>
                <w:lang w:val="ru-RU"/>
              </w:rPr>
              <w:t>группах);</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B84493">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4D6393">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A04603" w:rsidRPr="00C45D22"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D86ED3" w:rsidRDefault="00D86ED3">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4.42</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AB0896">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 xml:space="preserve">баскетбол).  </w:t>
            </w:r>
            <w:r w:rsidR="00E016DC" w:rsidRPr="00376B86">
              <w:rPr>
                <w:sz w:val="20"/>
                <w:szCs w:val="20"/>
                <w:lang w:val="ru-RU"/>
              </w:rPr>
              <w:t xml:space="preserve">Сочетание приемов ведения, передачи, броска мяча.  </w:t>
            </w:r>
            <w:proofErr w:type="gramStart"/>
            <w:r w:rsidR="00E016DC" w:rsidRPr="00376B86">
              <w:rPr>
                <w:sz w:val="20"/>
                <w:szCs w:val="20"/>
              </w:rPr>
              <w:t>Учебная</w:t>
            </w:r>
            <w:r w:rsidR="00E016DC" w:rsidRPr="00376B86">
              <w:rPr>
                <w:sz w:val="20"/>
                <w:szCs w:val="20"/>
                <w:lang w:val="ru-RU"/>
              </w:rPr>
              <w:t xml:space="preserve">  </w:t>
            </w:r>
            <w:r w:rsidR="00E016DC" w:rsidRPr="00376B86">
              <w:rPr>
                <w:sz w:val="20"/>
                <w:szCs w:val="20"/>
              </w:rPr>
              <w:t>игра</w:t>
            </w:r>
            <w:proofErr w:type="gramEnd"/>
            <w:r w:rsidR="00E016DC" w:rsidRPr="00376B86">
              <w:rPr>
                <w:sz w:val="20"/>
                <w:szCs w:val="20"/>
              </w:rPr>
              <w:t xml:space="preserve">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A04603">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0" w:line="266" w:lineRule="auto"/>
              <w:ind w:left="86"/>
              <w:rPr>
                <w:sz w:val="15"/>
              </w:rPr>
            </w:pPr>
            <w:r>
              <w:rPr>
                <w:spacing w:val="-1"/>
                <w:w w:val="105"/>
                <w:sz w:val="15"/>
              </w:rPr>
              <w:t>разучивают</w:t>
            </w:r>
            <w:r>
              <w:rPr>
                <w:spacing w:val="-8"/>
                <w:w w:val="105"/>
                <w:sz w:val="15"/>
              </w:rPr>
              <w:t xml:space="preserve"> </w:t>
            </w:r>
            <w:r>
              <w:rPr>
                <w:spacing w:val="-1"/>
                <w:w w:val="105"/>
                <w:sz w:val="15"/>
              </w:rPr>
              <w:t>технику</w:t>
            </w:r>
            <w:r>
              <w:rPr>
                <w:spacing w:val="-8"/>
                <w:w w:val="105"/>
                <w:sz w:val="15"/>
              </w:rPr>
              <w:t xml:space="preserve"> </w:t>
            </w:r>
            <w:r>
              <w:rPr>
                <w:w w:val="105"/>
                <w:sz w:val="15"/>
              </w:rPr>
              <w:t>броска</w:t>
            </w:r>
            <w:r>
              <w:rPr>
                <w:spacing w:val="-6"/>
                <w:w w:val="105"/>
                <w:sz w:val="15"/>
              </w:rPr>
              <w:t xml:space="preserve"> </w:t>
            </w:r>
            <w:r>
              <w:rPr>
                <w:w w:val="105"/>
                <w:sz w:val="15"/>
              </w:rPr>
              <w:t>мяча</w:t>
            </w:r>
            <w:r>
              <w:rPr>
                <w:spacing w:val="-9"/>
                <w:w w:val="105"/>
                <w:sz w:val="15"/>
              </w:rPr>
              <w:t xml:space="preserve"> </w:t>
            </w:r>
            <w:r>
              <w:rPr>
                <w:w w:val="105"/>
                <w:sz w:val="15"/>
              </w:rPr>
              <w:t>в</w:t>
            </w:r>
            <w:r>
              <w:rPr>
                <w:spacing w:val="-6"/>
                <w:w w:val="105"/>
                <w:sz w:val="15"/>
              </w:rPr>
              <w:t xml:space="preserve"> </w:t>
            </w:r>
            <w:r>
              <w:rPr>
                <w:w w:val="105"/>
                <w:sz w:val="15"/>
              </w:rPr>
              <w:t>корзину</w:t>
            </w:r>
            <w:r>
              <w:rPr>
                <w:spacing w:val="-10"/>
                <w:w w:val="105"/>
                <w:sz w:val="15"/>
              </w:rPr>
              <w:t xml:space="preserve"> </w:t>
            </w:r>
            <w:r>
              <w:rPr>
                <w:w w:val="105"/>
                <w:sz w:val="15"/>
              </w:rPr>
              <w:t>по</w:t>
            </w:r>
            <w:r>
              <w:rPr>
                <w:spacing w:val="-8"/>
                <w:w w:val="105"/>
                <w:sz w:val="15"/>
              </w:rPr>
              <w:t xml:space="preserve"> </w:t>
            </w:r>
            <w:r>
              <w:rPr>
                <w:w w:val="105"/>
                <w:sz w:val="15"/>
              </w:rPr>
              <w:t>фазам</w:t>
            </w:r>
            <w:r>
              <w:rPr>
                <w:spacing w:val="-8"/>
                <w:w w:val="105"/>
                <w:sz w:val="15"/>
              </w:rPr>
              <w:t xml:space="preserve"> </w:t>
            </w:r>
            <w:r>
              <w:rPr>
                <w:w w:val="105"/>
                <w:sz w:val="15"/>
              </w:rPr>
              <w:t>и</w:t>
            </w:r>
            <w:r>
              <w:rPr>
                <w:spacing w:val="-9"/>
                <w:w w:val="105"/>
                <w:sz w:val="15"/>
              </w:rPr>
              <w:t xml:space="preserve"> </w:t>
            </w:r>
            <w:r>
              <w:rPr>
                <w:w w:val="105"/>
                <w:sz w:val="15"/>
              </w:rPr>
              <w:t>в</w:t>
            </w:r>
            <w:r>
              <w:rPr>
                <w:spacing w:val="-6"/>
                <w:w w:val="105"/>
                <w:sz w:val="15"/>
              </w:rPr>
              <w:t xml:space="preserve"> </w:t>
            </w:r>
            <w:r>
              <w:rPr>
                <w:w w:val="105"/>
                <w:sz w:val="15"/>
              </w:rPr>
              <w:t>полной</w:t>
            </w:r>
            <w:r>
              <w:rPr>
                <w:spacing w:val="-36"/>
                <w:w w:val="105"/>
                <w:sz w:val="15"/>
              </w:rPr>
              <w:t xml:space="preserve"> </w:t>
            </w:r>
            <w:r>
              <w:rPr>
                <w:w w:val="105"/>
                <w:sz w:val="15"/>
              </w:rPr>
              <w:t>координации</w:t>
            </w:r>
            <w:proofErr w:type="gramStart"/>
            <w:r>
              <w:rPr>
                <w:w w:val="105"/>
                <w:sz w:val="15"/>
              </w:rPr>
              <w:t>;;</w:t>
            </w:r>
            <w:proofErr w:type="gramEnd"/>
          </w:p>
          <w:p w:rsidR="00A04603" w:rsidRPr="00EA76F3" w:rsidRDefault="00EA76F3" w:rsidP="00EA76F3">
            <w:pPr>
              <w:autoSpaceDE w:val="0"/>
              <w:autoSpaceDN w:val="0"/>
              <w:spacing w:before="76" w:after="0" w:line="250" w:lineRule="auto"/>
              <w:ind w:left="72"/>
              <w:rPr>
                <w:rFonts w:ascii="Times New Roman" w:eastAsia="Times New Roman" w:hAnsi="Times New Roman"/>
                <w:color w:val="000000"/>
                <w:w w:val="97"/>
                <w:sz w:val="20"/>
                <w:szCs w:val="20"/>
                <w:lang w:val="ru-RU"/>
              </w:rPr>
            </w:pPr>
            <w:r w:rsidRPr="00EA76F3">
              <w:rPr>
                <w:spacing w:val="-2"/>
                <w:w w:val="105"/>
                <w:sz w:val="15"/>
                <w:lang w:val="ru-RU"/>
              </w:rPr>
              <w:t xml:space="preserve">контролируют </w:t>
            </w:r>
            <w:r w:rsidRPr="00EA76F3">
              <w:rPr>
                <w:spacing w:val="-1"/>
                <w:w w:val="105"/>
                <w:sz w:val="15"/>
                <w:lang w:val="ru-RU"/>
              </w:rPr>
              <w:t>технику выполнения броска другими учащимися,</w:t>
            </w:r>
            <w:r w:rsidRPr="00EA76F3">
              <w:rPr>
                <w:spacing w:val="-37"/>
                <w:w w:val="105"/>
                <w:sz w:val="15"/>
                <w:lang w:val="ru-RU"/>
              </w:rPr>
              <w:t xml:space="preserve"> </w:t>
            </w:r>
            <w:r w:rsidRPr="00EA76F3">
              <w:rPr>
                <w:w w:val="105"/>
                <w:sz w:val="15"/>
                <w:lang w:val="ru-RU"/>
              </w:rPr>
              <w:t>выявляют возможные ошибки и предлагают способы их</w:t>
            </w:r>
            <w:r w:rsidRPr="00EA76F3">
              <w:rPr>
                <w:spacing w:val="1"/>
                <w:w w:val="105"/>
                <w:sz w:val="15"/>
                <w:lang w:val="ru-RU"/>
              </w:rPr>
              <w:t xml:space="preserve"> </w:t>
            </w:r>
            <w:r w:rsidRPr="00EA76F3">
              <w:rPr>
                <w:w w:val="105"/>
                <w:sz w:val="15"/>
                <w:lang w:val="ru-RU"/>
              </w:rPr>
              <w:t>устранения</w:t>
            </w:r>
            <w:r w:rsidRPr="00EA76F3">
              <w:rPr>
                <w:spacing w:val="-3"/>
                <w:w w:val="105"/>
                <w:sz w:val="15"/>
                <w:lang w:val="ru-RU"/>
              </w:rPr>
              <w:t xml:space="preserve"> </w:t>
            </w:r>
            <w:r w:rsidRPr="00EA76F3">
              <w:rPr>
                <w:w w:val="105"/>
                <w:sz w:val="15"/>
                <w:lang w:val="ru-RU"/>
              </w:rPr>
              <w:t>(работа</w:t>
            </w:r>
            <w:r w:rsidRPr="00EA76F3">
              <w:rPr>
                <w:spacing w:val="-2"/>
                <w:w w:val="105"/>
                <w:sz w:val="15"/>
                <w:lang w:val="ru-RU"/>
              </w:rPr>
              <w:t xml:space="preserve"> </w:t>
            </w:r>
            <w:r w:rsidRPr="00EA76F3">
              <w:rPr>
                <w:w w:val="105"/>
                <w:sz w:val="15"/>
                <w:lang w:val="ru-RU"/>
              </w:rPr>
              <w:t>в</w:t>
            </w:r>
            <w:r w:rsidRPr="00EA76F3">
              <w:rPr>
                <w:spacing w:val="-4"/>
                <w:w w:val="105"/>
                <w:sz w:val="15"/>
                <w:lang w:val="ru-RU"/>
              </w:rPr>
              <w:t xml:space="preserve"> </w:t>
            </w:r>
            <w:r w:rsidRPr="00EA76F3">
              <w:rPr>
                <w:w w:val="105"/>
                <w:sz w:val="15"/>
                <w:lang w:val="ru-RU"/>
              </w:rPr>
              <w:t>группах);</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B84493">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4D6393">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A04603" w:rsidRPr="00C45D22"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E016DC">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4.43</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E016DC">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баскетбол).  Бросок мяча в кольцо после двойного шага. Учебная 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A04603">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71" w:lineRule="auto"/>
              <w:ind w:left="86"/>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броска</w:t>
            </w:r>
            <w:r>
              <w:rPr>
                <w:spacing w:val="-9"/>
                <w:w w:val="105"/>
                <w:sz w:val="15"/>
              </w:rPr>
              <w:t xml:space="preserve"> </w:t>
            </w:r>
            <w:r>
              <w:rPr>
                <w:spacing w:val="-1"/>
                <w:w w:val="105"/>
                <w:sz w:val="15"/>
              </w:rPr>
              <w:t>баскетбольного</w:t>
            </w:r>
            <w:r>
              <w:rPr>
                <w:spacing w:val="-11"/>
                <w:w w:val="105"/>
                <w:sz w:val="15"/>
              </w:rPr>
              <w:t xml:space="preserve"> </w:t>
            </w:r>
            <w:r>
              <w:rPr>
                <w:spacing w:val="-1"/>
                <w:w w:val="105"/>
                <w:sz w:val="15"/>
              </w:rPr>
              <w:t>мяча</w:t>
            </w:r>
            <w:r>
              <w:rPr>
                <w:spacing w:val="-8"/>
                <w:w w:val="105"/>
                <w:sz w:val="15"/>
              </w:rPr>
              <w:t xml:space="preserve"> </w:t>
            </w:r>
            <w:r>
              <w:rPr>
                <w:w w:val="105"/>
                <w:sz w:val="15"/>
              </w:rPr>
              <w:t>в</w:t>
            </w:r>
            <w:r>
              <w:rPr>
                <w:spacing w:val="-9"/>
                <w:w w:val="105"/>
                <w:sz w:val="15"/>
              </w:rPr>
              <w:t xml:space="preserve"> </w:t>
            </w:r>
            <w:r>
              <w:rPr>
                <w:w w:val="105"/>
                <w:sz w:val="15"/>
              </w:rPr>
              <w:t>корзину</w:t>
            </w:r>
            <w:r>
              <w:rPr>
                <w:spacing w:val="-10"/>
                <w:w w:val="105"/>
                <w:sz w:val="15"/>
              </w:rPr>
              <w:t xml:space="preserve"> </w:t>
            </w:r>
            <w:r>
              <w:rPr>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p>
          <w:p w:rsidR="00EA76F3" w:rsidRDefault="00EA76F3" w:rsidP="00EA76F3">
            <w:pPr>
              <w:pStyle w:val="TableParagraph"/>
              <w:spacing w:before="0" w:line="271" w:lineRule="auto"/>
              <w:ind w:left="86"/>
              <w:rPr>
                <w:sz w:val="15"/>
              </w:rPr>
            </w:pPr>
            <w:r>
              <w:rPr>
                <w:spacing w:val="-1"/>
                <w:w w:val="105"/>
                <w:sz w:val="15"/>
              </w:rPr>
              <w:t>с</w:t>
            </w:r>
            <w:r>
              <w:rPr>
                <w:spacing w:val="-11"/>
                <w:w w:val="105"/>
                <w:sz w:val="15"/>
              </w:rPr>
              <w:t xml:space="preserve"> </w:t>
            </w:r>
            <w:r>
              <w:rPr>
                <w:spacing w:val="-1"/>
                <w:w w:val="105"/>
                <w:sz w:val="15"/>
              </w:rPr>
              <w:t>места,</w:t>
            </w:r>
            <w:r>
              <w:rPr>
                <w:spacing w:val="-9"/>
                <w:w w:val="105"/>
                <w:sz w:val="15"/>
              </w:rPr>
              <w:t xml:space="preserve"> </w:t>
            </w:r>
            <w:r>
              <w:rPr>
                <w:spacing w:val="-1"/>
                <w:w w:val="105"/>
                <w:sz w:val="15"/>
              </w:rPr>
              <w:t>выделяют</w:t>
            </w:r>
            <w:r>
              <w:rPr>
                <w:spacing w:val="-10"/>
                <w:w w:val="105"/>
                <w:sz w:val="15"/>
              </w:rPr>
              <w:t xml:space="preserve"> </w:t>
            </w:r>
            <w:r>
              <w:rPr>
                <w:spacing w:val="-1"/>
                <w:w w:val="105"/>
                <w:sz w:val="15"/>
              </w:rPr>
              <w:t>фазы</w:t>
            </w:r>
            <w:r>
              <w:rPr>
                <w:spacing w:val="-8"/>
                <w:w w:val="105"/>
                <w:sz w:val="15"/>
              </w:rPr>
              <w:t xml:space="preserve"> </w:t>
            </w:r>
            <w:r>
              <w:rPr>
                <w:spacing w:val="-1"/>
                <w:w w:val="105"/>
                <w:sz w:val="15"/>
              </w:rPr>
              <w:t>движения</w:t>
            </w:r>
            <w:r>
              <w:rPr>
                <w:spacing w:val="-11"/>
                <w:w w:val="105"/>
                <w:sz w:val="15"/>
              </w:rPr>
              <w:t xml:space="preserve"> </w:t>
            </w:r>
            <w:r>
              <w:rPr>
                <w:w w:val="105"/>
                <w:sz w:val="15"/>
              </w:rPr>
              <w:t>и</w:t>
            </w:r>
            <w:r>
              <w:rPr>
                <w:spacing w:val="-7"/>
                <w:w w:val="105"/>
                <w:sz w:val="15"/>
              </w:rPr>
              <w:t xml:space="preserve"> </w:t>
            </w:r>
            <w:r>
              <w:rPr>
                <w:w w:val="105"/>
                <w:sz w:val="15"/>
              </w:rPr>
              <w:t>технические</w:t>
            </w:r>
            <w:r>
              <w:rPr>
                <w:spacing w:val="-6"/>
                <w:w w:val="105"/>
                <w:sz w:val="15"/>
              </w:rPr>
              <w:t xml:space="preserve"> </w:t>
            </w:r>
            <w:r>
              <w:rPr>
                <w:w w:val="105"/>
                <w:sz w:val="15"/>
              </w:rPr>
              <w:t>особенности</w:t>
            </w:r>
            <w:r>
              <w:rPr>
                <w:spacing w:val="-9"/>
                <w:w w:val="105"/>
                <w:sz w:val="15"/>
              </w:rPr>
              <w:t xml:space="preserve"> </w:t>
            </w:r>
            <w:r>
              <w:rPr>
                <w:w w:val="105"/>
                <w:sz w:val="15"/>
              </w:rPr>
              <w:t>их</w:t>
            </w:r>
            <w:r>
              <w:rPr>
                <w:spacing w:val="-36"/>
                <w:w w:val="105"/>
                <w:sz w:val="15"/>
              </w:rPr>
              <w:t xml:space="preserve"> </w:t>
            </w:r>
            <w:r>
              <w:rPr>
                <w:w w:val="105"/>
                <w:sz w:val="15"/>
              </w:rPr>
              <w:t>выполнения</w:t>
            </w:r>
            <w:proofErr w:type="gramStart"/>
            <w:r>
              <w:rPr>
                <w:w w:val="105"/>
                <w:sz w:val="15"/>
              </w:rPr>
              <w:t>;;</w:t>
            </w:r>
            <w:proofErr w:type="gramEnd"/>
          </w:p>
          <w:p w:rsidR="00EA76F3" w:rsidRDefault="00EA76F3" w:rsidP="00EA76F3">
            <w:pPr>
              <w:pStyle w:val="TableParagraph"/>
              <w:spacing w:before="0" w:line="167" w:lineRule="exact"/>
              <w:ind w:left="86"/>
              <w:rPr>
                <w:sz w:val="15"/>
              </w:rPr>
            </w:pPr>
            <w:r>
              <w:rPr>
                <w:spacing w:val="-1"/>
                <w:w w:val="105"/>
                <w:sz w:val="15"/>
              </w:rPr>
              <w:t>описывают</w:t>
            </w:r>
            <w:r>
              <w:rPr>
                <w:spacing w:val="-13"/>
                <w:w w:val="105"/>
                <w:sz w:val="15"/>
              </w:rPr>
              <w:t xml:space="preserve"> </w:t>
            </w:r>
            <w:r>
              <w:rPr>
                <w:spacing w:val="-1"/>
                <w:w w:val="105"/>
                <w:sz w:val="15"/>
              </w:rPr>
              <w:t>технику</w:t>
            </w:r>
            <w:r>
              <w:rPr>
                <w:spacing w:val="-11"/>
                <w:w w:val="105"/>
                <w:sz w:val="15"/>
              </w:rPr>
              <w:t xml:space="preserve"> </w:t>
            </w:r>
            <w:r>
              <w:rPr>
                <w:spacing w:val="-1"/>
                <w:w w:val="105"/>
                <w:sz w:val="15"/>
              </w:rPr>
              <w:t>выполнения</w:t>
            </w:r>
            <w:r>
              <w:rPr>
                <w:spacing w:val="-7"/>
                <w:w w:val="105"/>
                <w:sz w:val="15"/>
              </w:rPr>
              <w:t xml:space="preserve"> </w:t>
            </w:r>
            <w:r>
              <w:rPr>
                <w:spacing w:val="-1"/>
                <w:w w:val="105"/>
                <w:sz w:val="15"/>
              </w:rPr>
              <w:t>броска,</w:t>
            </w:r>
            <w:r>
              <w:rPr>
                <w:spacing w:val="-11"/>
                <w:w w:val="105"/>
                <w:sz w:val="15"/>
              </w:rPr>
              <w:t xml:space="preserve"> </w:t>
            </w:r>
            <w:r>
              <w:rPr>
                <w:w w:val="105"/>
                <w:sz w:val="15"/>
              </w:rPr>
              <w:t>сравнивают</w:t>
            </w:r>
            <w:r>
              <w:rPr>
                <w:spacing w:val="-10"/>
                <w:w w:val="105"/>
                <w:sz w:val="15"/>
              </w:rPr>
              <w:t xml:space="preserve"> </w:t>
            </w:r>
            <w:r>
              <w:rPr>
                <w:w w:val="105"/>
                <w:sz w:val="15"/>
              </w:rPr>
              <w:t>её</w:t>
            </w:r>
          </w:p>
          <w:p w:rsidR="00EA76F3" w:rsidRDefault="00EA76F3" w:rsidP="00EA76F3">
            <w:pPr>
              <w:pStyle w:val="TableParagraph"/>
              <w:spacing w:before="16" w:line="266" w:lineRule="auto"/>
              <w:ind w:left="86" w:right="147"/>
              <w:rPr>
                <w:sz w:val="15"/>
              </w:rPr>
            </w:pPr>
            <w:r>
              <w:rPr>
                <w:spacing w:val="-1"/>
                <w:w w:val="105"/>
                <w:sz w:val="15"/>
              </w:rPr>
              <w:t>с</w:t>
            </w:r>
            <w:r>
              <w:rPr>
                <w:spacing w:val="-11"/>
                <w:w w:val="105"/>
                <w:sz w:val="15"/>
              </w:rPr>
              <w:t xml:space="preserve"> </w:t>
            </w:r>
            <w:r>
              <w:rPr>
                <w:spacing w:val="-1"/>
                <w:w w:val="105"/>
                <w:sz w:val="15"/>
              </w:rPr>
              <w:t>имеющимся</w:t>
            </w:r>
            <w:r>
              <w:rPr>
                <w:spacing w:val="-8"/>
                <w:w w:val="105"/>
                <w:sz w:val="15"/>
              </w:rPr>
              <w:t xml:space="preserve"> </w:t>
            </w:r>
            <w:r>
              <w:rPr>
                <w:spacing w:val="-1"/>
                <w:w w:val="105"/>
                <w:sz w:val="15"/>
              </w:rPr>
              <w:t>опытом,</w:t>
            </w:r>
            <w:r>
              <w:rPr>
                <w:spacing w:val="-6"/>
                <w:w w:val="105"/>
                <w:sz w:val="15"/>
              </w:rPr>
              <w:t xml:space="preserve"> </w:t>
            </w:r>
            <w:r>
              <w:rPr>
                <w:spacing w:val="-1"/>
                <w:w w:val="105"/>
                <w:sz w:val="15"/>
              </w:rPr>
              <w:t>определяют</w:t>
            </w:r>
            <w:r>
              <w:rPr>
                <w:spacing w:val="-12"/>
                <w:w w:val="105"/>
                <w:sz w:val="15"/>
              </w:rPr>
              <w:t xml:space="preserve"> </w:t>
            </w:r>
            <w:r>
              <w:rPr>
                <w:w w:val="105"/>
                <w:sz w:val="15"/>
              </w:rPr>
              <w:t>возможные</w:t>
            </w:r>
            <w:r>
              <w:rPr>
                <w:spacing w:val="-8"/>
                <w:w w:val="105"/>
                <w:sz w:val="15"/>
              </w:rPr>
              <w:t xml:space="preserve"> </w:t>
            </w:r>
            <w:r>
              <w:rPr>
                <w:w w:val="105"/>
                <w:sz w:val="15"/>
              </w:rPr>
              <w:t>ошибки</w:t>
            </w:r>
            <w:r>
              <w:rPr>
                <w:spacing w:val="-8"/>
                <w:w w:val="105"/>
                <w:sz w:val="15"/>
              </w:rPr>
              <w:t xml:space="preserve"> </w:t>
            </w:r>
            <w:r>
              <w:rPr>
                <w:w w:val="105"/>
                <w:sz w:val="15"/>
              </w:rPr>
              <w:t>и</w:t>
            </w:r>
            <w:r>
              <w:rPr>
                <w:spacing w:val="-36"/>
                <w:w w:val="105"/>
                <w:sz w:val="15"/>
              </w:rPr>
              <w:t xml:space="preserve"> </w:t>
            </w:r>
            <w:r>
              <w:rPr>
                <w:w w:val="105"/>
                <w:sz w:val="15"/>
              </w:rPr>
              <w:t>причины</w:t>
            </w:r>
            <w:r>
              <w:rPr>
                <w:spacing w:val="-2"/>
                <w:w w:val="105"/>
                <w:sz w:val="15"/>
              </w:rPr>
              <w:t xml:space="preserve"> </w:t>
            </w:r>
            <w:r>
              <w:rPr>
                <w:w w:val="105"/>
                <w:sz w:val="15"/>
              </w:rPr>
              <w:t>их</w:t>
            </w:r>
            <w:r>
              <w:rPr>
                <w:spacing w:val="-6"/>
                <w:w w:val="105"/>
                <w:sz w:val="15"/>
              </w:rPr>
              <w:t xml:space="preserve"> </w:t>
            </w:r>
            <w:r>
              <w:rPr>
                <w:w w:val="105"/>
                <w:sz w:val="15"/>
              </w:rPr>
              <w:t>появления,</w:t>
            </w:r>
            <w:r>
              <w:rPr>
                <w:spacing w:val="-3"/>
                <w:w w:val="105"/>
                <w:sz w:val="15"/>
              </w:rPr>
              <w:t xml:space="preserve"> </w:t>
            </w:r>
            <w:r>
              <w:rPr>
                <w:w w:val="105"/>
                <w:sz w:val="15"/>
              </w:rPr>
              <w:t>делают</w:t>
            </w:r>
            <w:r>
              <w:rPr>
                <w:spacing w:val="-6"/>
                <w:w w:val="105"/>
                <w:sz w:val="15"/>
              </w:rPr>
              <w:t xml:space="preserve"> </w:t>
            </w:r>
            <w:r>
              <w:rPr>
                <w:w w:val="105"/>
                <w:sz w:val="15"/>
              </w:rPr>
              <w:t>выводы</w:t>
            </w:r>
            <w:proofErr w:type="gramStart"/>
            <w:r>
              <w:rPr>
                <w:w w:val="105"/>
                <w:sz w:val="15"/>
              </w:rPr>
              <w:t>;;</w:t>
            </w:r>
            <w:proofErr w:type="gramEnd"/>
          </w:p>
          <w:p w:rsidR="00A04603" w:rsidRPr="00C45D22" w:rsidRDefault="00A04603">
            <w:pPr>
              <w:autoSpaceDE w:val="0"/>
              <w:autoSpaceDN w:val="0"/>
              <w:spacing w:before="76" w:after="0" w:line="250" w:lineRule="auto"/>
              <w:ind w:left="72"/>
              <w:rPr>
                <w:rFonts w:ascii="Times New Roman" w:eastAsia="Times New Roman" w:hAnsi="Times New Roman"/>
                <w:color w:val="000000"/>
                <w:w w:val="97"/>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B84493">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4D6393">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A04603" w:rsidRPr="00C45D22" w:rsidTr="006F2357">
        <w:trPr>
          <w:trHeight w:hRule="exact" w:val="114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E016DC">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lastRenderedPageBreak/>
              <w:t>4.44</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E016DC">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баскетбол).  Передача мяча в тройках со сменой места. Игровые задания. Учебная игра.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A04603">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66546F">
            <w:pPr>
              <w:pStyle w:val="TableParagraph"/>
              <w:spacing w:before="59" w:line="266" w:lineRule="auto"/>
              <w:ind w:left="85"/>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учителя</w:t>
            </w:r>
            <w:r>
              <w:rPr>
                <w:spacing w:val="-9"/>
                <w:w w:val="105"/>
                <w:sz w:val="15"/>
              </w:rPr>
              <w:t xml:space="preserve"> </w:t>
            </w:r>
            <w:r>
              <w:rPr>
                <w:spacing w:val="-1"/>
                <w:w w:val="105"/>
                <w:sz w:val="15"/>
              </w:rPr>
              <w:t>в</w:t>
            </w:r>
            <w:r>
              <w:rPr>
                <w:spacing w:val="-5"/>
                <w:w w:val="105"/>
                <w:sz w:val="15"/>
              </w:rPr>
              <w:t xml:space="preserve"> </w:t>
            </w:r>
            <w:r>
              <w:rPr>
                <w:spacing w:val="-1"/>
                <w:w w:val="105"/>
                <w:sz w:val="15"/>
              </w:rPr>
              <w:t>передаче</w:t>
            </w:r>
            <w:r>
              <w:rPr>
                <w:spacing w:val="-7"/>
                <w:w w:val="105"/>
                <w:sz w:val="15"/>
              </w:rPr>
              <w:t xml:space="preserve"> </w:t>
            </w:r>
            <w:r>
              <w:rPr>
                <w:spacing w:val="-1"/>
                <w:w w:val="105"/>
                <w:sz w:val="15"/>
              </w:rPr>
              <w:t>мяча</w:t>
            </w:r>
            <w:r>
              <w:rPr>
                <w:spacing w:val="-6"/>
                <w:w w:val="105"/>
                <w:sz w:val="15"/>
              </w:rPr>
              <w:t xml:space="preserve"> </w:t>
            </w:r>
            <w:r>
              <w:rPr>
                <w:spacing w:val="-1"/>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r>
              <w:rPr>
                <w:spacing w:val="-6"/>
                <w:w w:val="105"/>
                <w:sz w:val="15"/>
              </w:rPr>
              <w:t xml:space="preserve"> </w:t>
            </w:r>
            <w:r>
              <w:rPr>
                <w:w w:val="105"/>
                <w:sz w:val="15"/>
              </w:rPr>
              <w:t>стоя</w:t>
            </w:r>
            <w:r>
              <w:rPr>
                <w:spacing w:val="-6"/>
                <w:w w:val="105"/>
                <w:sz w:val="15"/>
              </w:rPr>
              <w:t xml:space="preserve"> </w:t>
            </w:r>
            <w:r>
              <w:rPr>
                <w:w w:val="105"/>
                <w:sz w:val="15"/>
              </w:rPr>
              <w:t>на</w:t>
            </w:r>
            <w:r>
              <w:rPr>
                <w:spacing w:val="-7"/>
                <w:w w:val="105"/>
                <w:sz w:val="15"/>
              </w:rPr>
              <w:t xml:space="preserve"> </w:t>
            </w:r>
            <w:r>
              <w:rPr>
                <w:w w:val="105"/>
                <w:sz w:val="15"/>
              </w:rPr>
              <w:t>месте,</w:t>
            </w:r>
            <w:r>
              <w:rPr>
                <w:spacing w:val="-36"/>
                <w:w w:val="105"/>
                <w:sz w:val="15"/>
              </w:rPr>
              <w:t xml:space="preserve"> </w:t>
            </w:r>
            <w:r>
              <w:rPr>
                <w:w w:val="105"/>
                <w:sz w:val="15"/>
              </w:rPr>
              <w:t>анализируют</w:t>
            </w:r>
            <w:r>
              <w:rPr>
                <w:spacing w:val="-4"/>
                <w:w w:val="105"/>
                <w:sz w:val="15"/>
              </w:rPr>
              <w:t xml:space="preserve"> </w:t>
            </w:r>
            <w:r>
              <w:rPr>
                <w:w w:val="105"/>
                <w:sz w:val="15"/>
              </w:rPr>
              <w:t>фазы</w:t>
            </w:r>
            <w:r>
              <w:rPr>
                <w:spacing w:val="-2"/>
                <w:w w:val="105"/>
                <w:sz w:val="15"/>
              </w:rPr>
              <w:t xml:space="preserve"> </w:t>
            </w:r>
            <w:r>
              <w:rPr>
                <w:w w:val="105"/>
                <w:sz w:val="15"/>
              </w:rPr>
              <w:t>и</w:t>
            </w:r>
            <w:r>
              <w:rPr>
                <w:spacing w:val="-4"/>
                <w:w w:val="105"/>
                <w:sz w:val="15"/>
              </w:rPr>
              <w:t xml:space="preserve"> </w:t>
            </w:r>
            <w:r>
              <w:rPr>
                <w:w w:val="105"/>
                <w:sz w:val="15"/>
              </w:rPr>
              <w:t>элементы</w:t>
            </w:r>
            <w:r>
              <w:rPr>
                <w:spacing w:val="-2"/>
                <w:w w:val="105"/>
                <w:sz w:val="15"/>
              </w:rPr>
              <w:t xml:space="preserve"> </w:t>
            </w:r>
            <w:r>
              <w:rPr>
                <w:w w:val="105"/>
                <w:sz w:val="15"/>
              </w:rPr>
              <w:t>техники</w:t>
            </w:r>
            <w:proofErr w:type="gramStart"/>
            <w:r>
              <w:rPr>
                <w:w w:val="105"/>
                <w:sz w:val="15"/>
              </w:rPr>
              <w:t>;;</w:t>
            </w:r>
            <w:proofErr w:type="gramEnd"/>
          </w:p>
          <w:p w:rsidR="0066546F" w:rsidRDefault="0066546F" w:rsidP="0066546F">
            <w:pPr>
              <w:pStyle w:val="TableParagraph"/>
              <w:spacing w:before="1" w:line="266" w:lineRule="auto"/>
              <w:ind w:left="86" w:right="401"/>
              <w:rPr>
                <w:sz w:val="15"/>
              </w:rPr>
            </w:pPr>
            <w:r>
              <w:rPr>
                <w:spacing w:val="-1"/>
                <w:w w:val="105"/>
                <w:sz w:val="15"/>
              </w:rPr>
              <w:t>закрепляют</w:t>
            </w:r>
            <w:r>
              <w:rPr>
                <w:spacing w:val="-10"/>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8"/>
                <w:w w:val="105"/>
                <w:sz w:val="15"/>
              </w:rPr>
              <w:t xml:space="preserve"> </w:t>
            </w:r>
            <w:r>
              <w:rPr>
                <w:spacing w:val="-1"/>
                <w:w w:val="105"/>
                <w:sz w:val="15"/>
              </w:rPr>
              <w:t>технику</w:t>
            </w:r>
            <w:r>
              <w:rPr>
                <w:spacing w:val="-10"/>
                <w:w w:val="105"/>
                <w:sz w:val="15"/>
              </w:rPr>
              <w:t xml:space="preserve"> </w:t>
            </w:r>
            <w:r>
              <w:rPr>
                <w:spacing w:val="-1"/>
                <w:w w:val="105"/>
                <w:sz w:val="15"/>
              </w:rPr>
              <w:t>передачи</w:t>
            </w:r>
            <w:r>
              <w:rPr>
                <w:spacing w:val="-7"/>
                <w:w w:val="105"/>
                <w:sz w:val="15"/>
              </w:rPr>
              <w:t xml:space="preserve"> </w:t>
            </w:r>
            <w:r>
              <w:rPr>
                <w:spacing w:val="-1"/>
                <w:w w:val="105"/>
                <w:sz w:val="15"/>
              </w:rPr>
              <w:t>мяча</w:t>
            </w:r>
            <w:r>
              <w:rPr>
                <w:spacing w:val="-6"/>
                <w:w w:val="105"/>
                <w:sz w:val="15"/>
              </w:rPr>
              <w:t xml:space="preserve"> </w:t>
            </w:r>
            <w:r>
              <w:rPr>
                <w:spacing w:val="-1"/>
                <w:w w:val="105"/>
                <w:sz w:val="15"/>
              </w:rPr>
              <w:t>двумя</w:t>
            </w:r>
            <w:r>
              <w:rPr>
                <w:spacing w:val="-37"/>
                <w:w w:val="105"/>
                <w:sz w:val="15"/>
              </w:rPr>
              <w:t xml:space="preserve"> </w:t>
            </w:r>
            <w:r>
              <w:rPr>
                <w:w w:val="105"/>
                <w:sz w:val="15"/>
              </w:rPr>
              <w:t>руками от груди на месте (обучение в парах</w:t>
            </w:r>
            <w:proofErr w:type="gramStart"/>
            <w:r>
              <w:rPr>
                <w:w w:val="105"/>
                <w:sz w:val="15"/>
              </w:rPr>
              <w:t>);;</w:t>
            </w:r>
            <w:r>
              <w:rPr>
                <w:spacing w:val="1"/>
                <w:w w:val="105"/>
                <w:sz w:val="15"/>
              </w:rPr>
              <w:t xml:space="preserve"> </w:t>
            </w:r>
            <w:proofErr w:type="gramEnd"/>
            <w:r>
              <w:rPr>
                <w:w w:val="105"/>
                <w:sz w:val="15"/>
              </w:rPr>
              <w:t>рассматривают,</w:t>
            </w:r>
            <w:r>
              <w:rPr>
                <w:spacing w:val="-5"/>
                <w:w w:val="105"/>
                <w:sz w:val="15"/>
              </w:rPr>
              <w:t xml:space="preserve"> </w:t>
            </w:r>
            <w:r>
              <w:rPr>
                <w:w w:val="105"/>
                <w:sz w:val="15"/>
              </w:rPr>
              <w:t>обсуждают</w:t>
            </w:r>
            <w:r>
              <w:rPr>
                <w:spacing w:val="-7"/>
                <w:w w:val="105"/>
                <w:sz w:val="15"/>
              </w:rPr>
              <w:t xml:space="preserve"> </w:t>
            </w:r>
            <w:r>
              <w:rPr>
                <w:w w:val="105"/>
                <w:sz w:val="15"/>
              </w:rPr>
              <w:t>и</w:t>
            </w:r>
            <w:r>
              <w:rPr>
                <w:spacing w:val="-5"/>
                <w:w w:val="105"/>
                <w:sz w:val="15"/>
              </w:rPr>
              <w:t xml:space="preserve"> </w:t>
            </w:r>
            <w:r>
              <w:rPr>
                <w:w w:val="105"/>
                <w:sz w:val="15"/>
              </w:rPr>
              <w:t>анализируют</w:t>
            </w:r>
            <w:r>
              <w:rPr>
                <w:spacing w:val="-3"/>
                <w:w w:val="105"/>
                <w:sz w:val="15"/>
              </w:rPr>
              <w:t xml:space="preserve"> </w:t>
            </w:r>
            <w:r>
              <w:rPr>
                <w:w w:val="105"/>
                <w:sz w:val="15"/>
              </w:rPr>
              <w:t>образец</w:t>
            </w:r>
            <w:r>
              <w:rPr>
                <w:spacing w:val="-4"/>
                <w:w w:val="105"/>
                <w:sz w:val="15"/>
              </w:rPr>
              <w:t xml:space="preserve"> </w:t>
            </w:r>
            <w:r>
              <w:rPr>
                <w:w w:val="105"/>
                <w:sz w:val="15"/>
              </w:rPr>
              <w:t>техники</w:t>
            </w:r>
            <w:r>
              <w:rPr>
                <w:spacing w:val="-36"/>
                <w:w w:val="105"/>
                <w:sz w:val="15"/>
              </w:rPr>
              <w:t xml:space="preserve"> </w:t>
            </w:r>
            <w:r>
              <w:rPr>
                <w:w w:val="105"/>
                <w:sz w:val="15"/>
              </w:rPr>
              <w:t>учителя в передаче мяча двумя руками от груди при</w:t>
            </w:r>
            <w:r>
              <w:rPr>
                <w:spacing w:val="1"/>
                <w:w w:val="105"/>
                <w:sz w:val="15"/>
              </w:rPr>
              <w:t xml:space="preserve"> </w:t>
            </w:r>
            <w:r>
              <w:rPr>
                <w:w w:val="105"/>
                <w:sz w:val="15"/>
              </w:rPr>
              <w:t>передвижении приставным шагом правым и левым боком,</w:t>
            </w:r>
            <w:r>
              <w:rPr>
                <w:spacing w:val="1"/>
                <w:w w:val="105"/>
                <w:sz w:val="15"/>
              </w:rPr>
              <w:t xml:space="preserve"> </w:t>
            </w:r>
            <w:r>
              <w:rPr>
                <w:w w:val="105"/>
                <w:sz w:val="15"/>
              </w:rPr>
              <w:t>анализируют</w:t>
            </w:r>
            <w:r>
              <w:rPr>
                <w:spacing w:val="-7"/>
                <w:w w:val="105"/>
                <w:sz w:val="15"/>
              </w:rPr>
              <w:t xml:space="preserve"> </w:t>
            </w:r>
            <w:r>
              <w:rPr>
                <w:w w:val="105"/>
                <w:sz w:val="15"/>
              </w:rPr>
              <w:t>фазы</w:t>
            </w:r>
            <w:r>
              <w:rPr>
                <w:spacing w:val="-2"/>
                <w:w w:val="105"/>
                <w:sz w:val="15"/>
              </w:rPr>
              <w:t xml:space="preserve"> </w:t>
            </w:r>
            <w:r>
              <w:rPr>
                <w:w w:val="105"/>
                <w:sz w:val="15"/>
              </w:rPr>
              <w:t>и</w:t>
            </w:r>
            <w:r>
              <w:rPr>
                <w:spacing w:val="-2"/>
                <w:w w:val="105"/>
                <w:sz w:val="15"/>
              </w:rPr>
              <w:t xml:space="preserve"> </w:t>
            </w:r>
            <w:r>
              <w:rPr>
                <w:w w:val="105"/>
                <w:sz w:val="15"/>
              </w:rPr>
              <w:t>элементы техники;;</w:t>
            </w:r>
          </w:p>
          <w:p w:rsidR="00A04603" w:rsidRPr="00C45D22" w:rsidRDefault="00A04603">
            <w:pPr>
              <w:autoSpaceDE w:val="0"/>
              <w:autoSpaceDN w:val="0"/>
              <w:spacing w:before="76" w:after="0" w:line="250" w:lineRule="auto"/>
              <w:ind w:left="72"/>
              <w:rPr>
                <w:rFonts w:ascii="Times New Roman" w:eastAsia="Times New Roman" w:hAnsi="Times New Roman"/>
                <w:color w:val="000000"/>
                <w:w w:val="97"/>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B84493">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4D6393">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A04603" w:rsidRPr="00C45D22" w:rsidTr="006F2357">
        <w:trPr>
          <w:trHeight w:hRule="exact" w:val="148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E016DC">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4.45</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E016DC">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баскетбол).  Сочетание приемов передвижений и остановок игрока. Передача мяча в тройках. Учебная 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A04603">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66546F">
            <w:pPr>
              <w:pStyle w:val="TableParagraph"/>
              <w:spacing w:before="59" w:line="266" w:lineRule="auto"/>
              <w:ind w:left="85"/>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учителя</w:t>
            </w:r>
            <w:r>
              <w:rPr>
                <w:spacing w:val="-9"/>
                <w:w w:val="105"/>
                <w:sz w:val="15"/>
              </w:rPr>
              <w:t xml:space="preserve"> </w:t>
            </w:r>
            <w:r>
              <w:rPr>
                <w:spacing w:val="-1"/>
                <w:w w:val="105"/>
                <w:sz w:val="15"/>
              </w:rPr>
              <w:t>в</w:t>
            </w:r>
            <w:r>
              <w:rPr>
                <w:spacing w:val="-5"/>
                <w:w w:val="105"/>
                <w:sz w:val="15"/>
              </w:rPr>
              <w:t xml:space="preserve"> </w:t>
            </w:r>
            <w:r>
              <w:rPr>
                <w:spacing w:val="-1"/>
                <w:w w:val="105"/>
                <w:sz w:val="15"/>
              </w:rPr>
              <w:t>передаче</w:t>
            </w:r>
            <w:r>
              <w:rPr>
                <w:spacing w:val="-7"/>
                <w:w w:val="105"/>
                <w:sz w:val="15"/>
              </w:rPr>
              <w:t xml:space="preserve"> </w:t>
            </w:r>
            <w:r>
              <w:rPr>
                <w:spacing w:val="-1"/>
                <w:w w:val="105"/>
                <w:sz w:val="15"/>
              </w:rPr>
              <w:t>мяча</w:t>
            </w:r>
            <w:r>
              <w:rPr>
                <w:spacing w:val="-6"/>
                <w:w w:val="105"/>
                <w:sz w:val="15"/>
              </w:rPr>
              <w:t xml:space="preserve"> </w:t>
            </w:r>
            <w:r>
              <w:rPr>
                <w:spacing w:val="-1"/>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r>
              <w:rPr>
                <w:spacing w:val="-6"/>
                <w:w w:val="105"/>
                <w:sz w:val="15"/>
              </w:rPr>
              <w:t xml:space="preserve"> </w:t>
            </w:r>
            <w:r>
              <w:rPr>
                <w:w w:val="105"/>
                <w:sz w:val="15"/>
              </w:rPr>
              <w:t>стоя</w:t>
            </w:r>
            <w:r>
              <w:rPr>
                <w:spacing w:val="-6"/>
                <w:w w:val="105"/>
                <w:sz w:val="15"/>
              </w:rPr>
              <w:t xml:space="preserve"> </w:t>
            </w:r>
            <w:r>
              <w:rPr>
                <w:w w:val="105"/>
                <w:sz w:val="15"/>
              </w:rPr>
              <w:t>на</w:t>
            </w:r>
            <w:r>
              <w:rPr>
                <w:spacing w:val="-7"/>
                <w:w w:val="105"/>
                <w:sz w:val="15"/>
              </w:rPr>
              <w:t xml:space="preserve"> </w:t>
            </w:r>
            <w:r>
              <w:rPr>
                <w:w w:val="105"/>
                <w:sz w:val="15"/>
              </w:rPr>
              <w:t>месте,</w:t>
            </w:r>
            <w:r>
              <w:rPr>
                <w:spacing w:val="-36"/>
                <w:w w:val="105"/>
                <w:sz w:val="15"/>
              </w:rPr>
              <w:t xml:space="preserve"> </w:t>
            </w:r>
            <w:r>
              <w:rPr>
                <w:w w:val="105"/>
                <w:sz w:val="15"/>
              </w:rPr>
              <w:t>анализируют</w:t>
            </w:r>
            <w:r>
              <w:rPr>
                <w:spacing w:val="-4"/>
                <w:w w:val="105"/>
                <w:sz w:val="15"/>
              </w:rPr>
              <w:t xml:space="preserve"> </w:t>
            </w:r>
            <w:r>
              <w:rPr>
                <w:w w:val="105"/>
                <w:sz w:val="15"/>
              </w:rPr>
              <w:t>фазы</w:t>
            </w:r>
            <w:r>
              <w:rPr>
                <w:spacing w:val="-2"/>
                <w:w w:val="105"/>
                <w:sz w:val="15"/>
              </w:rPr>
              <w:t xml:space="preserve"> </w:t>
            </w:r>
            <w:r>
              <w:rPr>
                <w:w w:val="105"/>
                <w:sz w:val="15"/>
              </w:rPr>
              <w:t>и</w:t>
            </w:r>
            <w:r>
              <w:rPr>
                <w:spacing w:val="-4"/>
                <w:w w:val="105"/>
                <w:sz w:val="15"/>
              </w:rPr>
              <w:t xml:space="preserve"> </w:t>
            </w:r>
            <w:r>
              <w:rPr>
                <w:w w:val="105"/>
                <w:sz w:val="15"/>
              </w:rPr>
              <w:t>элементы</w:t>
            </w:r>
            <w:r>
              <w:rPr>
                <w:spacing w:val="-2"/>
                <w:w w:val="105"/>
                <w:sz w:val="15"/>
              </w:rPr>
              <w:t xml:space="preserve"> </w:t>
            </w:r>
            <w:r>
              <w:rPr>
                <w:w w:val="105"/>
                <w:sz w:val="15"/>
              </w:rPr>
              <w:t>техники</w:t>
            </w:r>
            <w:proofErr w:type="gramStart"/>
            <w:r>
              <w:rPr>
                <w:w w:val="105"/>
                <w:sz w:val="15"/>
              </w:rPr>
              <w:t>;;</w:t>
            </w:r>
            <w:proofErr w:type="gramEnd"/>
          </w:p>
          <w:p w:rsidR="0066546F" w:rsidRDefault="0066546F" w:rsidP="0066546F">
            <w:pPr>
              <w:pStyle w:val="TableParagraph"/>
              <w:spacing w:before="1" w:line="266" w:lineRule="auto"/>
              <w:ind w:left="86" w:right="401"/>
              <w:rPr>
                <w:sz w:val="15"/>
              </w:rPr>
            </w:pPr>
            <w:r>
              <w:rPr>
                <w:spacing w:val="-1"/>
                <w:w w:val="105"/>
                <w:sz w:val="15"/>
              </w:rPr>
              <w:t>закрепляют</w:t>
            </w:r>
            <w:r>
              <w:rPr>
                <w:spacing w:val="-10"/>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8"/>
                <w:w w:val="105"/>
                <w:sz w:val="15"/>
              </w:rPr>
              <w:t xml:space="preserve"> </w:t>
            </w:r>
            <w:r>
              <w:rPr>
                <w:spacing w:val="-1"/>
                <w:w w:val="105"/>
                <w:sz w:val="15"/>
              </w:rPr>
              <w:t>технику</w:t>
            </w:r>
            <w:r>
              <w:rPr>
                <w:spacing w:val="-10"/>
                <w:w w:val="105"/>
                <w:sz w:val="15"/>
              </w:rPr>
              <w:t xml:space="preserve"> </w:t>
            </w:r>
            <w:r>
              <w:rPr>
                <w:spacing w:val="-1"/>
                <w:w w:val="105"/>
                <w:sz w:val="15"/>
              </w:rPr>
              <w:t>передачи</w:t>
            </w:r>
            <w:r>
              <w:rPr>
                <w:spacing w:val="-7"/>
                <w:w w:val="105"/>
                <w:sz w:val="15"/>
              </w:rPr>
              <w:t xml:space="preserve"> </w:t>
            </w:r>
            <w:r>
              <w:rPr>
                <w:spacing w:val="-1"/>
                <w:w w:val="105"/>
                <w:sz w:val="15"/>
              </w:rPr>
              <w:t>мяча</w:t>
            </w:r>
            <w:r>
              <w:rPr>
                <w:spacing w:val="-6"/>
                <w:w w:val="105"/>
                <w:sz w:val="15"/>
              </w:rPr>
              <w:t xml:space="preserve"> </w:t>
            </w:r>
            <w:r>
              <w:rPr>
                <w:spacing w:val="-1"/>
                <w:w w:val="105"/>
                <w:sz w:val="15"/>
              </w:rPr>
              <w:t>двумя</w:t>
            </w:r>
            <w:r>
              <w:rPr>
                <w:spacing w:val="-37"/>
                <w:w w:val="105"/>
                <w:sz w:val="15"/>
              </w:rPr>
              <w:t xml:space="preserve"> </w:t>
            </w:r>
            <w:r>
              <w:rPr>
                <w:w w:val="105"/>
                <w:sz w:val="15"/>
              </w:rPr>
              <w:t>руками от груди на месте (обучение в парах</w:t>
            </w:r>
            <w:proofErr w:type="gramStart"/>
            <w:r>
              <w:rPr>
                <w:w w:val="105"/>
                <w:sz w:val="15"/>
              </w:rPr>
              <w:t>);;</w:t>
            </w:r>
            <w:r>
              <w:rPr>
                <w:spacing w:val="1"/>
                <w:w w:val="105"/>
                <w:sz w:val="15"/>
              </w:rPr>
              <w:t xml:space="preserve"> </w:t>
            </w:r>
            <w:proofErr w:type="gramEnd"/>
            <w:r>
              <w:rPr>
                <w:w w:val="105"/>
                <w:sz w:val="15"/>
              </w:rPr>
              <w:t>рассматривают,</w:t>
            </w:r>
            <w:r>
              <w:rPr>
                <w:spacing w:val="-5"/>
                <w:w w:val="105"/>
                <w:sz w:val="15"/>
              </w:rPr>
              <w:t xml:space="preserve"> </w:t>
            </w:r>
            <w:r>
              <w:rPr>
                <w:w w:val="105"/>
                <w:sz w:val="15"/>
              </w:rPr>
              <w:t>обсуждают</w:t>
            </w:r>
            <w:r>
              <w:rPr>
                <w:spacing w:val="-7"/>
                <w:w w:val="105"/>
                <w:sz w:val="15"/>
              </w:rPr>
              <w:t xml:space="preserve"> </w:t>
            </w:r>
            <w:r>
              <w:rPr>
                <w:w w:val="105"/>
                <w:sz w:val="15"/>
              </w:rPr>
              <w:t>и</w:t>
            </w:r>
            <w:r>
              <w:rPr>
                <w:spacing w:val="-5"/>
                <w:w w:val="105"/>
                <w:sz w:val="15"/>
              </w:rPr>
              <w:t xml:space="preserve"> </w:t>
            </w:r>
            <w:r>
              <w:rPr>
                <w:w w:val="105"/>
                <w:sz w:val="15"/>
              </w:rPr>
              <w:t>анализируют</w:t>
            </w:r>
            <w:r>
              <w:rPr>
                <w:spacing w:val="-3"/>
                <w:w w:val="105"/>
                <w:sz w:val="15"/>
              </w:rPr>
              <w:t xml:space="preserve"> </w:t>
            </w:r>
            <w:r>
              <w:rPr>
                <w:w w:val="105"/>
                <w:sz w:val="15"/>
              </w:rPr>
              <w:t>образец</w:t>
            </w:r>
            <w:r>
              <w:rPr>
                <w:spacing w:val="-4"/>
                <w:w w:val="105"/>
                <w:sz w:val="15"/>
              </w:rPr>
              <w:t xml:space="preserve"> </w:t>
            </w:r>
            <w:r>
              <w:rPr>
                <w:w w:val="105"/>
                <w:sz w:val="15"/>
              </w:rPr>
              <w:t>техники</w:t>
            </w:r>
            <w:r>
              <w:rPr>
                <w:spacing w:val="-36"/>
                <w:w w:val="105"/>
                <w:sz w:val="15"/>
              </w:rPr>
              <w:t xml:space="preserve"> </w:t>
            </w:r>
            <w:r>
              <w:rPr>
                <w:w w:val="105"/>
                <w:sz w:val="15"/>
              </w:rPr>
              <w:t>учителя в передаче мяча двумя руками от груди при</w:t>
            </w:r>
            <w:r>
              <w:rPr>
                <w:spacing w:val="1"/>
                <w:w w:val="105"/>
                <w:sz w:val="15"/>
              </w:rPr>
              <w:t xml:space="preserve"> </w:t>
            </w:r>
            <w:r>
              <w:rPr>
                <w:w w:val="105"/>
                <w:sz w:val="15"/>
              </w:rPr>
              <w:t>передвижении приставным шагом правым и левым боком,</w:t>
            </w:r>
            <w:r>
              <w:rPr>
                <w:spacing w:val="1"/>
                <w:w w:val="105"/>
                <w:sz w:val="15"/>
              </w:rPr>
              <w:t xml:space="preserve"> </w:t>
            </w:r>
            <w:r>
              <w:rPr>
                <w:w w:val="105"/>
                <w:sz w:val="15"/>
              </w:rPr>
              <w:t>анализируют</w:t>
            </w:r>
            <w:r>
              <w:rPr>
                <w:spacing w:val="-7"/>
                <w:w w:val="105"/>
                <w:sz w:val="15"/>
              </w:rPr>
              <w:t xml:space="preserve"> </w:t>
            </w:r>
            <w:r>
              <w:rPr>
                <w:w w:val="105"/>
                <w:sz w:val="15"/>
              </w:rPr>
              <w:t>фазы</w:t>
            </w:r>
            <w:r>
              <w:rPr>
                <w:spacing w:val="-2"/>
                <w:w w:val="105"/>
                <w:sz w:val="15"/>
              </w:rPr>
              <w:t xml:space="preserve"> </w:t>
            </w:r>
            <w:r>
              <w:rPr>
                <w:w w:val="105"/>
                <w:sz w:val="15"/>
              </w:rPr>
              <w:t>и</w:t>
            </w:r>
            <w:r>
              <w:rPr>
                <w:spacing w:val="-2"/>
                <w:w w:val="105"/>
                <w:sz w:val="15"/>
              </w:rPr>
              <w:t xml:space="preserve"> </w:t>
            </w:r>
            <w:r>
              <w:rPr>
                <w:w w:val="105"/>
                <w:sz w:val="15"/>
              </w:rPr>
              <w:t>элементы техники;;</w:t>
            </w:r>
          </w:p>
          <w:p w:rsidR="00A04603" w:rsidRPr="00C45D22" w:rsidRDefault="00A04603">
            <w:pPr>
              <w:autoSpaceDE w:val="0"/>
              <w:autoSpaceDN w:val="0"/>
              <w:spacing w:before="76" w:after="0" w:line="250" w:lineRule="auto"/>
              <w:ind w:left="72"/>
              <w:rPr>
                <w:rFonts w:ascii="Times New Roman" w:eastAsia="Times New Roman" w:hAnsi="Times New Roman"/>
                <w:color w:val="000000"/>
                <w:w w:val="97"/>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B84493">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4D6393">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A04603" w:rsidRPr="00C45D22" w:rsidTr="006F2357">
        <w:trPr>
          <w:trHeight w:hRule="exact" w:val="120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E016DC">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4.46</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E016DC">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баскетбол).  Бросок мяча в движении одной рукой от плеча с сопротивлением. Игра "Баскетбол" по правилам.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A04603">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EA76F3" w:rsidRDefault="00EA76F3" w:rsidP="00EA76F3">
            <w:pPr>
              <w:pStyle w:val="TableParagraph"/>
              <w:spacing w:before="59" w:line="271" w:lineRule="auto"/>
              <w:ind w:left="86"/>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броска</w:t>
            </w:r>
            <w:r>
              <w:rPr>
                <w:spacing w:val="-9"/>
                <w:w w:val="105"/>
                <w:sz w:val="15"/>
              </w:rPr>
              <w:t xml:space="preserve"> </w:t>
            </w:r>
            <w:r>
              <w:rPr>
                <w:spacing w:val="-1"/>
                <w:w w:val="105"/>
                <w:sz w:val="15"/>
              </w:rPr>
              <w:t>баскетбольного</w:t>
            </w:r>
            <w:r>
              <w:rPr>
                <w:spacing w:val="-11"/>
                <w:w w:val="105"/>
                <w:sz w:val="15"/>
              </w:rPr>
              <w:t xml:space="preserve"> </w:t>
            </w:r>
            <w:r>
              <w:rPr>
                <w:spacing w:val="-1"/>
                <w:w w:val="105"/>
                <w:sz w:val="15"/>
              </w:rPr>
              <w:t>мяча</w:t>
            </w:r>
            <w:r>
              <w:rPr>
                <w:spacing w:val="-8"/>
                <w:w w:val="105"/>
                <w:sz w:val="15"/>
              </w:rPr>
              <w:t xml:space="preserve"> </w:t>
            </w:r>
            <w:r>
              <w:rPr>
                <w:w w:val="105"/>
                <w:sz w:val="15"/>
              </w:rPr>
              <w:t>в</w:t>
            </w:r>
            <w:r>
              <w:rPr>
                <w:spacing w:val="-9"/>
                <w:w w:val="105"/>
                <w:sz w:val="15"/>
              </w:rPr>
              <w:t xml:space="preserve"> </w:t>
            </w:r>
            <w:r>
              <w:rPr>
                <w:w w:val="105"/>
                <w:sz w:val="15"/>
              </w:rPr>
              <w:t>корзину</w:t>
            </w:r>
            <w:r>
              <w:rPr>
                <w:spacing w:val="-10"/>
                <w:w w:val="105"/>
                <w:sz w:val="15"/>
              </w:rPr>
              <w:t xml:space="preserve"> </w:t>
            </w:r>
            <w:r>
              <w:rPr>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p>
          <w:p w:rsidR="00EA76F3" w:rsidRDefault="00EA76F3" w:rsidP="00EA76F3">
            <w:pPr>
              <w:pStyle w:val="TableParagraph"/>
              <w:spacing w:before="0" w:line="271" w:lineRule="auto"/>
              <w:ind w:left="86"/>
              <w:rPr>
                <w:sz w:val="15"/>
              </w:rPr>
            </w:pPr>
            <w:r>
              <w:rPr>
                <w:spacing w:val="-1"/>
                <w:w w:val="105"/>
                <w:sz w:val="15"/>
              </w:rPr>
              <w:t>с</w:t>
            </w:r>
            <w:r>
              <w:rPr>
                <w:spacing w:val="-11"/>
                <w:w w:val="105"/>
                <w:sz w:val="15"/>
              </w:rPr>
              <w:t xml:space="preserve"> </w:t>
            </w:r>
            <w:r>
              <w:rPr>
                <w:spacing w:val="-1"/>
                <w:w w:val="105"/>
                <w:sz w:val="15"/>
              </w:rPr>
              <w:t>места,</w:t>
            </w:r>
            <w:r>
              <w:rPr>
                <w:spacing w:val="-9"/>
                <w:w w:val="105"/>
                <w:sz w:val="15"/>
              </w:rPr>
              <w:t xml:space="preserve"> </w:t>
            </w:r>
            <w:r>
              <w:rPr>
                <w:spacing w:val="-1"/>
                <w:w w:val="105"/>
                <w:sz w:val="15"/>
              </w:rPr>
              <w:t>выделяют</w:t>
            </w:r>
            <w:r>
              <w:rPr>
                <w:spacing w:val="-10"/>
                <w:w w:val="105"/>
                <w:sz w:val="15"/>
              </w:rPr>
              <w:t xml:space="preserve"> </w:t>
            </w:r>
            <w:r>
              <w:rPr>
                <w:spacing w:val="-1"/>
                <w:w w:val="105"/>
                <w:sz w:val="15"/>
              </w:rPr>
              <w:t>фазы</w:t>
            </w:r>
            <w:r>
              <w:rPr>
                <w:spacing w:val="-8"/>
                <w:w w:val="105"/>
                <w:sz w:val="15"/>
              </w:rPr>
              <w:t xml:space="preserve"> </w:t>
            </w:r>
            <w:r>
              <w:rPr>
                <w:spacing w:val="-1"/>
                <w:w w:val="105"/>
                <w:sz w:val="15"/>
              </w:rPr>
              <w:t>движения</w:t>
            </w:r>
            <w:r>
              <w:rPr>
                <w:spacing w:val="-11"/>
                <w:w w:val="105"/>
                <w:sz w:val="15"/>
              </w:rPr>
              <w:t xml:space="preserve"> </w:t>
            </w:r>
            <w:r>
              <w:rPr>
                <w:w w:val="105"/>
                <w:sz w:val="15"/>
              </w:rPr>
              <w:t>и</w:t>
            </w:r>
            <w:r>
              <w:rPr>
                <w:spacing w:val="-7"/>
                <w:w w:val="105"/>
                <w:sz w:val="15"/>
              </w:rPr>
              <w:t xml:space="preserve"> </w:t>
            </w:r>
            <w:r>
              <w:rPr>
                <w:w w:val="105"/>
                <w:sz w:val="15"/>
              </w:rPr>
              <w:t>технические</w:t>
            </w:r>
            <w:r>
              <w:rPr>
                <w:spacing w:val="-6"/>
                <w:w w:val="105"/>
                <w:sz w:val="15"/>
              </w:rPr>
              <w:t xml:space="preserve"> </w:t>
            </w:r>
            <w:r>
              <w:rPr>
                <w:w w:val="105"/>
                <w:sz w:val="15"/>
              </w:rPr>
              <w:t>особенности</w:t>
            </w:r>
            <w:r>
              <w:rPr>
                <w:spacing w:val="-9"/>
                <w:w w:val="105"/>
                <w:sz w:val="15"/>
              </w:rPr>
              <w:t xml:space="preserve"> </w:t>
            </w:r>
            <w:r>
              <w:rPr>
                <w:w w:val="105"/>
                <w:sz w:val="15"/>
              </w:rPr>
              <w:t>их</w:t>
            </w:r>
            <w:r>
              <w:rPr>
                <w:spacing w:val="-36"/>
                <w:w w:val="105"/>
                <w:sz w:val="15"/>
              </w:rPr>
              <w:t xml:space="preserve"> </w:t>
            </w:r>
            <w:r>
              <w:rPr>
                <w:w w:val="105"/>
                <w:sz w:val="15"/>
              </w:rPr>
              <w:t>выполнения</w:t>
            </w:r>
            <w:proofErr w:type="gramStart"/>
            <w:r>
              <w:rPr>
                <w:w w:val="105"/>
                <w:sz w:val="15"/>
              </w:rPr>
              <w:t>;;</w:t>
            </w:r>
            <w:proofErr w:type="gramEnd"/>
          </w:p>
          <w:p w:rsidR="00EA76F3" w:rsidRDefault="00EA76F3" w:rsidP="00EA76F3">
            <w:pPr>
              <w:pStyle w:val="TableParagraph"/>
              <w:spacing w:before="0" w:line="167" w:lineRule="exact"/>
              <w:ind w:left="86"/>
              <w:rPr>
                <w:sz w:val="15"/>
              </w:rPr>
            </w:pPr>
            <w:r>
              <w:rPr>
                <w:spacing w:val="-1"/>
                <w:w w:val="105"/>
                <w:sz w:val="15"/>
              </w:rPr>
              <w:t>описывают</w:t>
            </w:r>
            <w:r>
              <w:rPr>
                <w:spacing w:val="-13"/>
                <w:w w:val="105"/>
                <w:sz w:val="15"/>
              </w:rPr>
              <w:t xml:space="preserve"> </w:t>
            </w:r>
            <w:r>
              <w:rPr>
                <w:spacing w:val="-1"/>
                <w:w w:val="105"/>
                <w:sz w:val="15"/>
              </w:rPr>
              <w:t>технику</w:t>
            </w:r>
            <w:r>
              <w:rPr>
                <w:spacing w:val="-11"/>
                <w:w w:val="105"/>
                <w:sz w:val="15"/>
              </w:rPr>
              <w:t xml:space="preserve"> </w:t>
            </w:r>
            <w:r>
              <w:rPr>
                <w:spacing w:val="-1"/>
                <w:w w:val="105"/>
                <w:sz w:val="15"/>
              </w:rPr>
              <w:t>выполнения</w:t>
            </w:r>
            <w:r>
              <w:rPr>
                <w:spacing w:val="-7"/>
                <w:w w:val="105"/>
                <w:sz w:val="15"/>
              </w:rPr>
              <w:t xml:space="preserve"> </w:t>
            </w:r>
            <w:r>
              <w:rPr>
                <w:spacing w:val="-1"/>
                <w:w w:val="105"/>
                <w:sz w:val="15"/>
              </w:rPr>
              <w:t>броска,</w:t>
            </w:r>
            <w:r>
              <w:rPr>
                <w:spacing w:val="-11"/>
                <w:w w:val="105"/>
                <w:sz w:val="15"/>
              </w:rPr>
              <w:t xml:space="preserve"> </w:t>
            </w:r>
            <w:r>
              <w:rPr>
                <w:w w:val="105"/>
                <w:sz w:val="15"/>
              </w:rPr>
              <w:t>сравнивают</w:t>
            </w:r>
            <w:r>
              <w:rPr>
                <w:spacing w:val="-10"/>
                <w:w w:val="105"/>
                <w:sz w:val="15"/>
              </w:rPr>
              <w:t xml:space="preserve"> </w:t>
            </w:r>
            <w:r>
              <w:rPr>
                <w:w w:val="105"/>
                <w:sz w:val="15"/>
              </w:rPr>
              <w:t>её</w:t>
            </w:r>
          </w:p>
          <w:p w:rsidR="00EA76F3" w:rsidRDefault="00EA76F3" w:rsidP="00EA76F3">
            <w:pPr>
              <w:pStyle w:val="TableParagraph"/>
              <w:spacing w:before="16" w:line="266" w:lineRule="auto"/>
              <w:ind w:left="86" w:right="147"/>
              <w:rPr>
                <w:sz w:val="15"/>
              </w:rPr>
            </w:pPr>
            <w:r>
              <w:rPr>
                <w:spacing w:val="-1"/>
                <w:w w:val="105"/>
                <w:sz w:val="15"/>
              </w:rPr>
              <w:t>с</w:t>
            </w:r>
            <w:r>
              <w:rPr>
                <w:spacing w:val="-11"/>
                <w:w w:val="105"/>
                <w:sz w:val="15"/>
              </w:rPr>
              <w:t xml:space="preserve"> </w:t>
            </w:r>
            <w:r>
              <w:rPr>
                <w:spacing w:val="-1"/>
                <w:w w:val="105"/>
                <w:sz w:val="15"/>
              </w:rPr>
              <w:t>имеющимся</w:t>
            </w:r>
            <w:r>
              <w:rPr>
                <w:spacing w:val="-8"/>
                <w:w w:val="105"/>
                <w:sz w:val="15"/>
              </w:rPr>
              <w:t xml:space="preserve"> </w:t>
            </w:r>
            <w:r>
              <w:rPr>
                <w:spacing w:val="-1"/>
                <w:w w:val="105"/>
                <w:sz w:val="15"/>
              </w:rPr>
              <w:t>опытом,</w:t>
            </w:r>
            <w:r>
              <w:rPr>
                <w:spacing w:val="-6"/>
                <w:w w:val="105"/>
                <w:sz w:val="15"/>
              </w:rPr>
              <w:t xml:space="preserve"> </w:t>
            </w:r>
            <w:r>
              <w:rPr>
                <w:spacing w:val="-1"/>
                <w:w w:val="105"/>
                <w:sz w:val="15"/>
              </w:rPr>
              <w:t>определяют</w:t>
            </w:r>
            <w:r>
              <w:rPr>
                <w:spacing w:val="-12"/>
                <w:w w:val="105"/>
                <w:sz w:val="15"/>
              </w:rPr>
              <w:t xml:space="preserve"> </w:t>
            </w:r>
            <w:r>
              <w:rPr>
                <w:w w:val="105"/>
                <w:sz w:val="15"/>
              </w:rPr>
              <w:t>возможные</w:t>
            </w:r>
            <w:r>
              <w:rPr>
                <w:spacing w:val="-8"/>
                <w:w w:val="105"/>
                <w:sz w:val="15"/>
              </w:rPr>
              <w:t xml:space="preserve"> </w:t>
            </w:r>
            <w:r>
              <w:rPr>
                <w:w w:val="105"/>
                <w:sz w:val="15"/>
              </w:rPr>
              <w:t>ошибки</w:t>
            </w:r>
            <w:r>
              <w:rPr>
                <w:spacing w:val="-8"/>
                <w:w w:val="105"/>
                <w:sz w:val="15"/>
              </w:rPr>
              <w:t xml:space="preserve"> </w:t>
            </w:r>
            <w:r>
              <w:rPr>
                <w:w w:val="105"/>
                <w:sz w:val="15"/>
              </w:rPr>
              <w:t>и</w:t>
            </w:r>
            <w:r>
              <w:rPr>
                <w:spacing w:val="-36"/>
                <w:w w:val="105"/>
                <w:sz w:val="15"/>
              </w:rPr>
              <w:t xml:space="preserve"> </w:t>
            </w:r>
            <w:r>
              <w:rPr>
                <w:w w:val="105"/>
                <w:sz w:val="15"/>
              </w:rPr>
              <w:t>причины</w:t>
            </w:r>
            <w:r>
              <w:rPr>
                <w:spacing w:val="-2"/>
                <w:w w:val="105"/>
                <w:sz w:val="15"/>
              </w:rPr>
              <w:t xml:space="preserve"> </w:t>
            </w:r>
            <w:r>
              <w:rPr>
                <w:w w:val="105"/>
                <w:sz w:val="15"/>
              </w:rPr>
              <w:t>их</w:t>
            </w:r>
            <w:r>
              <w:rPr>
                <w:spacing w:val="-6"/>
                <w:w w:val="105"/>
                <w:sz w:val="15"/>
              </w:rPr>
              <w:t xml:space="preserve"> </w:t>
            </w:r>
            <w:r>
              <w:rPr>
                <w:w w:val="105"/>
                <w:sz w:val="15"/>
              </w:rPr>
              <w:t>появления,</w:t>
            </w:r>
            <w:r>
              <w:rPr>
                <w:spacing w:val="-3"/>
                <w:w w:val="105"/>
                <w:sz w:val="15"/>
              </w:rPr>
              <w:t xml:space="preserve"> </w:t>
            </w:r>
            <w:r>
              <w:rPr>
                <w:w w:val="105"/>
                <w:sz w:val="15"/>
              </w:rPr>
              <w:t>делают</w:t>
            </w:r>
            <w:r>
              <w:rPr>
                <w:spacing w:val="-6"/>
                <w:w w:val="105"/>
                <w:sz w:val="15"/>
              </w:rPr>
              <w:t xml:space="preserve"> </w:t>
            </w:r>
            <w:r>
              <w:rPr>
                <w:w w:val="105"/>
                <w:sz w:val="15"/>
              </w:rPr>
              <w:t>выводы</w:t>
            </w:r>
            <w:proofErr w:type="gramStart"/>
            <w:r>
              <w:rPr>
                <w:w w:val="105"/>
                <w:sz w:val="15"/>
              </w:rPr>
              <w:t>;;</w:t>
            </w:r>
            <w:proofErr w:type="gramEnd"/>
          </w:p>
          <w:p w:rsidR="00A04603" w:rsidRPr="00C45D22" w:rsidRDefault="00A04603">
            <w:pPr>
              <w:autoSpaceDE w:val="0"/>
              <w:autoSpaceDN w:val="0"/>
              <w:spacing w:before="76" w:after="0" w:line="250" w:lineRule="auto"/>
              <w:ind w:left="72"/>
              <w:rPr>
                <w:rFonts w:ascii="Times New Roman" w:eastAsia="Times New Roman" w:hAnsi="Times New Roman"/>
                <w:color w:val="000000"/>
                <w:w w:val="97"/>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B84493">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4D6393">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A04603" w:rsidRPr="003604B7" w:rsidTr="006F2357">
        <w:trPr>
          <w:trHeight w:hRule="exact" w:val="99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E016DC">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4.47</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E016DC">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баскетбол).  Штрафной бросок. Игровые задания. Игра "Баскетбол" по правилам.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A04603">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66546F">
            <w:pPr>
              <w:autoSpaceDE w:val="0"/>
              <w:autoSpaceDN w:val="0"/>
              <w:spacing w:before="76" w:after="0" w:line="250"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рассматривают и обсуждают технику выполнения штрафного броска.</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B84493">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4D6393" w:rsidRDefault="004D6393">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A04603" w:rsidRPr="00C45D22" w:rsidTr="006F2357">
        <w:trPr>
          <w:trHeight w:hRule="exact" w:val="113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E016DC">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4.48</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E016DC">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баскетбол).  Сочетание приемов ведения, передачи, броска мяча. 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6F2357"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A04603">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66546F">
            <w:pPr>
              <w:autoSpaceDE w:val="0"/>
              <w:autoSpaceDN w:val="0"/>
              <w:spacing w:before="76" w:after="0" w:line="250"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рассматривают и обсуждают технику выполнения штрафного броска.</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B84493">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C45D22" w:rsidRDefault="004D6393">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A04603"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E016DC">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4.49</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376B86" w:rsidRDefault="00E016DC">
            <w:pPr>
              <w:autoSpaceDE w:val="0"/>
              <w:autoSpaceDN w:val="0"/>
              <w:spacing w:before="18" w:after="0" w:line="233" w:lineRule="auto"/>
              <w:ind w:left="72"/>
              <w:rPr>
                <w:sz w:val="20"/>
                <w:szCs w:val="20"/>
                <w:lang w:val="ru-RU"/>
              </w:rPr>
            </w:pPr>
            <w:r w:rsidRPr="00376B86">
              <w:rPr>
                <w:sz w:val="20"/>
                <w:szCs w:val="20"/>
                <w:lang w:val="ru-RU"/>
              </w:rPr>
              <w:t>Модуль. Спортивные игр</w:t>
            </w:r>
            <w:proofErr w:type="gramStart"/>
            <w:r w:rsidRPr="00376B86">
              <w:rPr>
                <w:sz w:val="20"/>
                <w:szCs w:val="20"/>
                <w:lang w:val="ru-RU"/>
              </w:rPr>
              <w:t>ы(</w:t>
            </w:r>
            <w:proofErr w:type="gramEnd"/>
            <w:r w:rsidRPr="00376B86">
              <w:rPr>
                <w:sz w:val="20"/>
                <w:szCs w:val="20"/>
                <w:lang w:val="ru-RU"/>
              </w:rPr>
              <w:t>баскетбол).  Штрафной бросок. Нападение быстрым прорывом. Игра "Баскетбол" в соревновательном режиме.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6F2357">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A04603">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66546F">
            <w:pPr>
              <w:pStyle w:val="TableParagraph"/>
              <w:spacing w:before="59" w:line="271" w:lineRule="auto"/>
              <w:ind w:left="86"/>
              <w:rPr>
                <w:sz w:val="15"/>
              </w:rPr>
            </w:pPr>
            <w:r>
              <w:rPr>
                <w:w w:val="105"/>
                <w:sz w:val="15"/>
              </w:rPr>
              <w:t>рассматривают, обсуждают и анализируют образец техники</w:t>
            </w:r>
            <w:r>
              <w:rPr>
                <w:spacing w:val="1"/>
                <w:w w:val="105"/>
                <w:sz w:val="15"/>
              </w:rPr>
              <w:t xml:space="preserve"> </w:t>
            </w:r>
            <w:r>
              <w:rPr>
                <w:spacing w:val="-1"/>
                <w:w w:val="105"/>
                <w:sz w:val="15"/>
              </w:rPr>
              <w:t>броска</w:t>
            </w:r>
            <w:r>
              <w:rPr>
                <w:spacing w:val="-9"/>
                <w:w w:val="105"/>
                <w:sz w:val="15"/>
              </w:rPr>
              <w:t xml:space="preserve"> </w:t>
            </w:r>
            <w:r>
              <w:rPr>
                <w:spacing w:val="-1"/>
                <w:w w:val="105"/>
                <w:sz w:val="15"/>
              </w:rPr>
              <w:t>баскетбольного</w:t>
            </w:r>
            <w:r>
              <w:rPr>
                <w:spacing w:val="-11"/>
                <w:w w:val="105"/>
                <w:sz w:val="15"/>
              </w:rPr>
              <w:t xml:space="preserve"> </w:t>
            </w:r>
            <w:r>
              <w:rPr>
                <w:spacing w:val="-1"/>
                <w:w w:val="105"/>
                <w:sz w:val="15"/>
              </w:rPr>
              <w:t>мяча</w:t>
            </w:r>
            <w:r>
              <w:rPr>
                <w:spacing w:val="-8"/>
                <w:w w:val="105"/>
                <w:sz w:val="15"/>
              </w:rPr>
              <w:t xml:space="preserve"> </w:t>
            </w:r>
            <w:r>
              <w:rPr>
                <w:w w:val="105"/>
                <w:sz w:val="15"/>
              </w:rPr>
              <w:t>в</w:t>
            </w:r>
            <w:r>
              <w:rPr>
                <w:spacing w:val="-9"/>
                <w:w w:val="105"/>
                <w:sz w:val="15"/>
              </w:rPr>
              <w:t xml:space="preserve"> </w:t>
            </w:r>
            <w:r>
              <w:rPr>
                <w:w w:val="105"/>
                <w:sz w:val="15"/>
              </w:rPr>
              <w:t>корзину</w:t>
            </w:r>
            <w:r>
              <w:rPr>
                <w:spacing w:val="-10"/>
                <w:w w:val="105"/>
                <w:sz w:val="15"/>
              </w:rPr>
              <w:t xml:space="preserve"> </w:t>
            </w:r>
            <w:r>
              <w:rPr>
                <w:w w:val="105"/>
                <w:sz w:val="15"/>
              </w:rPr>
              <w:t>двумя</w:t>
            </w:r>
            <w:r>
              <w:rPr>
                <w:spacing w:val="-7"/>
                <w:w w:val="105"/>
                <w:sz w:val="15"/>
              </w:rPr>
              <w:t xml:space="preserve"> </w:t>
            </w:r>
            <w:r>
              <w:rPr>
                <w:w w:val="105"/>
                <w:sz w:val="15"/>
              </w:rPr>
              <w:t>руками</w:t>
            </w:r>
            <w:r>
              <w:rPr>
                <w:spacing w:val="-5"/>
                <w:w w:val="105"/>
                <w:sz w:val="15"/>
              </w:rPr>
              <w:t xml:space="preserve"> </w:t>
            </w:r>
            <w:r>
              <w:rPr>
                <w:w w:val="105"/>
                <w:sz w:val="15"/>
              </w:rPr>
              <w:t>от</w:t>
            </w:r>
            <w:r>
              <w:rPr>
                <w:spacing w:val="-10"/>
                <w:w w:val="105"/>
                <w:sz w:val="15"/>
              </w:rPr>
              <w:t xml:space="preserve"> </w:t>
            </w:r>
            <w:r>
              <w:rPr>
                <w:w w:val="105"/>
                <w:sz w:val="15"/>
              </w:rPr>
              <w:t>груди</w:t>
            </w:r>
          </w:p>
          <w:p w:rsidR="0066546F" w:rsidRDefault="0066546F" w:rsidP="0066546F">
            <w:pPr>
              <w:pStyle w:val="TableParagraph"/>
              <w:spacing w:before="0" w:line="271" w:lineRule="auto"/>
              <w:ind w:left="86"/>
              <w:rPr>
                <w:sz w:val="15"/>
              </w:rPr>
            </w:pPr>
            <w:r>
              <w:rPr>
                <w:spacing w:val="-1"/>
                <w:w w:val="105"/>
                <w:sz w:val="15"/>
              </w:rPr>
              <w:t>с</w:t>
            </w:r>
            <w:r>
              <w:rPr>
                <w:spacing w:val="-11"/>
                <w:w w:val="105"/>
                <w:sz w:val="15"/>
              </w:rPr>
              <w:t xml:space="preserve"> </w:t>
            </w:r>
            <w:r>
              <w:rPr>
                <w:spacing w:val="-1"/>
                <w:w w:val="105"/>
                <w:sz w:val="15"/>
              </w:rPr>
              <w:t>места,</w:t>
            </w:r>
            <w:r>
              <w:rPr>
                <w:spacing w:val="-9"/>
                <w:w w:val="105"/>
                <w:sz w:val="15"/>
              </w:rPr>
              <w:t xml:space="preserve"> </w:t>
            </w:r>
            <w:r>
              <w:rPr>
                <w:spacing w:val="-1"/>
                <w:w w:val="105"/>
                <w:sz w:val="15"/>
              </w:rPr>
              <w:t>выделяют</w:t>
            </w:r>
            <w:r>
              <w:rPr>
                <w:spacing w:val="-10"/>
                <w:w w:val="105"/>
                <w:sz w:val="15"/>
              </w:rPr>
              <w:t xml:space="preserve"> </w:t>
            </w:r>
            <w:r>
              <w:rPr>
                <w:spacing w:val="-1"/>
                <w:w w:val="105"/>
                <w:sz w:val="15"/>
              </w:rPr>
              <w:t>фазы</w:t>
            </w:r>
            <w:r>
              <w:rPr>
                <w:spacing w:val="-8"/>
                <w:w w:val="105"/>
                <w:sz w:val="15"/>
              </w:rPr>
              <w:t xml:space="preserve"> </w:t>
            </w:r>
            <w:r>
              <w:rPr>
                <w:spacing w:val="-1"/>
                <w:w w:val="105"/>
                <w:sz w:val="15"/>
              </w:rPr>
              <w:t>движения</w:t>
            </w:r>
            <w:r>
              <w:rPr>
                <w:spacing w:val="-11"/>
                <w:w w:val="105"/>
                <w:sz w:val="15"/>
              </w:rPr>
              <w:t xml:space="preserve"> </w:t>
            </w:r>
            <w:r>
              <w:rPr>
                <w:w w:val="105"/>
                <w:sz w:val="15"/>
              </w:rPr>
              <w:t>и</w:t>
            </w:r>
            <w:r>
              <w:rPr>
                <w:spacing w:val="-7"/>
                <w:w w:val="105"/>
                <w:sz w:val="15"/>
              </w:rPr>
              <w:t xml:space="preserve"> </w:t>
            </w:r>
            <w:r>
              <w:rPr>
                <w:w w:val="105"/>
                <w:sz w:val="15"/>
              </w:rPr>
              <w:t>технические</w:t>
            </w:r>
            <w:r>
              <w:rPr>
                <w:spacing w:val="-6"/>
                <w:w w:val="105"/>
                <w:sz w:val="15"/>
              </w:rPr>
              <w:t xml:space="preserve"> </w:t>
            </w:r>
            <w:r>
              <w:rPr>
                <w:w w:val="105"/>
                <w:sz w:val="15"/>
              </w:rPr>
              <w:t>особенности</w:t>
            </w:r>
            <w:r>
              <w:rPr>
                <w:spacing w:val="-9"/>
                <w:w w:val="105"/>
                <w:sz w:val="15"/>
              </w:rPr>
              <w:t xml:space="preserve"> </w:t>
            </w:r>
            <w:r>
              <w:rPr>
                <w:w w:val="105"/>
                <w:sz w:val="15"/>
              </w:rPr>
              <w:t>их</w:t>
            </w:r>
            <w:r>
              <w:rPr>
                <w:spacing w:val="-36"/>
                <w:w w:val="105"/>
                <w:sz w:val="15"/>
              </w:rPr>
              <w:t xml:space="preserve"> </w:t>
            </w:r>
            <w:r>
              <w:rPr>
                <w:w w:val="105"/>
                <w:sz w:val="15"/>
              </w:rPr>
              <w:t>выполнения</w:t>
            </w:r>
            <w:proofErr w:type="gramStart"/>
            <w:r>
              <w:rPr>
                <w:w w:val="105"/>
                <w:sz w:val="15"/>
              </w:rPr>
              <w:t>;;</w:t>
            </w:r>
            <w:proofErr w:type="gramEnd"/>
          </w:p>
          <w:p w:rsidR="0066546F" w:rsidRDefault="0066546F" w:rsidP="0066546F">
            <w:pPr>
              <w:pStyle w:val="TableParagraph"/>
              <w:spacing w:before="0" w:line="167" w:lineRule="exact"/>
              <w:ind w:left="86"/>
              <w:rPr>
                <w:sz w:val="15"/>
              </w:rPr>
            </w:pPr>
            <w:r>
              <w:rPr>
                <w:spacing w:val="-1"/>
                <w:w w:val="105"/>
                <w:sz w:val="15"/>
              </w:rPr>
              <w:t>описывают</w:t>
            </w:r>
            <w:r>
              <w:rPr>
                <w:spacing w:val="-13"/>
                <w:w w:val="105"/>
                <w:sz w:val="15"/>
              </w:rPr>
              <w:t xml:space="preserve"> </w:t>
            </w:r>
            <w:r>
              <w:rPr>
                <w:spacing w:val="-1"/>
                <w:w w:val="105"/>
                <w:sz w:val="15"/>
              </w:rPr>
              <w:t>технику</w:t>
            </w:r>
            <w:r>
              <w:rPr>
                <w:spacing w:val="-11"/>
                <w:w w:val="105"/>
                <w:sz w:val="15"/>
              </w:rPr>
              <w:t xml:space="preserve"> </w:t>
            </w:r>
            <w:r>
              <w:rPr>
                <w:spacing w:val="-1"/>
                <w:w w:val="105"/>
                <w:sz w:val="15"/>
              </w:rPr>
              <w:t>выполнения</w:t>
            </w:r>
            <w:r>
              <w:rPr>
                <w:spacing w:val="-7"/>
                <w:w w:val="105"/>
                <w:sz w:val="15"/>
              </w:rPr>
              <w:t xml:space="preserve"> </w:t>
            </w:r>
            <w:r>
              <w:rPr>
                <w:spacing w:val="-1"/>
                <w:w w:val="105"/>
                <w:sz w:val="15"/>
              </w:rPr>
              <w:t>броска,</w:t>
            </w:r>
            <w:r>
              <w:rPr>
                <w:spacing w:val="-11"/>
                <w:w w:val="105"/>
                <w:sz w:val="15"/>
              </w:rPr>
              <w:t xml:space="preserve"> </w:t>
            </w:r>
            <w:r>
              <w:rPr>
                <w:w w:val="105"/>
                <w:sz w:val="15"/>
              </w:rPr>
              <w:t>сравнивают</w:t>
            </w:r>
            <w:r>
              <w:rPr>
                <w:spacing w:val="-10"/>
                <w:w w:val="105"/>
                <w:sz w:val="15"/>
              </w:rPr>
              <w:t xml:space="preserve"> </w:t>
            </w:r>
            <w:r>
              <w:rPr>
                <w:w w:val="105"/>
                <w:sz w:val="15"/>
              </w:rPr>
              <w:t>её</w:t>
            </w:r>
          </w:p>
          <w:p w:rsidR="0066546F" w:rsidRDefault="0066546F" w:rsidP="0066546F">
            <w:pPr>
              <w:pStyle w:val="TableParagraph"/>
              <w:spacing w:before="16" w:line="266" w:lineRule="auto"/>
              <w:ind w:left="86" w:right="147"/>
              <w:rPr>
                <w:sz w:val="15"/>
              </w:rPr>
            </w:pPr>
            <w:r>
              <w:rPr>
                <w:spacing w:val="-1"/>
                <w:w w:val="105"/>
                <w:sz w:val="15"/>
              </w:rPr>
              <w:t>с</w:t>
            </w:r>
            <w:r>
              <w:rPr>
                <w:spacing w:val="-11"/>
                <w:w w:val="105"/>
                <w:sz w:val="15"/>
              </w:rPr>
              <w:t xml:space="preserve"> </w:t>
            </w:r>
            <w:r>
              <w:rPr>
                <w:spacing w:val="-1"/>
                <w:w w:val="105"/>
                <w:sz w:val="15"/>
              </w:rPr>
              <w:t>имеющимся</w:t>
            </w:r>
            <w:r>
              <w:rPr>
                <w:spacing w:val="-8"/>
                <w:w w:val="105"/>
                <w:sz w:val="15"/>
              </w:rPr>
              <w:t xml:space="preserve"> </w:t>
            </w:r>
            <w:r>
              <w:rPr>
                <w:spacing w:val="-1"/>
                <w:w w:val="105"/>
                <w:sz w:val="15"/>
              </w:rPr>
              <w:t>опытом,</w:t>
            </w:r>
            <w:r>
              <w:rPr>
                <w:spacing w:val="-6"/>
                <w:w w:val="105"/>
                <w:sz w:val="15"/>
              </w:rPr>
              <w:t xml:space="preserve"> </w:t>
            </w:r>
            <w:r>
              <w:rPr>
                <w:spacing w:val="-1"/>
                <w:w w:val="105"/>
                <w:sz w:val="15"/>
              </w:rPr>
              <w:t>определяют</w:t>
            </w:r>
            <w:r>
              <w:rPr>
                <w:spacing w:val="-12"/>
                <w:w w:val="105"/>
                <w:sz w:val="15"/>
              </w:rPr>
              <w:t xml:space="preserve"> </w:t>
            </w:r>
            <w:r>
              <w:rPr>
                <w:w w:val="105"/>
                <w:sz w:val="15"/>
              </w:rPr>
              <w:t>возможные</w:t>
            </w:r>
            <w:r>
              <w:rPr>
                <w:spacing w:val="-8"/>
                <w:w w:val="105"/>
                <w:sz w:val="15"/>
              </w:rPr>
              <w:t xml:space="preserve"> </w:t>
            </w:r>
            <w:r>
              <w:rPr>
                <w:w w:val="105"/>
                <w:sz w:val="15"/>
              </w:rPr>
              <w:t>ошибки</w:t>
            </w:r>
            <w:r>
              <w:rPr>
                <w:spacing w:val="-8"/>
                <w:w w:val="105"/>
                <w:sz w:val="15"/>
              </w:rPr>
              <w:t xml:space="preserve"> </w:t>
            </w:r>
            <w:r>
              <w:rPr>
                <w:w w:val="105"/>
                <w:sz w:val="15"/>
              </w:rPr>
              <w:t>и</w:t>
            </w:r>
            <w:r>
              <w:rPr>
                <w:spacing w:val="-36"/>
                <w:w w:val="105"/>
                <w:sz w:val="15"/>
              </w:rPr>
              <w:t xml:space="preserve"> </w:t>
            </w:r>
            <w:r>
              <w:rPr>
                <w:w w:val="105"/>
                <w:sz w:val="15"/>
              </w:rPr>
              <w:t>причины</w:t>
            </w:r>
            <w:r>
              <w:rPr>
                <w:spacing w:val="-2"/>
                <w:w w:val="105"/>
                <w:sz w:val="15"/>
              </w:rPr>
              <w:t xml:space="preserve"> </w:t>
            </w:r>
            <w:r>
              <w:rPr>
                <w:w w:val="105"/>
                <w:sz w:val="15"/>
              </w:rPr>
              <w:t>их</w:t>
            </w:r>
            <w:r>
              <w:rPr>
                <w:spacing w:val="-6"/>
                <w:w w:val="105"/>
                <w:sz w:val="15"/>
              </w:rPr>
              <w:t xml:space="preserve"> </w:t>
            </w:r>
            <w:r>
              <w:rPr>
                <w:w w:val="105"/>
                <w:sz w:val="15"/>
              </w:rPr>
              <w:t>появления,</w:t>
            </w:r>
            <w:r>
              <w:rPr>
                <w:spacing w:val="-3"/>
                <w:w w:val="105"/>
                <w:sz w:val="15"/>
              </w:rPr>
              <w:t xml:space="preserve"> </w:t>
            </w:r>
            <w:r>
              <w:rPr>
                <w:w w:val="105"/>
                <w:sz w:val="15"/>
              </w:rPr>
              <w:t>делают</w:t>
            </w:r>
            <w:r>
              <w:rPr>
                <w:spacing w:val="-6"/>
                <w:w w:val="105"/>
                <w:sz w:val="15"/>
              </w:rPr>
              <w:t xml:space="preserve"> </w:t>
            </w:r>
            <w:r>
              <w:rPr>
                <w:w w:val="105"/>
                <w:sz w:val="15"/>
              </w:rPr>
              <w:t>выводы</w:t>
            </w:r>
            <w:proofErr w:type="gramStart"/>
            <w:r>
              <w:rPr>
                <w:w w:val="105"/>
                <w:sz w:val="15"/>
              </w:rPr>
              <w:t>;;</w:t>
            </w:r>
            <w:proofErr w:type="gramEnd"/>
          </w:p>
          <w:p w:rsidR="00A04603" w:rsidRPr="00C45D22" w:rsidRDefault="00A04603">
            <w:pPr>
              <w:autoSpaceDE w:val="0"/>
              <w:autoSpaceDN w:val="0"/>
              <w:spacing w:before="76" w:after="0" w:line="250" w:lineRule="auto"/>
              <w:ind w:left="72"/>
              <w:rPr>
                <w:rFonts w:ascii="Times New Roman" w:eastAsia="Times New Roman" w:hAnsi="Times New Roman"/>
                <w:color w:val="000000"/>
                <w:w w:val="97"/>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E016DC" w:rsidRDefault="00B84493">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A04603" w:rsidRPr="004D6393" w:rsidRDefault="004D6393">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31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E016DC"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4.50</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18" w:after="0" w:line="233" w:lineRule="auto"/>
              <w:ind w:left="72"/>
              <w:rPr>
                <w:sz w:val="20"/>
                <w:szCs w:val="20"/>
                <w:lang w:val="ru-RU"/>
              </w:rPr>
            </w:pPr>
            <w:r w:rsidRPr="005332AF">
              <w:rPr>
                <w:sz w:val="20"/>
                <w:szCs w:val="20"/>
                <w:lang w:val="ru-RU"/>
              </w:rPr>
              <w:t>Мо</w:t>
            </w:r>
            <w:r>
              <w:rPr>
                <w:sz w:val="20"/>
                <w:szCs w:val="20"/>
                <w:lang w:val="ru-RU"/>
              </w:rPr>
              <w:t>дуль</w:t>
            </w:r>
            <w:r w:rsidRPr="005332AF">
              <w:rPr>
                <w:sz w:val="20"/>
                <w:szCs w:val="20"/>
                <w:lang w:val="ru-RU"/>
              </w:rPr>
              <w:t xml:space="preserve"> </w:t>
            </w:r>
            <w:r>
              <w:rPr>
                <w:sz w:val="20"/>
                <w:szCs w:val="20"/>
                <w:lang w:val="ru-RU"/>
              </w:rPr>
              <w:t>«</w:t>
            </w:r>
            <w:r w:rsidRPr="005332AF">
              <w:rPr>
                <w:sz w:val="20"/>
                <w:szCs w:val="20"/>
                <w:lang w:val="ru-RU"/>
              </w:rPr>
              <w:t>Кроссовая подготовка</w:t>
            </w:r>
            <w:r>
              <w:rPr>
                <w:sz w:val="20"/>
                <w:szCs w:val="20"/>
                <w:lang w:val="ru-RU"/>
              </w:rPr>
              <w:t>»</w:t>
            </w:r>
            <w:r w:rsidRPr="005332AF">
              <w:rPr>
                <w:sz w:val="20"/>
                <w:szCs w:val="20"/>
                <w:lang w:val="ru-RU"/>
              </w:rPr>
              <w:t xml:space="preserve">.  </w:t>
            </w:r>
            <w:r w:rsidRPr="00376B86">
              <w:rPr>
                <w:sz w:val="20"/>
                <w:szCs w:val="20"/>
                <w:lang w:val="ru-RU"/>
              </w:rPr>
              <w:t xml:space="preserve">Специальные беговые упражнения. </w:t>
            </w:r>
            <w:proofErr w:type="gramStart"/>
            <w:r w:rsidRPr="00376B86">
              <w:rPr>
                <w:sz w:val="20"/>
                <w:szCs w:val="20"/>
                <w:lang w:val="ru-RU"/>
              </w:rPr>
              <w:t>Равномерный</w:t>
            </w:r>
            <w:proofErr w:type="gramEnd"/>
            <w:r w:rsidRPr="00376B86">
              <w:rPr>
                <w:sz w:val="20"/>
                <w:szCs w:val="20"/>
                <w:lang w:val="ru-RU"/>
              </w:rPr>
              <w:t xml:space="preserve"> бег (10 мин).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9F308B" w:rsidRDefault="0066546F" w:rsidP="001A0F8C">
            <w:pPr>
              <w:autoSpaceDE w:val="0"/>
              <w:autoSpaceDN w:val="0"/>
              <w:spacing w:before="76" w:after="0" w:line="254" w:lineRule="auto"/>
              <w:ind w:left="72"/>
              <w:rPr>
                <w:sz w:val="20"/>
                <w:szCs w:val="20"/>
                <w:lang w:val="ru-RU"/>
              </w:rPr>
            </w:pPr>
            <w:r w:rsidRPr="009F308B">
              <w:rPr>
                <w:spacing w:val="-1"/>
                <w:w w:val="105"/>
                <w:sz w:val="15"/>
                <w:lang w:val="ru-RU"/>
              </w:rPr>
              <w:t>разучивают</w:t>
            </w:r>
            <w:r w:rsidRPr="009F308B">
              <w:rPr>
                <w:spacing w:val="-10"/>
                <w:w w:val="105"/>
                <w:sz w:val="15"/>
                <w:lang w:val="ru-RU"/>
              </w:rPr>
              <w:t xml:space="preserve"> </w:t>
            </w:r>
            <w:r w:rsidRPr="009F308B">
              <w:rPr>
                <w:spacing w:val="-1"/>
                <w:w w:val="105"/>
                <w:sz w:val="15"/>
                <w:lang w:val="ru-RU"/>
              </w:rPr>
              <w:t>бег</w:t>
            </w:r>
            <w:r w:rsidRPr="009F308B">
              <w:rPr>
                <w:spacing w:val="-6"/>
                <w:w w:val="105"/>
                <w:sz w:val="15"/>
                <w:lang w:val="ru-RU"/>
              </w:rPr>
              <w:t xml:space="preserve"> </w:t>
            </w:r>
            <w:r w:rsidRPr="009F308B">
              <w:rPr>
                <w:spacing w:val="-1"/>
                <w:w w:val="105"/>
                <w:sz w:val="15"/>
                <w:lang w:val="ru-RU"/>
              </w:rPr>
              <w:t>с</w:t>
            </w:r>
            <w:r w:rsidRPr="009F308B">
              <w:rPr>
                <w:spacing w:val="-5"/>
                <w:w w:val="105"/>
                <w:sz w:val="15"/>
                <w:lang w:val="ru-RU"/>
              </w:rPr>
              <w:t xml:space="preserve"> </w:t>
            </w:r>
            <w:r w:rsidRPr="009F308B">
              <w:rPr>
                <w:spacing w:val="-1"/>
                <w:w w:val="105"/>
                <w:sz w:val="15"/>
                <w:lang w:val="ru-RU"/>
              </w:rPr>
              <w:t>равномерной</w:t>
            </w:r>
            <w:r w:rsidRPr="009F308B">
              <w:rPr>
                <w:spacing w:val="-9"/>
                <w:w w:val="105"/>
                <w:sz w:val="15"/>
                <w:lang w:val="ru-RU"/>
              </w:rPr>
              <w:t xml:space="preserve"> </w:t>
            </w:r>
            <w:r w:rsidRPr="009F308B">
              <w:rPr>
                <w:w w:val="105"/>
                <w:sz w:val="15"/>
                <w:lang w:val="ru-RU"/>
              </w:rPr>
              <w:t>скоростью</w:t>
            </w:r>
            <w:r w:rsidRPr="009F308B">
              <w:rPr>
                <w:spacing w:val="-10"/>
                <w:w w:val="105"/>
                <w:sz w:val="15"/>
                <w:lang w:val="ru-RU"/>
              </w:rPr>
              <w:t xml:space="preserve"> </w:t>
            </w:r>
            <w:r w:rsidRPr="009F308B">
              <w:rPr>
                <w:w w:val="105"/>
                <w:sz w:val="15"/>
                <w:lang w:val="ru-RU"/>
              </w:rPr>
              <w:t>по</w:t>
            </w:r>
            <w:r w:rsidRPr="009F308B">
              <w:rPr>
                <w:spacing w:val="-8"/>
                <w:w w:val="105"/>
                <w:sz w:val="15"/>
                <w:lang w:val="ru-RU"/>
              </w:rPr>
              <w:t xml:space="preserve"> </w:t>
            </w:r>
            <w:r w:rsidRPr="009F308B">
              <w:rPr>
                <w:w w:val="105"/>
                <w:sz w:val="15"/>
                <w:lang w:val="ru-RU"/>
              </w:rPr>
              <w:t>дистанции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4.51</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18" w:after="0" w:line="233" w:lineRule="auto"/>
              <w:ind w:left="72"/>
              <w:rPr>
                <w:sz w:val="20"/>
                <w:szCs w:val="20"/>
                <w:lang w:val="ru-RU"/>
              </w:rPr>
            </w:pPr>
            <w:r w:rsidRPr="005332AF">
              <w:rPr>
                <w:sz w:val="20"/>
                <w:szCs w:val="20"/>
                <w:lang w:val="ru-RU"/>
              </w:rPr>
              <w:t>Мо</w:t>
            </w:r>
            <w:r>
              <w:rPr>
                <w:sz w:val="20"/>
                <w:szCs w:val="20"/>
                <w:lang w:val="ru-RU"/>
              </w:rPr>
              <w:t>дуль</w:t>
            </w:r>
            <w:r w:rsidRPr="005332AF">
              <w:rPr>
                <w:sz w:val="20"/>
                <w:szCs w:val="20"/>
                <w:lang w:val="ru-RU"/>
              </w:rPr>
              <w:t xml:space="preserve"> </w:t>
            </w:r>
            <w:r>
              <w:rPr>
                <w:sz w:val="20"/>
                <w:szCs w:val="20"/>
                <w:lang w:val="ru-RU"/>
              </w:rPr>
              <w:t>«</w:t>
            </w:r>
            <w:r w:rsidRPr="005332AF">
              <w:rPr>
                <w:sz w:val="20"/>
                <w:szCs w:val="20"/>
                <w:lang w:val="ru-RU"/>
              </w:rPr>
              <w:t>Кроссовая подготовка</w:t>
            </w:r>
            <w:r>
              <w:rPr>
                <w:sz w:val="20"/>
                <w:szCs w:val="20"/>
                <w:lang w:val="ru-RU"/>
              </w:rPr>
              <w:t>»</w:t>
            </w:r>
            <w:r w:rsidRPr="005332AF">
              <w:rPr>
                <w:sz w:val="20"/>
                <w:szCs w:val="20"/>
                <w:lang w:val="ru-RU"/>
              </w:rPr>
              <w:t xml:space="preserve">.  </w:t>
            </w:r>
            <w:r w:rsidRPr="00376B86">
              <w:rPr>
                <w:sz w:val="20"/>
                <w:szCs w:val="20"/>
                <w:lang w:val="ru-RU"/>
              </w:rPr>
              <w:t>Специальные беговые упражнения. Бег (12 мин). Игра "Баскетбол".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9F308B" w:rsidRDefault="0066546F" w:rsidP="001A0F8C">
            <w:pPr>
              <w:autoSpaceDE w:val="0"/>
              <w:autoSpaceDN w:val="0"/>
              <w:spacing w:before="76" w:after="0" w:line="245" w:lineRule="auto"/>
              <w:ind w:left="72" w:right="144"/>
              <w:rPr>
                <w:sz w:val="20"/>
                <w:szCs w:val="20"/>
                <w:lang w:val="ru-RU"/>
              </w:rPr>
            </w:pPr>
            <w:r w:rsidRPr="009F308B">
              <w:rPr>
                <w:spacing w:val="-1"/>
                <w:w w:val="105"/>
                <w:sz w:val="15"/>
                <w:lang w:val="ru-RU"/>
              </w:rPr>
              <w:t>разучивают</w:t>
            </w:r>
            <w:r w:rsidRPr="009F308B">
              <w:rPr>
                <w:spacing w:val="-10"/>
                <w:w w:val="105"/>
                <w:sz w:val="15"/>
                <w:lang w:val="ru-RU"/>
              </w:rPr>
              <w:t xml:space="preserve"> </w:t>
            </w:r>
            <w:r w:rsidRPr="009F308B">
              <w:rPr>
                <w:spacing w:val="-1"/>
                <w:w w:val="105"/>
                <w:sz w:val="15"/>
                <w:lang w:val="ru-RU"/>
              </w:rPr>
              <w:t>бег</w:t>
            </w:r>
            <w:r w:rsidRPr="009F308B">
              <w:rPr>
                <w:spacing w:val="-6"/>
                <w:w w:val="105"/>
                <w:sz w:val="15"/>
                <w:lang w:val="ru-RU"/>
              </w:rPr>
              <w:t xml:space="preserve"> </w:t>
            </w:r>
            <w:r w:rsidRPr="009F308B">
              <w:rPr>
                <w:spacing w:val="-1"/>
                <w:w w:val="105"/>
                <w:sz w:val="15"/>
                <w:lang w:val="ru-RU"/>
              </w:rPr>
              <w:t>с</w:t>
            </w:r>
            <w:r w:rsidRPr="009F308B">
              <w:rPr>
                <w:spacing w:val="-5"/>
                <w:w w:val="105"/>
                <w:sz w:val="15"/>
                <w:lang w:val="ru-RU"/>
              </w:rPr>
              <w:t xml:space="preserve"> </w:t>
            </w:r>
            <w:r w:rsidRPr="009F308B">
              <w:rPr>
                <w:spacing w:val="-1"/>
                <w:w w:val="105"/>
                <w:sz w:val="15"/>
                <w:lang w:val="ru-RU"/>
              </w:rPr>
              <w:t>равномерной</w:t>
            </w:r>
            <w:r w:rsidRPr="009F308B">
              <w:rPr>
                <w:spacing w:val="-9"/>
                <w:w w:val="105"/>
                <w:sz w:val="15"/>
                <w:lang w:val="ru-RU"/>
              </w:rPr>
              <w:t xml:space="preserve"> </w:t>
            </w:r>
            <w:r w:rsidRPr="009F308B">
              <w:rPr>
                <w:w w:val="105"/>
                <w:sz w:val="15"/>
                <w:lang w:val="ru-RU"/>
              </w:rPr>
              <w:t>скоростью</w:t>
            </w:r>
            <w:r w:rsidRPr="009F308B">
              <w:rPr>
                <w:spacing w:val="-10"/>
                <w:w w:val="105"/>
                <w:sz w:val="15"/>
                <w:lang w:val="ru-RU"/>
              </w:rPr>
              <w:t xml:space="preserve"> </w:t>
            </w:r>
            <w:r w:rsidRPr="009F308B">
              <w:rPr>
                <w:w w:val="105"/>
                <w:sz w:val="15"/>
                <w:lang w:val="ru-RU"/>
              </w:rPr>
              <w:t>по</w:t>
            </w:r>
            <w:r w:rsidRPr="009F308B">
              <w:rPr>
                <w:spacing w:val="-8"/>
                <w:w w:val="105"/>
                <w:sz w:val="15"/>
                <w:lang w:val="ru-RU"/>
              </w:rPr>
              <w:t xml:space="preserve"> </w:t>
            </w:r>
            <w:r w:rsidRPr="009F308B">
              <w:rPr>
                <w:w w:val="105"/>
                <w:sz w:val="15"/>
                <w:lang w:val="ru-RU"/>
              </w:rPr>
              <w:t>дистанции</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lastRenderedPageBreak/>
              <w:t>4.52</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18" w:after="0" w:line="233" w:lineRule="auto"/>
              <w:ind w:left="72"/>
              <w:rPr>
                <w:sz w:val="20"/>
                <w:szCs w:val="20"/>
                <w:lang w:val="ru-RU"/>
              </w:rPr>
            </w:pPr>
            <w:r w:rsidRPr="005332AF">
              <w:rPr>
                <w:sz w:val="20"/>
                <w:szCs w:val="20"/>
                <w:lang w:val="ru-RU"/>
              </w:rPr>
              <w:t>Мо</w:t>
            </w:r>
            <w:r>
              <w:rPr>
                <w:sz w:val="20"/>
                <w:szCs w:val="20"/>
                <w:lang w:val="ru-RU"/>
              </w:rPr>
              <w:t>дуль</w:t>
            </w:r>
            <w:r w:rsidRPr="005332AF">
              <w:rPr>
                <w:sz w:val="20"/>
                <w:szCs w:val="20"/>
                <w:lang w:val="ru-RU"/>
              </w:rPr>
              <w:t xml:space="preserve"> </w:t>
            </w:r>
            <w:r>
              <w:rPr>
                <w:sz w:val="20"/>
                <w:szCs w:val="20"/>
                <w:lang w:val="ru-RU"/>
              </w:rPr>
              <w:t>«</w:t>
            </w:r>
            <w:r w:rsidRPr="005332AF">
              <w:rPr>
                <w:sz w:val="20"/>
                <w:szCs w:val="20"/>
                <w:lang w:val="ru-RU"/>
              </w:rPr>
              <w:t>Кроссовая подготовка</w:t>
            </w:r>
            <w:r>
              <w:rPr>
                <w:sz w:val="20"/>
                <w:szCs w:val="20"/>
                <w:lang w:val="ru-RU"/>
              </w:rPr>
              <w:t>»</w:t>
            </w:r>
            <w:r w:rsidRPr="005332AF">
              <w:rPr>
                <w:sz w:val="20"/>
                <w:szCs w:val="20"/>
                <w:lang w:val="ru-RU"/>
              </w:rPr>
              <w:t>.  Специальные беговые упражнения. Бег (13 мин). Игра "Футбол". Тестирование прыжка в длину с места.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rsidP="001A0F8C">
            <w:pPr>
              <w:autoSpaceDE w:val="0"/>
              <w:autoSpaceDN w:val="0"/>
              <w:spacing w:before="78" w:after="0" w:line="254" w:lineRule="auto"/>
              <w:ind w:left="72"/>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4.53</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18" w:after="0" w:line="233" w:lineRule="auto"/>
              <w:ind w:left="72"/>
              <w:rPr>
                <w:sz w:val="20"/>
                <w:szCs w:val="20"/>
                <w:lang w:val="ru-RU"/>
              </w:rPr>
            </w:pPr>
            <w:r w:rsidRPr="005332AF">
              <w:rPr>
                <w:sz w:val="20"/>
                <w:szCs w:val="20"/>
                <w:lang w:val="ru-RU"/>
              </w:rPr>
              <w:t>Мо</w:t>
            </w:r>
            <w:r>
              <w:rPr>
                <w:sz w:val="20"/>
                <w:szCs w:val="20"/>
                <w:lang w:val="ru-RU"/>
              </w:rPr>
              <w:t>дуль</w:t>
            </w:r>
            <w:r w:rsidRPr="005332AF">
              <w:rPr>
                <w:sz w:val="20"/>
                <w:szCs w:val="20"/>
                <w:lang w:val="ru-RU"/>
              </w:rPr>
              <w:t xml:space="preserve"> </w:t>
            </w:r>
            <w:r>
              <w:rPr>
                <w:sz w:val="20"/>
                <w:szCs w:val="20"/>
                <w:lang w:val="ru-RU"/>
              </w:rPr>
              <w:t>«</w:t>
            </w:r>
            <w:r w:rsidRPr="005332AF">
              <w:rPr>
                <w:sz w:val="20"/>
                <w:szCs w:val="20"/>
                <w:lang w:val="ru-RU"/>
              </w:rPr>
              <w:t>Кроссовая подготовка</w:t>
            </w:r>
            <w:r>
              <w:rPr>
                <w:sz w:val="20"/>
                <w:szCs w:val="20"/>
                <w:lang w:val="ru-RU"/>
              </w:rPr>
              <w:t>»</w:t>
            </w:r>
            <w:r w:rsidRPr="005332AF">
              <w:rPr>
                <w:sz w:val="20"/>
                <w:szCs w:val="20"/>
                <w:lang w:val="ru-RU"/>
              </w:rPr>
              <w:t xml:space="preserve">.  </w:t>
            </w:r>
            <w:proofErr w:type="gramStart"/>
            <w:r>
              <w:rPr>
                <w:sz w:val="20"/>
                <w:szCs w:val="20"/>
                <w:lang w:val="ru-RU"/>
              </w:rPr>
              <w:t>Р</w:t>
            </w:r>
            <w:r w:rsidRPr="005332AF">
              <w:rPr>
                <w:sz w:val="20"/>
                <w:szCs w:val="20"/>
                <w:lang w:val="ru-RU"/>
              </w:rPr>
              <w:t>авномерный</w:t>
            </w:r>
            <w:proofErr w:type="gramEnd"/>
            <w:r w:rsidRPr="005332AF">
              <w:rPr>
                <w:sz w:val="20"/>
                <w:szCs w:val="20"/>
                <w:lang w:val="ru-RU"/>
              </w:rPr>
              <w:t xml:space="preserve"> бег (14 мин). Игра "Футбол". Тестирование подтягивания.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rsidP="001A0F8C">
            <w:pPr>
              <w:autoSpaceDE w:val="0"/>
              <w:autoSpaceDN w:val="0"/>
              <w:spacing w:before="76" w:after="0" w:line="254" w:lineRule="auto"/>
              <w:ind w:left="72" w:right="144"/>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C45D22"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4.54</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18" w:after="0" w:line="233" w:lineRule="auto"/>
              <w:ind w:left="72"/>
              <w:rPr>
                <w:sz w:val="20"/>
                <w:szCs w:val="20"/>
                <w:lang w:val="ru-RU"/>
              </w:rPr>
            </w:pPr>
            <w:r w:rsidRPr="005332AF">
              <w:rPr>
                <w:sz w:val="20"/>
                <w:szCs w:val="20"/>
                <w:lang w:val="ru-RU"/>
              </w:rPr>
              <w:t>Мо</w:t>
            </w:r>
            <w:r>
              <w:rPr>
                <w:sz w:val="20"/>
                <w:szCs w:val="20"/>
                <w:lang w:val="ru-RU"/>
              </w:rPr>
              <w:t>дуль</w:t>
            </w:r>
            <w:r w:rsidRPr="005332AF">
              <w:rPr>
                <w:sz w:val="20"/>
                <w:szCs w:val="20"/>
                <w:lang w:val="ru-RU"/>
              </w:rPr>
              <w:t xml:space="preserve"> </w:t>
            </w:r>
            <w:r>
              <w:rPr>
                <w:sz w:val="20"/>
                <w:szCs w:val="20"/>
                <w:lang w:val="ru-RU"/>
              </w:rPr>
              <w:t>«</w:t>
            </w:r>
            <w:r w:rsidRPr="005332AF">
              <w:rPr>
                <w:sz w:val="20"/>
                <w:szCs w:val="20"/>
                <w:lang w:val="ru-RU"/>
              </w:rPr>
              <w:t>Кроссовая подготовка</w:t>
            </w:r>
            <w:r>
              <w:rPr>
                <w:sz w:val="20"/>
                <w:szCs w:val="20"/>
                <w:lang w:val="ru-RU"/>
              </w:rPr>
              <w:t>»</w:t>
            </w:r>
            <w:r w:rsidRPr="005332AF">
              <w:rPr>
                <w:sz w:val="20"/>
                <w:szCs w:val="20"/>
                <w:lang w:val="ru-RU"/>
              </w:rPr>
              <w:t xml:space="preserve">.  </w:t>
            </w:r>
            <w:proofErr w:type="gramStart"/>
            <w:r w:rsidRPr="005332AF">
              <w:rPr>
                <w:sz w:val="20"/>
                <w:szCs w:val="20"/>
                <w:lang w:val="ru-RU"/>
              </w:rPr>
              <w:t>Равномерный</w:t>
            </w:r>
            <w:proofErr w:type="gramEnd"/>
            <w:r w:rsidRPr="005332AF">
              <w:rPr>
                <w:sz w:val="20"/>
                <w:szCs w:val="20"/>
                <w:lang w:val="ru-RU"/>
              </w:rPr>
              <w:t xml:space="preserve"> бег (15 мин). Игра "Баскетбол". Тестирование подъема туловища, из положения лежа.</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F33D81"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F33D81"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F33D81"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F33D81"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rsidP="001A0F8C">
            <w:pPr>
              <w:autoSpaceDE w:val="0"/>
              <w:autoSpaceDN w:val="0"/>
              <w:spacing w:before="78" w:after="0" w:line="250" w:lineRule="auto"/>
              <w:ind w:left="72" w:right="144"/>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4.55</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18" w:after="0" w:line="233" w:lineRule="auto"/>
              <w:ind w:left="72"/>
              <w:rPr>
                <w:sz w:val="20"/>
                <w:szCs w:val="20"/>
                <w:lang w:val="ru-RU"/>
              </w:rPr>
            </w:pPr>
            <w:r w:rsidRPr="005332AF">
              <w:rPr>
                <w:sz w:val="20"/>
                <w:szCs w:val="20"/>
                <w:lang w:val="ru-RU"/>
              </w:rPr>
              <w:t>Мо</w:t>
            </w:r>
            <w:r>
              <w:rPr>
                <w:sz w:val="20"/>
                <w:szCs w:val="20"/>
                <w:lang w:val="ru-RU"/>
              </w:rPr>
              <w:t>дуль</w:t>
            </w:r>
            <w:r w:rsidRPr="005332AF">
              <w:rPr>
                <w:sz w:val="20"/>
                <w:szCs w:val="20"/>
                <w:lang w:val="ru-RU"/>
              </w:rPr>
              <w:t xml:space="preserve"> </w:t>
            </w:r>
            <w:r>
              <w:rPr>
                <w:sz w:val="20"/>
                <w:szCs w:val="20"/>
                <w:lang w:val="ru-RU"/>
              </w:rPr>
              <w:t>«</w:t>
            </w:r>
            <w:r w:rsidRPr="005332AF">
              <w:rPr>
                <w:sz w:val="20"/>
                <w:szCs w:val="20"/>
                <w:lang w:val="ru-RU"/>
              </w:rPr>
              <w:t>Кроссовая подготовка</w:t>
            </w:r>
            <w:r>
              <w:rPr>
                <w:sz w:val="20"/>
                <w:szCs w:val="20"/>
                <w:lang w:val="ru-RU"/>
              </w:rPr>
              <w:t>»</w:t>
            </w:r>
            <w:r w:rsidRPr="005332AF">
              <w:rPr>
                <w:sz w:val="20"/>
                <w:szCs w:val="20"/>
                <w:lang w:val="ru-RU"/>
              </w:rPr>
              <w:t>.  Специальные беговые упражнения. Бег (16 мин).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rsidP="001A0F8C">
            <w:pPr>
              <w:autoSpaceDE w:val="0"/>
              <w:autoSpaceDN w:val="0"/>
              <w:spacing w:before="78" w:after="0" w:line="250" w:lineRule="auto"/>
              <w:ind w:left="72" w:right="144"/>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4.56</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18" w:after="0" w:line="233" w:lineRule="auto"/>
              <w:ind w:left="72"/>
              <w:rPr>
                <w:sz w:val="20"/>
                <w:szCs w:val="20"/>
                <w:lang w:val="ru-RU"/>
              </w:rPr>
            </w:pPr>
            <w:r w:rsidRPr="005332AF">
              <w:rPr>
                <w:sz w:val="20"/>
                <w:szCs w:val="20"/>
                <w:lang w:val="ru-RU"/>
              </w:rPr>
              <w:t>Мо</w:t>
            </w:r>
            <w:r>
              <w:rPr>
                <w:sz w:val="20"/>
                <w:szCs w:val="20"/>
                <w:lang w:val="ru-RU"/>
              </w:rPr>
              <w:t>дуль</w:t>
            </w:r>
            <w:r w:rsidRPr="005332AF">
              <w:rPr>
                <w:sz w:val="20"/>
                <w:szCs w:val="20"/>
                <w:lang w:val="ru-RU"/>
              </w:rPr>
              <w:t xml:space="preserve"> </w:t>
            </w:r>
            <w:r>
              <w:rPr>
                <w:sz w:val="20"/>
                <w:szCs w:val="20"/>
                <w:lang w:val="ru-RU"/>
              </w:rPr>
              <w:t>«</w:t>
            </w:r>
            <w:r w:rsidRPr="005332AF">
              <w:rPr>
                <w:sz w:val="20"/>
                <w:szCs w:val="20"/>
                <w:lang w:val="ru-RU"/>
              </w:rPr>
              <w:t>Кроссовая подготовка</w:t>
            </w:r>
            <w:r>
              <w:rPr>
                <w:sz w:val="20"/>
                <w:szCs w:val="20"/>
                <w:lang w:val="ru-RU"/>
              </w:rPr>
              <w:t>»</w:t>
            </w:r>
            <w:r w:rsidRPr="005332AF">
              <w:rPr>
                <w:sz w:val="20"/>
                <w:szCs w:val="20"/>
                <w:lang w:val="ru-RU"/>
              </w:rPr>
              <w:t xml:space="preserve">.  </w:t>
            </w:r>
            <w:proofErr w:type="gramStart"/>
            <w:r w:rsidRPr="005332AF">
              <w:rPr>
                <w:sz w:val="20"/>
                <w:szCs w:val="20"/>
                <w:lang w:val="ru-RU"/>
              </w:rPr>
              <w:t>Равномерный</w:t>
            </w:r>
            <w:proofErr w:type="gramEnd"/>
            <w:r w:rsidRPr="005332AF">
              <w:rPr>
                <w:sz w:val="20"/>
                <w:szCs w:val="20"/>
                <w:lang w:val="ru-RU"/>
              </w:rPr>
              <w:t xml:space="preserve"> бег (17 мин).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rsidP="001A0F8C">
            <w:pPr>
              <w:autoSpaceDE w:val="0"/>
              <w:autoSpaceDN w:val="0"/>
              <w:spacing w:before="76" w:after="0" w:line="252" w:lineRule="auto"/>
              <w:ind w:left="72"/>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4.57</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18" w:after="0" w:line="233" w:lineRule="auto"/>
              <w:ind w:left="72"/>
              <w:rPr>
                <w:sz w:val="20"/>
                <w:szCs w:val="20"/>
                <w:lang w:val="ru-RU"/>
              </w:rPr>
            </w:pPr>
            <w:r w:rsidRPr="005332AF">
              <w:rPr>
                <w:sz w:val="20"/>
                <w:szCs w:val="20"/>
                <w:lang w:val="ru-RU"/>
              </w:rPr>
              <w:t>Мо</w:t>
            </w:r>
            <w:r>
              <w:rPr>
                <w:sz w:val="20"/>
                <w:szCs w:val="20"/>
                <w:lang w:val="ru-RU"/>
              </w:rPr>
              <w:t>дуль</w:t>
            </w:r>
            <w:r w:rsidRPr="005332AF">
              <w:rPr>
                <w:sz w:val="20"/>
                <w:szCs w:val="20"/>
                <w:lang w:val="ru-RU"/>
              </w:rPr>
              <w:t xml:space="preserve"> </w:t>
            </w:r>
            <w:r>
              <w:rPr>
                <w:sz w:val="20"/>
                <w:szCs w:val="20"/>
                <w:lang w:val="ru-RU"/>
              </w:rPr>
              <w:t>«</w:t>
            </w:r>
            <w:r w:rsidRPr="005332AF">
              <w:rPr>
                <w:sz w:val="20"/>
                <w:szCs w:val="20"/>
                <w:lang w:val="ru-RU"/>
              </w:rPr>
              <w:t>Кроссовая подготовка</w:t>
            </w:r>
            <w:r>
              <w:rPr>
                <w:sz w:val="20"/>
                <w:szCs w:val="20"/>
                <w:lang w:val="ru-RU"/>
              </w:rPr>
              <w:t>»</w:t>
            </w:r>
            <w:r w:rsidRPr="005332AF">
              <w:rPr>
                <w:sz w:val="20"/>
                <w:szCs w:val="20"/>
                <w:lang w:val="ru-RU"/>
              </w:rPr>
              <w:t>.  Специальные беговые упражнения. Бег (18 мин).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rsidP="001A0F8C">
            <w:pPr>
              <w:autoSpaceDE w:val="0"/>
              <w:autoSpaceDN w:val="0"/>
              <w:spacing w:before="78" w:after="0" w:line="254" w:lineRule="auto"/>
              <w:ind w:left="72"/>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C45D22" w:rsidTr="006F2357">
        <w:trPr>
          <w:trHeight w:hRule="exact" w:val="114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4.58</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«Кроссовая подготовка».  Бег (2 км) без учета времени на результат. Упражнения для восстановления дыхания.</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rsidP="001A0F8C">
            <w:pPr>
              <w:autoSpaceDE w:val="0"/>
              <w:autoSpaceDN w:val="0"/>
              <w:spacing w:before="78" w:after="0" w:line="250" w:lineRule="auto"/>
              <w:ind w:left="72" w:right="144"/>
              <w:rPr>
                <w:sz w:val="20"/>
                <w:szCs w:val="20"/>
                <w:lang w:val="ru-RU"/>
              </w:rPr>
            </w:pPr>
            <w:r w:rsidRPr="00C45D22">
              <w:rPr>
                <w:rFonts w:ascii="Times New Roman" w:eastAsia="Times New Roman" w:hAnsi="Times New Roman"/>
                <w:color w:val="000000"/>
                <w:w w:val="97"/>
                <w:sz w:val="20"/>
                <w:szCs w:val="20"/>
                <w:lang w:val="ru-RU"/>
              </w:rPr>
              <w:t xml:space="preserve">описывают технику равномерного бега и </w:t>
            </w:r>
            <w:r w:rsidRPr="00C45D22">
              <w:rPr>
                <w:sz w:val="20"/>
                <w:szCs w:val="20"/>
                <w:lang w:val="ru-RU"/>
              </w:rPr>
              <w:br/>
            </w:r>
            <w:r w:rsidRPr="00C45D22">
              <w:rPr>
                <w:rFonts w:ascii="Times New Roman" w:eastAsia="Times New Roman" w:hAnsi="Times New Roman"/>
                <w:color w:val="000000"/>
                <w:w w:val="97"/>
                <w:sz w:val="20"/>
                <w:szCs w:val="20"/>
                <w:lang w:val="ru-RU"/>
              </w:rPr>
              <w:t xml:space="preserve">разучивают его на учебной дистанции (за </w:t>
            </w:r>
            <w:r w:rsidRPr="00C45D22">
              <w:rPr>
                <w:sz w:val="20"/>
                <w:szCs w:val="20"/>
                <w:lang w:val="ru-RU"/>
              </w:rPr>
              <w:br/>
            </w:r>
            <w:r w:rsidRPr="00C45D22">
              <w:rPr>
                <w:rFonts w:ascii="Times New Roman" w:eastAsia="Times New Roman" w:hAnsi="Times New Roman"/>
                <w:color w:val="000000"/>
                <w:w w:val="97"/>
                <w:sz w:val="20"/>
                <w:szCs w:val="20"/>
                <w:lang w:val="ru-RU"/>
              </w:rPr>
              <w:t>лидером, с коррекцией скорости передвижения учителем</w:t>
            </w:r>
            <w:proofErr w:type="gramStart"/>
            <w:r w:rsidRPr="00C45D22">
              <w:rPr>
                <w:rFonts w:ascii="Times New Roman" w:eastAsia="Times New Roman" w:hAnsi="Times New Roman"/>
                <w:color w:val="000000"/>
                <w:w w:val="97"/>
                <w:sz w:val="20"/>
                <w:szCs w:val="20"/>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lastRenderedPageBreak/>
              <w:t>4.59</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Специальные беговые упражнения. Тестирование бега по дистанции (30 м) и челночного бега (3 по 10 м). Инструктаж по ТБ.</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C409D" w:rsidRDefault="0066546F" w:rsidP="001A0F8C">
            <w:pPr>
              <w:autoSpaceDE w:val="0"/>
              <w:autoSpaceDN w:val="0"/>
              <w:spacing w:before="78" w:after="0" w:line="252" w:lineRule="auto"/>
              <w:ind w:left="72" w:right="576"/>
              <w:rPr>
                <w:sz w:val="20"/>
                <w:szCs w:val="20"/>
                <w:lang w:val="ru-RU"/>
              </w:rPr>
            </w:pPr>
            <w:r w:rsidRPr="00BC409D">
              <w:rPr>
                <w:spacing w:val="-1"/>
                <w:w w:val="105"/>
                <w:sz w:val="15"/>
                <w:lang w:val="ru-RU"/>
              </w:rPr>
              <w:t>знакомятся</w:t>
            </w:r>
            <w:r w:rsidRPr="00BC409D">
              <w:rPr>
                <w:spacing w:val="-11"/>
                <w:w w:val="105"/>
                <w:sz w:val="15"/>
                <w:lang w:val="ru-RU"/>
              </w:rPr>
              <w:t xml:space="preserve"> </w:t>
            </w:r>
            <w:r w:rsidRPr="00BC409D">
              <w:rPr>
                <w:spacing w:val="-1"/>
                <w:w w:val="105"/>
                <w:sz w:val="15"/>
                <w:lang w:val="ru-RU"/>
              </w:rPr>
              <w:t>с</w:t>
            </w:r>
            <w:r w:rsidRPr="00BC409D">
              <w:rPr>
                <w:spacing w:val="-11"/>
                <w:w w:val="105"/>
                <w:sz w:val="15"/>
                <w:lang w:val="ru-RU"/>
              </w:rPr>
              <w:t xml:space="preserve"> </w:t>
            </w:r>
            <w:r w:rsidRPr="00BC409D">
              <w:rPr>
                <w:spacing w:val="-1"/>
                <w:w w:val="105"/>
                <w:sz w:val="15"/>
                <w:lang w:val="ru-RU"/>
              </w:rPr>
              <w:t>рекомендациями</w:t>
            </w:r>
            <w:r w:rsidRPr="00BC409D">
              <w:rPr>
                <w:spacing w:val="-8"/>
                <w:w w:val="105"/>
                <w:sz w:val="15"/>
                <w:lang w:val="ru-RU"/>
              </w:rPr>
              <w:t xml:space="preserve"> </w:t>
            </w:r>
            <w:r w:rsidRPr="00BC409D">
              <w:rPr>
                <w:spacing w:val="-1"/>
                <w:w w:val="105"/>
                <w:sz w:val="15"/>
                <w:lang w:val="ru-RU"/>
              </w:rPr>
              <w:t>по</w:t>
            </w:r>
            <w:r w:rsidRPr="00BC409D">
              <w:rPr>
                <w:spacing w:val="-11"/>
                <w:w w:val="105"/>
                <w:sz w:val="15"/>
                <w:lang w:val="ru-RU"/>
              </w:rPr>
              <w:t xml:space="preserve"> </w:t>
            </w:r>
            <w:r w:rsidRPr="00BC409D">
              <w:rPr>
                <w:spacing w:val="-1"/>
                <w:w w:val="105"/>
                <w:sz w:val="15"/>
                <w:lang w:val="ru-RU"/>
              </w:rPr>
              <w:t>технике</w:t>
            </w:r>
            <w:r w:rsidRPr="00BC409D">
              <w:rPr>
                <w:spacing w:val="-8"/>
                <w:w w:val="105"/>
                <w:sz w:val="15"/>
                <w:lang w:val="ru-RU"/>
              </w:rPr>
              <w:t xml:space="preserve"> </w:t>
            </w:r>
            <w:r w:rsidRPr="00BC409D">
              <w:rPr>
                <w:w w:val="105"/>
                <w:sz w:val="15"/>
                <w:lang w:val="ru-RU"/>
              </w:rPr>
              <w:t>безопасности</w:t>
            </w:r>
            <w:r w:rsidRPr="00BC409D">
              <w:rPr>
                <w:spacing w:val="-11"/>
                <w:w w:val="105"/>
                <w:sz w:val="15"/>
                <w:lang w:val="ru-RU"/>
              </w:rPr>
              <w:t xml:space="preserve"> </w:t>
            </w:r>
            <w:r w:rsidRPr="00BC409D">
              <w:rPr>
                <w:w w:val="105"/>
                <w:sz w:val="15"/>
                <w:lang w:val="ru-RU"/>
              </w:rPr>
              <w:t>во</w:t>
            </w:r>
            <w:r w:rsidRPr="00BC409D">
              <w:rPr>
                <w:spacing w:val="-11"/>
                <w:w w:val="105"/>
                <w:sz w:val="15"/>
                <w:lang w:val="ru-RU"/>
              </w:rPr>
              <w:t xml:space="preserve"> </w:t>
            </w:r>
            <w:r w:rsidRPr="00BC409D">
              <w:rPr>
                <w:w w:val="105"/>
                <w:sz w:val="15"/>
                <w:lang w:val="ru-RU"/>
              </w:rPr>
              <w:t>время</w:t>
            </w:r>
            <w:r w:rsidRPr="00BC409D">
              <w:rPr>
                <w:spacing w:val="-36"/>
                <w:w w:val="105"/>
                <w:sz w:val="15"/>
                <w:lang w:val="ru-RU"/>
              </w:rPr>
              <w:t xml:space="preserve"> </w:t>
            </w:r>
            <w:r w:rsidRPr="00BC409D">
              <w:rPr>
                <w:w w:val="105"/>
                <w:sz w:val="15"/>
                <w:lang w:val="ru-RU"/>
              </w:rPr>
              <w:t>выполнения</w:t>
            </w:r>
            <w:r w:rsidRPr="00BC409D">
              <w:rPr>
                <w:spacing w:val="-9"/>
                <w:w w:val="105"/>
                <w:sz w:val="15"/>
                <w:lang w:val="ru-RU"/>
              </w:rPr>
              <w:t xml:space="preserve"> </w:t>
            </w:r>
            <w:r w:rsidRPr="00BC409D">
              <w:rPr>
                <w:w w:val="105"/>
                <w:sz w:val="15"/>
                <w:lang w:val="ru-RU"/>
              </w:rPr>
              <w:t>беговых</w:t>
            </w:r>
            <w:r w:rsidRPr="00BC409D">
              <w:rPr>
                <w:spacing w:val="-9"/>
                <w:w w:val="105"/>
                <w:sz w:val="15"/>
                <w:lang w:val="ru-RU"/>
              </w:rPr>
              <w:t xml:space="preserve"> </w:t>
            </w:r>
            <w:r w:rsidRPr="00BC409D">
              <w:rPr>
                <w:w w:val="105"/>
                <w:sz w:val="15"/>
                <w:lang w:val="ru-RU"/>
              </w:rPr>
              <w:t>упражнений</w:t>
            </w:r>
            <w:r w:rsidRPr="00BC409D">
              <w:rPr>
                <w:spacing w:val="-6"/>
                <w:w w:val="105"/>
                <w:sz w:val="15"/>
                <w:lang w:val="ru-RU"/>
              </w:rPr>
              <w:t xml:space="preserve"> </w:t>
            </w:r>
            <w:r w:rsidRPr="00BC409D">
              <w:rPr>
                <w:w w:val="105"/>
                <w:sz w:val="15"/>
                <w:lang w:val="ru-RU"/>
              </w:rPr>
              <w:t>на</w:t>
            </w:r>
            <w:r w:rsidRPr="00BC409D">
              <w:rPr>
                <w:spacing w:val="-6"/>
                <w:w w:val="105"/>
                <w:sz w:val="15"/>
                <w:lang w:val="ru-RU"/>
              </w:rPr>
              <w:t xml:space="preserve"> </w:t>
            </w:r>
            <w:r w:rsidRPr="00BC409D">
              <w:rPr>
                <w:w w:val="105"/>
                <w:sz w:val="15"/>
                <w:lang w:val="ru-RU"/>
              </w:rPr>
              <w:t>самостоятельных</w:t>
            </w:r>
            <w:r w:rsidRPr="00BC409D">
              <w:rPr>
                <w:spacing w:val="-8"/>
                <w:w w:val="105"/>
                <w:sz w:val="15"/>
                <w:lang w:val="ru-RU"/>
              </w:rPr>
              <w:t xml:space="preserve"> </w:t>
            </w:r>
            <w:r w:rsidRPr="00BC409D">
              <w:rPr>
                <w:w w:val="105"/>
                <w:sz w:val="15"/>
                <w:lang w:val="ru-RU"/>
              </w:rPr>
              <w:t>занятиях</w:t>
            </w:r>
            <w:r w:rsidRPr="00BC409D">
              <w:rPr>
                <w:spacing w:val="-37"/>
                <w:w w:val="105"/>
                <w:sz w:val="15"/>
                <w:lang w:val="ru-RU"/>
              </w:rPr>
              <w:t xml:space="preserve"> </w:t>
            </w:r>
            <w:r w:rsidRPr="00BC409D">
              <w:rPr>
                <w:w w:val="105"/>
                <w:sz w:val="15"/>
                <w:lang w:val="ru-RU"/>
              </w:rPr>
              <w:t>лёгкой</w:t>
            </w:r>
            <w:r w:rsidRPr="00BC409D">
              <w:rPr>
                <w:spacing w:val="-4"/>
                <w:w w:val="105"/>
                <w:sz w:val="15"/>
                <w:lang w:val="ru-RU"/>
              </w:rPr>
              <w:t xml:space="preserve"> </w:t>
            </w:r>
            <w:r w:rsidRPr="00BC409D">
              <w:rPr>
                <w:w w:val="105"/>
                <w:sz w:val="15"/>
                <w:lang w:val="ru-RU"/>
              </w:rPr>
              <w:t>атлетикой;</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18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4.60</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Специальные беговые упражнения. Тестирование бега по дистанции (60 м</w:t>
            </w:r>
            <w:proofErr w:type="gramStart"/>
            <w:r w:rsidRPr="00B84493">
              <w:rPr>
                <w:sz w:val="20"/>
                <w:szCs w:val="20"/>
                <w:lang w:val="ru-RU"/>
              </w:rPr>
              <w:t xml:space="preserve">).. </w:t>
            </w:r>
            <w:proofErr w:type="gramEnd"/>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71" w:lineRule="auto"/>
              <w:ind w:left="86" w:right="147"/>
              <w:rPr>
                <w:sz w:val="15"/>
              </w:rPr>
            </w:pPr>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7"/>
                <w:w w:val="105"/>
                <w:sz w:val="15"/>
              </w:rPr>
              <w:t xml:space="preserve"> </w:t>
            </w:r>
            <w:r>
              <w:rPr>
                <w:spacing w:val="-1"/>
                <w:w w:val="105"/>
                <w:sz w:val="15"/>
              </w:rPr>
              <w:t>технику</w:t>
            </w:r>
            <w:r>
              <w:rPr>
                <w:spacing w:val="-11"/>
                <w:w w:val="105"/>
                <w:sz w:val="15"/>
              </w:rPr>
              <w:t xml:space="preserve"> </w:t>
            </w:r>
            <w:r>
              <w:rPr>
                <w:w w:val="105"/>
                <w:sz w:val="15"/>
              </w:rPr>
              <w:t>бега</w:t>
            </w:r>
            <w:r>
              <w:rPr>
                <w:spacing w:val="-8"/>
                <w:w w:val="105"/>
                <w:sz w:val="15"/>
              </w:rPr>
              <w:t xml:space="preserve"> </w:t>
            </w:r>
            <w:r>
              <w:rPr>
                <w:w w:val="105"/>
                <w:sz w:val="15"/>
              </w:rPr>
              <w:t>на</w:t>
            </w:r>
            <w:r>
              <w:rPr>
                <w:spacing w:val="-8"/>
                <w:w w:val="105"/>
                <w:sz w:val="15"/>
              </w:rPr>
              <w:t xml:space="preserve"> </w:t>
            </w:r>
            <w:r>
              <w:rPr>
                <w:w w:val="105"/>
                <w:sz w:val="15"/>
              </w:rPr>
              <w:t>короткие</w:t>
            </w:r>
            <w:r>
              <w:rPr>
                <w:spacing w:val="-36"/>
                <w:w w:val="105"/>
                <w:sz w:val="15"/>
              </w:rPr>
              <w:t xml:space="preserve"> </w:t>
            </w:r>
            <w:r>
              <w:rPr>
                <w:w w:val="105"/>
                <w:sz w:val="15"/>
              </w:rPr>
              <w:t>дистанции</w:t>
            </w:r>
            <w:r>
              <w:rPr>
                <w:spacing w:val="-3"/>
                <w:w w:val="105"/>
                <w:sz w:val="15"/>
              </w:rPr>
              <w:t xml:space="preserve"> </w:t>
            </w:r>
            <w:r>
              <w:rPr>
                <w:w w:val="105"/>
                <w:sz w:val="15"/>
              </w:rPr>
              <w:t>с</w:t>
            </w:r>
            <w:r>
              <w:rPr>
                <w:spacing w:val="-4"/>
                <w:w w:val="105"/>
                <w:sz w:val="15"/>
              </w:rPr>
              <w:t xml:space="preserve"> </w:t>
            </w:r>
            <w:r>
              <w:rPr>
                <w:w w:val="105"/>
                <w:sz w:val="15"/>
              </w:rPr>
              <w:t>высокого</w:t>
            </w:r>
            <w:r>
              <w:rPr>
                <w:spacing w:val="-3"/>
                <w:w w:val="105"/>
                <w:sz w:val="15"/>
              </w:rPr>
              <w:t xml:space="preserve"> </w:t>
            </w:r>
            <w:r>
              <w:rPr>
                <w:w w:val="105"/>
                <w:sz w:val="15"/>
              </w:rPr>
              <w:t>старта</w:t>
            </w:r>
            <w:proofErr w:type="gramStart"/>
            <w:r>
              <w:rPr>
                <w:w w:val="105"/>
                <w:sz w:val="15"/>
              </w:rPr>
              <w:t>;;</w:t>
            </w:r>
            <w:proofErr w:type="gramEnd"/>
          </w:p>
          <w:p w:rsidR="0066546F" w:rsidRDefault="0066546F" w:rsidP="001A0F8C">
            <w:pPr>
              <w:pStyle w:val="TableParagraph"/>
              <w:spacing w:before="0" w:line="169" w:lineRule="exact"/>
              <w:ind w:left="86"/>
              <w:rPr>
                <w:sz w:val="15"/>
              </w:rPr>
            </w:pPr>
            <w:r>
              <w:rPr>
                <w:spacing w:val="-1"/>
                <w:w w:val="105"/>
                <w:sz w:val="15"/>
              </w:rPr>
              <w:t>разучивают</w:t>
            </w:r>
            <w:r>
              <w:rPr>
                <w:spacing w:val="-12"/>
                <w:w w:val="105"/>
                <w:sz w:val="15"/>
              </w:rPr>
              <w:t xml:space="preserve"> </w:t>
            </w:r>
            <w:r>
              <w:rPr>
                <w:spacing w:val="-1"/>
                <w:w w:val="105"/>
                <w:sz w:val="15"/>
              </w:rPr>
              <w:t>стартовое</w:t>
            </w:r>
            <w:r>
              <w:rPr>
                <w:spacing w:val="-7"/>
                <w:w w:val="105"/>
                <w:sz w:val="15"/>
              </w:rPr>
              <w:t xml:space="preserve"> </w:t>
            </w:r>
            <w:r>
              <w:rPr>
                <w:spacing w:val="-1"/>
                <w:w w:val="105"/>
                <w:sz w:val="15"/>
              </w:rPr>
              <w:t>и</w:t>
            </w:r>
            <w:r>
              <w:rPr>
                <w:spacing w:val="-7"/>
                <w:w w:val="105"/>
                <w:sz w:val="15"/>
              </w:rPr>
              <w:t xml:space="preserve"> </w:t>
            </w:r>
            <w:r>
              <w:rPr>
                <w:spacing w:val="-1"/>
                <w:w w:val="105"/>
                <w:sz w:val="15"/>
              </w:rPr>
              <w:t>финишное</w:t>
            </w:r>
            <w:r>
              <w:rPr>
                <w:spacing w:val="-6"/>
                <w:w w:val="105"/>
                <w:sz w:val="15"/>
              </w:rPr>
              <w:t xml:space="preserve"> </w:t>
            </w:r>
            <w:r>
              <w:rPr>
                <w:spacing w:val="-1"/>
                <w:w w:val="105"/>
                <w:sz w:val="15"/>
              </w:rPr>
              <w:t>ускорение</w:t>
            </w:r>
            <w:proofErr w:type="gramStart"/>
            <w:r>
              <w:rPr>
                <w:spacing w:val="-1"/>
                <w:w w:val="105"/>
                <w:sz w:val="15"/>
              </w:rPr>
              <w:t>;;</w:t>
            </w:r>
            <w:proofErr w:type="gramEnd"/>
          </w:p>
          <w:p w:rsidR="0066546F" w:rsidRPr="00BC409D" w:rsidRDefault="0066546F" w:rsidP="001A0F8C">
            <w:pPr>
              <w:autoSpaceDE w:val="0"/>
              <w:autoSpaceDN w:val="0"/>
              <w:spacing w:before="78" w:after="0" w:line="252" w:lineRule="auto"/>
              <w:ind w:left="72" w:right="144"/>
              <w:rPr>
                <w:sz w:val="20"/>
                <w:szCs w:val="20"/>
                <w:lang w:val="ru-RU"/>
              </w:rPr>
            </w:pPr>
            <w:r w:rsidRPr="00BC409D">
              <w:rPr>
                <w:spacing w:val="-1"/>
                <w:w w:val="105"/>
                <w:sz w:val="15"/>
                <w:lang w:val="ru-RU"/>
              </w:rPr>
              <w:t>разучивают</w:t>
            </w:r>
            <w:r w:rsidRPr="00BC409D">
              <w:rPr>
                <w:spacing w:val="-10"/>
                <w:w w:val="105"/>
                <w:sz w:val="15"/>
                <w:lang w:val="ru-RU"/>
              </w:rPr>
              <w:t xml:space="preserve"> </w:t>
            </w:r>
            <w:r w:rsidRPr="00BC409D">
              <w:rPr>
                <w:spacing w:val="-1"/>
                <w:w w:val="105"/>
                <w:sz w:val="15"/>
                <w:lang w:val="ru-RU"/>
              </w:rPr>
              <w:t>бег</w:t>
            </w:r>
            <w:r w:rsidRPr="00BC409D">
              <w:rPr>
                <w:spacing w:val="-11"/>
                <w:w w:val="105"/>
                <w:sz w:val="15"/>
                <w:lang w:val="ru-RU"/>
              </w:rPr>
              <w:t xml:space="preserve"> </w:t>
            </w:r>
            <w:r w:rsidRPr="00BC409D">
              <w:rPr>
                <w:spacing w:val="-1"/>
                <w:w w:val="105"/>
                <w:sz w:val="15"/>
                <w:lang w:val="ru-RU"/>
              </w:rPr>
              <w:t>с</w:t>
            </w:r>
            <w:r w:rsidRPr="00BC409D">
              <w:rPr>
                <w:spacing w:val="-7"/>
                <w:w w:val="105"/>
                <w:sz w:val="15"/>
                <w:lang w:val="ru-RU"/>
              </w:rPr>
              <w:t xml:space="preserve"> </w:t>
            </w:r>
            <w:r w:rsidRPr="00BC409D">
              <w:rPr>
                <w:w w:val="105"/>
                <w:sz w:val="15"/>
                <w:lang w:val="ru-RU"/>
              </w:rPr>
              <w:t>максимальной</w:t>
            </w:r>
            <w:r w:rsidRPr="00BC409D">
              <w:rPr>
                <w:spacing w:val="-9"/>
                <w:w w:val="105"/>
                <w:sz w:val="15"/>
                <w:lang w:val="ru-RU"/>
              </w:rPr>
              <w:t xml:space="preserve"> </w:t>
            </w:r>
            <w:r w:rsidRPr="00BC409D">
              <w:rPr>
                <w:w w:val="105"/>
                <w:sz w:val="15"/>
                <w:lang w:val="ru-RU"/>
              </w:rPr>
              <w:t>скоростью</w:t>
            </w:r>
            <w:r w:rsidRPr="00BC409D">
              <w:rPr>
                <w:spacing w:val="-9"/>
                <w:w w:val="105"/>
                <w:sz w:val="15"/>
                <w:lang w:val="ru-RU"/>
              </w:rPr>
              <w:t xml:space="preserve"> </w:t>
            </w:r>
            <w:r w:rsidRPr="00BC409D">
              <w:rPr>
                <w:w w:val="105"/>
                <w:sz w:val="15"/>
                <w:lang w:val="ru-RU"/>
              </w:rPr>
              <w:t>с</w:t>
            </w:r>
            <w:r w:rsidRPr="00BC409D">
              <w:rPr>
                <w:spacing w:val="-10"/>
                <w:w w:val="105"/>
                <w:sz w:val="15"/>
                <w:lang w:val="ru-RU"/>
              </w:rPr>
              <w:t xml:space="preserve"> </w:t>
            </w:r>
            <w:r w:rsidRPr="00BC409D">
              <w:rPr>
                <w:w w:val="105"/>
                <w:sz w:val="15"/>
                <w:lang w:val="ru-RU"/>
              </w:rPr>
              <w:t>высокого</w:t>
            </w:r>
            <w:r w:rsidRPr="00BC409D">
              <w:rPr>
                <w:spacing w:val="-13"/>
                <w:w w:val="105"/>
                <w:sz w:val="15"/>
                <w:lang w:val="ru-RU"/>
              </w:rPr>
              <w:t xml:space="preserve"> </w:t>
            </w:r>
            <w:r w:rsidRPr="00BC409D">
              <w:rPr>
                <w:w w:val="105"/>
                <w:sz w:val="15"/>
                <w:lang w:val="ru-RU"/>
              </w:rPr>
              <w:t>старта</w:t>
            </w:r>
            <w:r w:rsidRPr="00BC409D">
              <w:rPr>
                <w:spacing w:val="-9"/>
                <w:w w:val="105"/>
                <w:sz w:val="15"/>
                <w:lang w:val="ru-RU"/>
              </w:rPr>
              <w:t xml:space="preserve"> </w:t>
            </w:r>
            <w:r w:rsidRPr="00BC409D">
              <w:rPr>
                <w:w w:val="105"/>
                <w:sz w:val="15"/>
                <w:lang w:val="ru-RU"/>
              </w:rPr>
              <w:t>по</w:t>
            </w:r>
            <w:r w:rsidRPr="00BC409D">
              <w:rPr>
                <w:spacing w:val="-36"/>
                <w:w w:val="105"/>
                <w:sz w:val="15"/>
                <w:lang w:val="ru-RU"/>
              </w:rPr>
              <w:t xml:space="preserve"> </w:t>
            </w:r>
            <w:r w:rsidRPr="00BC409D">
              <w:rPr>
                <w:w w:val="105"/>
                <w:sz w:val="15"/>
                <w:lang w:val="ru-RU"/>
              </w:rPr>
              <w:t>учебной</w:t>
            </w:r>
            <w:r w:rsidRPr="00BC409D">
              <w:rPr>
                <w:spacing w:val="-3"/>
                <w:w w:val="105"/>
                <w:sz w:val="15"/>
                <w:lang w:val="ru-RU"/>
              </w:rPr>
              <w:t xml:space="preserve"> </w:t>
            </w:r>
            <w:r w:rsidRPr="00BC409D">
              <w:rPr>
                <w:w w:val="105"/>
                <w:sz w:val="15"/>
                <w:lang w:val="ru-RU"/>
              </w:rPr>
              <w:t>дистанции</w:t>
            </w:r>
            <w:r w:rsidRPr="00BC409D">
              <w:rPr>
                <w:spacing w:val="-2"/>
                <w:w w:val="105"/>
                <w:sz w:val="15"/>
                <w:lang w:val="ru-RU"/>
              </w:rPr>
              <w:t xml:space="preserve"> </w:t>
            </w:r>
            <w:r w:rsidRPr="00BC409D">
              <w:rPr>
                <w:w w:val="105"/>
                <w:sz w:val="15"/>
                <w:lang w:val="ru-RU"/>
              </w:rPr>
              <w:t>в</w:t>
            </w:r>
            <w:r w:rsidRPr="00BC409D">
              <w:rPr>
                <w:spacing w:val="1"/>
                <w:w w:val="105"/>
                <w:sz w:val="15"/>
                <w:lang w:val="ru-RU"/>
              </w:rPr>
              <w:t xml:space="preserve"> </w:t>
            </w:r>
            <w:r w:rsidRPr="00BC409D">
              <w:rPr>
                <w:w w:val="105"/>
                <w:sz w:val="15"/>
                <w:lang w:val="ru-RU"/>
              </w:rPr>
              <w:t>60</w:t>
            </w:r>
            <w:r w:rsidRPr="00BC409D">
              <w:rPr>
                <w:spacing w:val="-4"/>
                <w:w w:val="105"/>
                <w:sz w:val="15"/>
                <w:lang w:val="ru-RU"/>
              </w:rPr>
              <w:t xml:space="preserve"> </w:t>
            </w:r>
            <w:r w:rsidRPr="00BC409D">
              <w:rPr>
                <w:w w:val="105"/>
                <w:sz w:val="15"/>
                <w:lang w:val="ru-RU"/>
              </w:rPr>
              <w:t>м.;</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4.61</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 xml:space="preserve">Модуль «Лёгкая атлетика». Специальные беговые упражнения. Тестирование метание малого мяча (150 гр.) на дальность. </w:t>
            </w:r>
            <w:r w:rsidRPr="00B84493">
              <w:rPr>
                <w:sz w:val="20"/>
                <w:szCs w:val="20"/>
              </w:rPr>
              <w:t>Челночный</w:t>
            </w:r>
            <w:r w:rsidRPr="00B84493">
              <w:rPr>
                <w:sz w:val="20"/>
                <w:szCs w:val="20"/>
                <w:lang w:val="ru-RU"/>
              </w:rPr>
              <w:t xml:space="preserve"> </w:t>
            </w:r>
            <w:r w:rsidRPr="00B84493">
              <w:rPr>
                <w:sz w:val="20"/>
                <w:szCs w:val="20"/>
              </w:rPr>
              <w:t xml:space="preserve">бег (3 </w:t>
            </w:r>
            <w:proofErr w:type="spellStart"/>
            <w:r w:rsidRPr="00B84493">
              <w:rPr>
                <w:sz w:val="20"/>
                <w:szCs w:val="20"/>
              </w:rPr>
              <w:t>по</w:t>
            </w:r>
            <w:proofErr w:type="spellEnd"/>
            <w:r w:rsidRPr="00B84493">
              <w:rPr>
                <w:sz w:val="20"/>
                <w:szCs w:val="20"/>
              </w:rPr>
              <w:t xml:space="preserve"> 10 м).</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71" w:lineRule="auto"/>
              <w:ind w:left="86" w:right="147"/>
              <w:rPr>
                <w:sz w:val="15"/>
              </w:rPr>
            </w:pPr>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7"/>
                <w:w w:val="105"/>
                <w:sz w:val="15"/>
              </w:rPr>
              <w:t xml:space="preserve"> </w:t>
            </w:r>
            <w:r>
              <w:rPr>
                <w:spacing w:val="-1"/>
                <w:w w:val="105"/>
                <w:sz w:val="15"/>
              </w:rPr>
              <w:t>технику</w:t>
            </w:r>
            <w:r>
              <w:rPr>
                <w:spacing w:val="-11"/>
                <w:w w:val="105"/>
                <w:sz w:val="15"/>
              </w:rPr>
              <w:t xml:space="preserve"> </w:t>
            </w:r>
            <w:r>
              <w:rPr>
                <w:w w:val="105"/>
                <w:sz w:val="15"/>
              </w:rPr>
              <w:t>бега</w:t>
            </w:r>
            <w:r>
              <w:rPr>
                <w:spacing w:val="-8"/>
                <w:w w:val="105"/>
                <w:sz w:val="15"/>
              </w:rPr>
              <w:t xml:space="preserve"> </w:t>
            </w:r>
            <w:r>
              <w:rPr>
                <w:w w:val="105"/>
                <w:sz w:val="15"/>
              </w:rPr>
              <w:t>на</w:t>
            </w:r>
            <w:r>
              <w:rPr>
                <w:spacing w:val="-8"/>
                <w:w w:val="105"/>
                <w:sz w:val="15"/>
              </w:rPr>
              <w:t xml:space="preserve"> </w:t>
            </w:r>
            <w:r>
              <w:rPr>
                <w:w w:val="105"/>
                <w:sz w:val="15"/>
              </w:rPr>
              <w:t>короткие</w:t>
            </w:r>
            <w:r>
              <w:rPr>
                <w:spacing w:val="-36"/>
                <w:w w:val="105"/>
                <w:sz w:val="15"/>
              </w:rPr>
              <w:t xml:space="preserve"> </w:t>
            </w:r>
            <w:r>
              <w:rPr>
                <w:w w:val="105"/>
                <w:sz w:val="15"/>
              </w:rPr>
              <w:t>дистанции</w:t>
            </w:r>
            <w:r>
              <w:rPr>
                <w:spacing w:val="-3"/>
                <w:w w:val="105"/>
                <w:sz w:val="15"/>
              </w:rPr>
              <w:t xml:space="preserve"> </w:t>
            </w:r>
            <w:r>
              <w:rPr>
                <w:w w:val="105"/>
                <w:sz w:val="15"/>
              </w:rPr>
              <w:t>с</w:t>
            </w:r>
            <w:r>
              <w:rPr>
                <w:spacing w:val="-4"/>
                <w:w w:val="105"/>
                <w:sz w:val="15"/>
              </w:rPr>
              <w:t xml:space="preserve"> </w:t>
            </w:r>
            <w:r>
              <w:rPr>
                <w:w w:val="105"/>
                <w:sz w:val="15"/>
              </w:rPr>
              <w:t>высокого</w:t>
            </w:r>
            <w:r>
              <w:rPr>
                <w:spacing w:val="-3"/>
                <w:w w:val="105"/>
                <w:sz w:val="15"/>
              </w:rPr>
              <w:t xml:space="preserve"> </w:t>
            </w:r>
            <w:r>
              <w:rPr>
                <w:w w:val="105"/>
                <w:sz w:val="15"/>
              </w:rPr>
              <w:t>старта</w:t>
            </w:r>
            <w:proofErr w:type="gramStart"/>
            <w:r>
              <w:rPr>
                <w:w w:val="105"/>
                <w:sz w:val="15"/>
              </w:rPr>
              <w:t>;;</w:t>
            </w:r>
            <w:proofErr w:type="gramEnd"/>
          </w:p>
          <w:p w:rsidR="0066546F" w:rsidRDefault="0066546F" w:rsidP="001A0F8C">
            <w:pPr>
              <w:pStyle w:val="TableParagraph"/>
              <w:spacing w:before="0" w:line="169" w:lineRule="exact"/>
              <w:ind w:left="86"/>
              <w:rPr>
                <w:sz w:val="15"/>
              </w:rPr>
            </w:pPr>
            <w:r>
              <w:rPr>
                <w:spacing w:val="-1"/>
                <w:w w:val="105"/>
                <w:sz w:val="15"/>
              </w:rPr>
              <w:t>разучивают</w:t>
            </w:r>
            <w:r>
              <w:rPr>
                <w:spacing w:val="-12"/>
                <w:w w:val="105"/>
                <w:sz w:val="15"/>
              </w:rPr>
              <w:t xml:space="preserve"> </w:t>
            </w:r>
            <w:r>
              <w:rPr>
                <w:spacing w:val="-1"/>
                <w:w w:val="105"/>
                <w:sz w:val="15"/>
              </w:rPr>
              <w:t>стартовое</w:t>
            </w:r>
            <w:r>
              <w:rPr>
                <w:spacing w:val="-7"/>
                <w:w w:val="105"/>
                <w:sz w:val="15"/>
              </w:rPr>
              <w:t xml:space="preserve"> </w:t>
            </w:r>
            <w:r>
              <w:rPr>
                <w:spacing w:val="-1"/>
                <w:w w:val="105"/>
                <w:sz w:val="15"/>
              </w:rPr>
              <w:t>и</w:t>
            </w:r>
            <w:r>
              <w:rPr>
                <w:spacing w:val="-7"/>
                <w:w w:val="105"/>
                <w:sz w:val="15"/>
              </w:rPr>
              <w:t xml:space="preserve"> </w:t>
            </w:r>
            <w:r>
              <w:rPr>
                <w:spacing w:val="-1"/>
                <w:w w:val="105"/>
                <w:sz w:val="15"/>
              </w:rPr>
              <w:t>финишное</w:t>
            </w:r>
            <w:r>
              <w:rPr>
                <w:spacing w:val="-6"/>
                <w:w w:val="105"/>
                <w:sz w:val="15"/>
              </w:rPr>
              <w:t xml:space="preserve"> </w:t>
            </w:r>
            <w:r>
              <w:rPr>
                <w:spacing w:val="-1"/>
                <w:w w:val="105"/>
                <w:sz w:val="15"/>
              </w:rPr>
              <w:t>ускорение</w:t>
            </w:r>
            <w:proofErr w:type="gramStart"/>
            <w:r>
              <w:rPr>
                <w:spacing w:val="-1"/>
                <w:w w:val="105"/>
                <w:sz w:val="15"/>
              </w:rPr>
              <w:t>;;</w:t>
            </w:r>
            <w:proofErr w:type="gramEnd"/>
          </w:p>
          <w:p w:rsidR="0066546F" w:rsidRPr="00BC409D" w:rsidRDefault="0066546F" w:rsidP="001A0F8C">
            <w:pPr>
              <w:autoSpaceDE w:val="0"/>
              <w:autoSpaceDN w:val="0"/>
              <w:spacing w:before="76" w:after="0" w:line="245" w:lineRule="auto"/>
              <w:ind w:left="72" w:right="288"/>
              <w:rPr>
                <w:sz w:val="20"/>
                <w:szCs w:val="20"/>
                <w:lang w:val="ru-RU"/>
              </w:rPr>
            </w:pPr>
            <w:r w:rsidRPr="00BC409D">
              <w:rPr>
                <w:spacing w:val="-1"/>
                <w:w w:val="105"/>
                <w:sz w:val="15"/>
                <w:lang w:val="ru-RU"/>
              </w:rPr>
              <w:t>разучивают</w:t>
            </w:r>
            <w:r w:rsidRPr="00BC409D">
              <w:rPr>
                <w:spacing w:val="-10"/>
                <w:w w:val="105"/>
                <w:sz w:val="15"/>
                <w:lang w:val="ru-RU"/>
              </w:rPr>
              <w:t xml:space="preserve"> </w:t>
            </w:r>
            <w:r w:rsidRPr="00BC409D">
              <w:rPr>
                <w:spacing w:val="-1"/>
                <w:w w:val="105"/>
                <w:sz w:val="15"/>
                <w:lang w:val="ru-RU"/>
              </w:rPr>
              <w:t>бег</w:t>
            </w:r>
            <w:r w:rsidRPr="00BC409D">
              <w:rPr>
                <w:spacing w:val="-11"/>
                <w:w w:val="105"/>
                <w:sz w:val="15"/>
                <w:lang w:val="ru-RU"/>
              </w:rPr>
              <w:t xml:space="preserve"> </w:t>
            </w:r>
            <w:r w:rsidRPr="00BC409D">
              <w:rPr>
                <w:spacing w:val="-1"/>
                <w:w w:val="105"/>
                <w:sz w:val="15"/>
                <w:lang w:val="ru-RU"/>
              </w:rPr>
              <w:t>с</w:t>
            </w:r>
            <w:r w:rsidRPr="00BC409D">
              <w:rPr>
                <w:spacing w:val="-7"/>
                <w:w w:val="105"/>
                <w:sz w:val="15"/>
                <w:lang w:val="ru-RU"/>
              </w:rPr>
              <w:t xml:space="preserve"> </w:t>
            </w:r>
            <w:r w:rsidRPr="00BC409D">
              <w:rPr>
                <w:w w:val="105"/>
                <w:sz w:val="15"/>
                <w:lang w:val="ru-RU"/>
              </w:rPr>
              <w:t>максимальной</w:t>
            </w:r>
            <w:r w:rsidRPr="00BC409D">
              <w:rPr>
                <w:spacing w:val="-9"/>
                <w:w w:val="105"/>
                <w:sz w:val="15"/>
                <w:lang w:val="ru-RU"/>
              </w:rPr>
              <w:t xml:space="preserve"> </w:t>
            </w:r>
            <w:r w:rsidRPr="00BC409D">
              <w:rPr>
                <w:w w:val="105"/>
                <w:sz w:val="15"/>
                <w:lang w:val="ru-RU"/>
              </w:rPr>
              <w:t>скоростью</w:t>
            </w:r>
            <w:r w:rsidRPr="00BC409D">
              <w:rPr>
                <w:spacing w:val="-9"/>
                <w:w w:val="105"/>
                <w:sz w:val="15"/>
                <w:lang w:val="ru-RU"/>
              </w:rPr>
              <w:t xml:space="preserve"> </w:t>
            </w:r>
            <w:r w:rsidRPr="00BC409D">
              <w:rPr>
                <w:w w:val="105"/>
                <w:sz w:val="15"/>
                <w:lang w:val="ru-RU"/>
              </w:rPr>
              <w:t>с</w:t>
            </w:r>
            <w:r w:rsidRPr="00BC409D">
              <w:rPr>
                <w:spacing w:val="-10"/>
                <w:w w:val="105"/>
                <w:sz w:val="15"/>
                <w:lang w:val="ru-RU"/>
              </w:rPr>
              <w:t xml:space="preserve"> </w:t>
            </w:r>
            <w:r w:rsidRPr="00BC409D">
              <w:rPr>
                <w:w w:val="105"/>
                <w:sz w:val="15"/>
                <w:lang w:val="ru-RU"/>
              </w:rPr>
              <w:t>высокого</w:t>
            </w:r>
            <w:r w:rsidRPr="00BC409D">
              <w:rPr>
                <w:spacing w:val="-13"/>
                <w:w w:val="105"/>
                <w:sz w:val="15"/>
                <w:lang w:val="ru-RU"/>
              </w:rPr>
              <w:t xml:space="preserve"> </w:t>
            </w:r>
            <w:r w:rsidRPr="00BC409D">
              <w:rPr>
                <w:w w:val="105"/>
                <w:sz w:val="15"/>
                <w:lang w:val="ru-RU"/>
              </w:rPr>
              <w:t>старта</w:t>
            </w:r>
            <w:r w:rsidRPr="00BC409D">
              <w:rPr>
                <w:spacing w:val="-9"/>
                <w:w w:val="105"/>
                <w:sz w:val="15"/>
                <w:lang w:val="ru-RU"/>
              </w:rPr>
              <w:t xml:space="preserve"> </w:t>
            </w:r>
            <w:r w:rsidRPr="00BC409D">
              <w:rPr>
                <w:w w:val="105"/>
                <w:sz w:val="15"/>
                <w:lang w:val="ru-RU"/>
              </w:rPr>
              <w:t>по</w:t>
            </w:r>
            <w:r w:rsidRPr="00BC409D">
              <w:rPr>
                <w:spacing w:val="-36"/>
                <w:w w:val="105"/>
                <w:sz w:val="15"/>
                <w:lang w:val="ru-RU"/>
              </w:rPr>
              <w:t xml:space="preserve"> </w:t>
            </w:r>
            <w:r w:rsidRPr="00BC409D">
              <w:rPr>
                <w:w w:val="105"/>
                <w:sz w:val="15"/>
                <w:lang w:val="ru-RU"/>
              </w:rPr>
              <w:t>учебной</w:t>
            </w:r>
            <w:r w:rsidRPr="00BC409D">
              <w:rPr>
                <w:spacing w:val="-3"/>
                <w:w w:val="105"/>
                <w:sz w:val="15"/>
                <w:lang w:val="ru-RU"/>
              </w:rPr>
              <w:t xml:space="preserve"> </w:t>
            </w:r>
            <w:r w:rsidRPr="00BC409D">
              <w:rPr>
                <w:w w:val="105"/>
                <w:sz w:val="15"/>
                <w:lang w:val="ru-RU"/>
              </w:rPr>
              <w:t>дистанции</w:t>
            </w:r>
            <w:r w:rsidRPr="00BC409D">
              <w:rPr>
                <w:spacing w:val="-2"/>
                <w:w w:val="105"/>
                <w:sz w:val="15"/>
                <w:lang w:val="ru-RU"/>
              </w:rPr>
              <w:t xml:space="preserve"> </w:t>
            </w:r>
            <w:r w:rsidRPr="00BC409D">
              <w:rPr>
                <w:w w:val="105"/>
                <w:sz w:val="15"/>
                <w:lang w:val="ru-RU"/>
              </w:rPr>
              <w:t>в</w:t>
            </w:r>
            <w:r w:rsidRPr="00BC409D">
              <w:rPr>
                <w:spacing w:val="1"/>
                <w:w w:val="105"/>
                <w:sz w:val="15"/>
                <w:lang w:val="ru-RU"/>
              </w:rPr>
              <w:t xml:space="preserve"> </w:t>
            </w:r>
            <w:r w:rsidRPr="00BC409D">
              <w:rPr>
                <w:w w:val="105"/>
                <w:sz w:val="15"/>
                <w:lang w:val="ru-RU"/>
              </w:rPr>
              <w:t>60</w:t>
            </w:r>
            <w:r w:rsidRPr="00BC409D">
              <w:rPr>
                <w:spacing w:val="-4"/>
                <w:w w:val="105"/>
                <w:sz w:val="15"/>
                <w:lang w:val="ru-RU"/>
              </w:rPr>
              <w:t xml:space="preserve"> </w:t>
            </w:r>
            <w:r w:rsidRPr="00BC409D">
              <w:rPr>
                <w:w w:val="105"/>
                <w:sz w:val="15"/>
                <w:lang w:val="ru-RU"/>
              </w:rPr>
              <w:t>м.;</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33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4.62</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Бег по дистанции (60 м) с высокого старта. Финиширование.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66" w:lineRule="auto"/>
              <w:ind w:left="85"/>
              <w:rPr>
                <w:sz w:val="15"/>
              </w:rPr>
            </w:pPr>
            <w:r>
              <w:rPr>
                <w:w w:val="105"/>
                <w:sz w:val="15"/>
              </w:rPr>
              <w:t>повторяют описание техники прыжка и его отдельные фазы</w:t>
            </w:r>
            <w:proofErr w:type="gramStart"/>
            <w:r>
              <w:rPr>
                <w:w w:val="105"/>
                <w:sz w:val="15"/>
              </w:rPr>
              <w:t>;;</w:t>
            </w:r>
            <w:r>
              <w:rPr>
                <w:spacing w:val="1"/>
                <w:w w:val="105"/>
                <w:sz w:val="15"/>
              </w:rPr>
              <w:t xml:space="preserve"> </w:t>
            </w:r>
            <w:proofErr w:type="gramEnd"/>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10"/>
                <w:w w:val="105"/>
                <w:sz w:val="15"/>
              </w:rPr>
              <w:t xml:space="preserve"> </w:t>
            </w:r>
            <w:r>
              <w:rPr>
                <w:w w:val="105"/>
                <w:sz w:val="15"/>
              </w:rPr>
              <w:t>технику</w:t>
            </w:r>
            <w:r>
              <w:rPr>
                <w:spacing w:val="-11"/>
                <w:w w:val="105"/>
                <w:sz w:val="15"/>
              </w:rPr>
              <w:t xml:space="preserve"> </w:t>
            </w:r>
            <w:r>
              <w:rPr>
                <w:w w:val="105"/>
                <w:sz w:val="15"/>
              </w:rPr>
              <w:t>прыжка</w:t>
            </w:r>
            <w:r>
              <w:rPr>
                <w:spacing w:val="-8"/>
                <w:w w:val="105"/>
                <w:sz w:val="15"/>
              </w:rPr>
              <w:t xml:space="preserve"> </w:t>
            </w:r>
            <w:r>
              <w:rPr>
                <w:w w:val="105"/>
                <w:sz w:val="15"/>
              </w:rPr>
              <w:t>в</w:t>
            </w:r>
            <w:r>
              <w:rPr>
                <w:spacing w:val="-8"/>
                <w:w w:val="105"/>
                <w:sz w:val="15"/>
              </w:rPr>
              <w:t xml:space="preserve"> </w:t>
            </w:r>
            <w:r>
              <w:rPr>
                <w:w w:val="105"/>
                <w:sz w:val="15"/>
              </w:rPr>
              <w:t>длину</w:t>
            </w:r>
            <w:r>
              <w:rPr>
                <w:spacing w:val="-7"/>
                <w:w w:val="105"/>
                <w:sz w:val="15"/>
              </w:rPr>
              <w:t xml:space="preserve"> </w:t>
            </w:r>
            <w:r>
              <w:rPr>
                <w:w w:val="105"/>
                <w:sz w:val="15"/>
              </w:rPr>
              <w:t>с</w:t>
            </w:r>
            <w:r>
              <w:rPr>
                <w:spacing w:val="-9"/>
                <w:w w:val="105"/>
                <w:sz w:val="15"/>
              </w:rPr>
              <w:t xml:space="preserve"> </w:t>
            </w:r>
            <w:r>
              <w:rPr>
                <w:w w:val="105"/>
                <w:sz w:val="15"/>
              </w:rPr>
              <w:t>места;;</w:t>
            </w:r>
          </w:p>
          <w:p w:rsidR="0066546F" w:rsidRPr="00BC409D" w:rsidRDefault="0066546F" w:rsidP="001A0F8C">
            <w:pPr>
              <w:autoSpaceDE w:val="0"/>
              <w:autoSpaceDN w:val="0"/>
              <w:spacing w:before="76" w:after="0" w:line="252" w:lineRule="auto"/>
              <w:ind w:left="72"/>
              <w:rPr>
                <w:sz w:val="20"/>
                <w:szCs w:val="20"/>
                <w:lang w:val="ru-RU"/>
              </w:rPr>
            </w:pPr>
            <w:r w:rsidRPr="00BC409D">
              <w:rPr>
                <w:w w:val="105"/>
                <w:sz w:val="15"/>
                <w:lang w:val="ru-RU"/>
              </w:rPr>
              <w:t>контролируют технику выполнения упражнения другими</w:t>
            </w:r>
            <w:r w:rsidRPr="00BC409D">
              <w:rPr>
                <w:spacing w:val="1"/>
                <w:w w:val="105"/>
                <w:sz w:val="15"/>
                <w:lang w:val="ru-RU"/>
              </w:rPr>
              <w:t xml:space="preserve"> </w:t>
            </w:r>
            <w:r w:rsidRPr="00BC409D">
              <w:rPr>
                <w:spacing w:val="-1"/>
                <w:w w:val="105"/>
                <w:sz w:val="15"/>
                <w:lang w:val="ru-RU"/>
              </w:rPr>
              <w:t>учащимися,</w:t>
            </w:r>
            <w:r w:rsidRPr="00BC409D">
              <w:rPr>
                <w:spacing w:val="-12"/>
                <w:w w:val="105"/>
                <w:sz w:val="15"/>
                <w:lang w:val="ru-RU"/>
              </w:rPr>
              <w:t xml:space="preserve"> </w:t>
            </w:r>
            <w:r w:rsidRPr="00BC409D">
              <w:rPr>
                <w:spacing w:val="-1"/>
                <w:w w:val="105"/>
                <w:sz w:val="15"/>
                <w:lang w:val="ru-RU"/>
              </w:rPr>
              <w:t>сравнивают</w:t>
            </w:r>
            <w:r w:rsidRPr="00BC409D">
              <w:rPr>
                <w:spacing w:val="-10"/>
                <w:w w:val="105"/>
                <w:sz w:val="15"/>
                <w:lang w:val="ru-RU"/>
              </w:rPr>
              <w:t xml:space="preserve"> </w:t>
            </w:r>
            <w:r w:rsidRPr="00BC409D">
              <w:rPr>
                <w:spacing w:val="-1"/>
                <w:w w:val="105"/>
                <w:sz w:val="15"/>
                <w:lang w:val="ru-RU"/>
              </w:rPr>
              <w:t>её</w:t>
            </w:r>
            <w:r w:rsidRPr="00BC409D">
              <w:rPr>
                <w:spacing w:val="-8"/>
                <w:w w:val="105"/>
                <w:sz w:val="15"/>
                <w:lang w:val="ru-RU"/>
              </w:rPr>
              <w:t xml:space="preserve"> </w:t>
            </w:r>
            <w:r w:rsidRPr="00BC409D">
              <w:rPr>
                <w:w w:val="105"/>
                <w:sz w:val="15"/>
                <w:lang w:val="ru-RU"/>
              </w:rPr>
              <w:t>с</w:t>
            </w:r>
            <w:r w:rsidRPr="00BC409D">
              <w:rPr>
                <w:spacing w:val="-9"/>
                <w:w w:val="105"/>
                <w:sz w:val="15"/>
                <w:lang w:val="ru-RU"/>
              </w:rPr>
              <w:t xml:space="preserve"> </w:t>
            </w:r>
            <w:r w:rsidRPr="00BC409D">
              <w:rPr>
                <w:w w:val="105"/>
                <w:sz w:val="15"/>
                <w:lang w:val="ru-RU"/>
              </w:rPr>
              <w:t>образцом</w:t>
            </w:r>
            <w:r w:rsidRPr="00BC409D">
              <w:rPr>
                <w:spacing w:val="-12"/>
                <w:w w:val="105"/>
                <w:sz w:val="15"/>
                <w:lang w:val="ru-RU"/>
              </w:rPr>
              <w:t xml:space="preserve"> </w:t>
            </w:r>
            <w:r w:rsidRPr="00BC409D">
              <w:rPr>
                <w:w w:val="105"/>
                <w:sz w:val="15"/>
                <w:lang w:val="ru-RU"/>
              </w:rPr>
              <w:t>и</w:t>
            </w:r>
            <w:r w:rsidRPr="00BC409D">
              <w:rPr>
                <w:spacing w:val="-8"/>
                <w:w w:val="105"/>
                <w:sz w:val="15"/>
                <w:lang w:val="ru-RU"/>
              </w:rPr>
              <w:t xml:space="preserve"> </w:t>
            </w:r>
            <w:r w:rsidRPr="00BC409D">
              <w:rPr>
                <w:w w:val="105"/>
                <w:sz w:val="15"/>
                <w:lang w:val="ru-RU"/>
              </w:rPr>
              <w:t>выявляют</w:t>
            </w:r>
            <w:r w:rsidRPr="00BC409D">
              <w:rPr>
                <w:spacing w:val="-10"/>
                <w:w w:val="105"/>
                <w:sz w:val="15"/>
                <w:lang w:val="ru-RU"/>
              </w:rPr>
              <w:t xml:space="preserve"> </w:t>
            </w:r>
            <w:r w:rsidRPr="00BC409D">
              <w:rPr>
                <w:w w:val="105"/>
                <w:sz w:val="15"/>
                <w:lang w:val="ru-RU"/>
              </w:rPr>
              <w:t>возможные</w:t>
            </w:r>
            <w:r w:rsidRPr="00BC409D">
              <w:rPr>
                <w:spacing w:val="-36"/>
                <w:w w:val="105"/>
                <w:sz w:val="15"/>
                <w:lang w:val="ru-RU"/>
              </w:rPr>
              <w:t xml:space="preserve"> </w:t>
            </w:r>
            <w:r w:rsidRPr="00BC409D">
              <w:rPr>
                <w:w w:val="105"/>
                <w:sz w:val="15"/>
                <w:lang w:val="ru-RU"/>
              </w:rPr>
              <w:t>ошибки, предлагают способы их устранения (обучение в</w:t>
            </w:r>
            <w:r w:rsidRPr="00BC409D">
              <w:rPr>
                <w:spacing w:val="1"/>
                <w:w w:val="105"/>
                <w:sz w:val="15"/>
                <w:lang w:val="ru-RU"/>
              </w:rPr>
              <w:t xml:space="preserve"> </w:t>
            </w:r>
            <w:r w:rsidRPr="00BC409D">
              <w:rPr>
                <w:w w:val="105"/>
                <w:sz w:val="15"/>
                <w:lang w:val="ru-RU"/>
              </w:rPr>
              <w:t>группах</w:t>
            </w:r>
            <w:proofErr w:type="gramStart"/>
            <w:r w:rsidRPr="00BC409D">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3604B7" w:rsidTr="006F2357">
        <w:trPr>
          <w:trHeight w:hRule="exact" w:val="168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4.63</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Бег по дистанции (60 м) на результат.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66" w:lineRule="auto"/>
              <w:ind w:left="85"/>
              <w:rPr>
                <w:sz w:val="15"/>
              </w:rPr>
            </w:pPr>
            <w:r>
              <w:rPr>
                <w:w w:val="105"/>
                <w:sz w:val="15"/>
              </w:rPr>
              <w:t>повторяют описание техники прыжка и его отдельные фазы</w:t>
            </w:r>
            <w:proofErr w:type="gramStart"/>
            <w:r>
              <w:rPr>
                <w:w w:val="105"/>
                <w:sz w:val="15"/>
              </w:rPr>
              <w:t>;;</w:t>
            </w:r>
            <w:r>
              <w:rPr>
                <w:spacing w:val="1"/>
                <w:w w:val="105"/>
                <w:sz w:val="15"/>
              </w:rPr>
              <w:t xml:space="preserve"> </w:t>
            </w:r>
            <w:proofErr w:type="gramEnd"/>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10"/>
                <w:w w:val="105"/>
                <w:sz w:val="15"/>
              </w:rPr>
              <w:t xml:space="preserve"> </w:t>
            </w:r>
            <w:r>
              <w:rPr>
                <w:w w:val="105"/>
                <w:sz w:val="15"/>
              </w:rPr>
              <w:t>технику</w:t>
            </w:r>
            <w:r>
              <w:rPr>
                <w:spacing w:val="-11"/>
                <w:w w:val="105"/>
                <w:sz w:val="15"/>
              </w:rPr>
              <w:t xml:space="preserve"> </w:t>
            </w:r>
            <w:r>
              <w:rPr>
                <w:w w:val="105"/>
                <w:sz w:val="15"/>
              </w:rPr>
              <w:t>прыжка</w:t>
            </w:r>
            <w:r>
              <w:rPr>
                <w:spacing w:val="-8"/>
                <w:w w:val="105"/>
                <w:sz w:val="15"/>
              </w:rPr>
              <w:t xml:space="preserve"> </w:t>
            </w:r>
            <w:r>
              <w:rPr>
                <w:w w:val="105"/>
                <w:sz w:val="15"/>
              </w:rPr>
              <w:t>в</w:t>
            </w:r>
            <w:r>
              <w:rPr>
                <w:spacing w:val="-8"/>
                <w:w w:val="105"/>
                <w:sz w:val="15"/>
              </w:rPr>
              <w:t xml:space="preserve"> </w:t>
            </w:r>
            <w:r>
              <w:rPr>
                <w:w w:val="105"/>
                <w:sz w:val="15"/>
              </w:rPr>
              <w:t>длину</w:t>
            </w:r>
            <w:r>
              <w:rPr>
                <w:spacing w:val="-7"/>
                <w:w w:val="105"/>
                <w:sz w:val="15"/>
              </w:rPr>
              <w:t xml:space="preserve"> </w:t>
            </w:r>
            <w:r>
              <w:rPr>
                <w:w w:val="105"/>
                <w:sz w:val="15"/>
              </w:rPr>
              <w:t>с</w:t>
            </w:r>
            <w:r>
              <w:rPr>
                <w:spacing w:val="-9"/>
                <w:w w:val="105"/>
                <w:sz w:val="15"/>
              </w:rPr>
              <w:t xml:space="preserve"> </w:t>
            </w:r>
            <w:r>
              <w:rPr>
                <w:w w:val="105"/>
                <w:sz w:val="15"/>
              </w:rPr>
              <w:t>разбега</w:t>
            </w:r>
            <w:r>
              <w:rPr>
                <w:spacing w:val="-36"/>
                <w:w w:val="105"/>
                <w:sz w:val="15"/>
              </w:rPr>
              <w:t xml:space="preserve"> </w:t>
            </w:r>
            <w:r>
              <w:rPr>
                <w:w w:val="105"/>
                <w:sz w:val="15"/>
              </w:rPr>
              <w:t>способом</w:t>
            </w:r>
            <w:r>
              <w:rPr>
                <w:spacing w:val="-2"/>
                <w:w w:val="105"/>
                <w:sz w:val="15"/>
              </w:rPr>
              <w:t xml:space="preserve"> </w:t>
            </w:r>
            <w:r>
              <w:rPr>
                <w:w w:val="105"/>
                <w:sz w:val="15"/>
              </w:rPr>
              <w:t>«согнув</w:t>
            </w:r>
            <w:r>
              <w:rPr>
                <w:spacing w:val="-1"/>
                <w:w w:val="105"/>
                <w:sz w:val="15"/>
              </w:rPr>
              <w:t xml:space="preserve"> </w:t>
            </w:r>
            <w:r>
              <w:rPr>
                <w:w w:val="105"/>
                <w:sz w:val="15"/>
              </w:rPr>
              <w:t>ноги»;;</w:t>
            </w:r>
          </w:p>
          <w:p w:rsidR="0066546F" w:rsidRPr="009F308B" w:rsidRDefault="0066546F" w:rsidP="001A0F8C">
            <w:pPr>
              <w:autoSpaceDE w:val="0"/>
              <w:autoSpaceDN w:val="0"/>
              <w:spacing w:before="78" w:after="0" w:line="254" w:lineRule="auto"/>
              <w:ind w:left="72"/>
              <w:rPr>
                <w:sz w:val="20"/>
                <w:szCs w:val="20"/>
                <w:lang w:val="ru-RU"/>
              </w:rPr>
            </w:pPr>
            <w:r w:rsidRPr="009F308B">
              <w:rPr>
                <w:w w:val="105"/>
                <w:sz w:val="15"/>
                <w:lang w:val="ru-RU"/>
              </w:rPr>
              <w:t>контролируют технику выполнения упражнения другими</w:t>
            </w:r>
            <w:r w:rsidRPr="009F308B">
              <w:rPr>
                <w:spacing w:val="1"/>
                <w:w w:val="105"/>
                <w:sz w:val="15"/>
                <w:lang w:val="ru-RU"/>
              </w:rPr>
              <w:t xml:space="preserve"> </w:t>
            </w:r>
            <w:r w:rsidRPr="009F308B">
              <w:rPr>
                <w:spacing w:val="-1"/>
                <w:w w:val="105"/>
                <w:sz w:val="15"/>
                <w:lang w:val="ru-RU"/>
              </w:rPr>
              <w:t>учащимися,</w:t>
            </w:r>
            <w:r w:rsidRPr="009F308B">
              <w:rPr>
                <w:spacing w:val="-12"/>
                <w:w w:val="105"/>
                <w:sz w:val="15"/>
                <w:lang w:val="ru-RU"/>
              </w:rPr>
              <w:t xml:space="preserve"> </w:t>
            </w:r>
            <w:r w:rsidRPr="009F308B">
              <w:rPr>
                <w:spacing w:val="-1"/>
                <w:w w:val="105"/>
                <w:sz w:val="15"/>
                <w:lang w:val="ru-RU"/>
              </w:rPr>
              <w:t>сравнивают</w:t>
            </w:r>
            <w:r w:rsidRPr="009F308B">
              <w:rPr>
                <w:spacing w:val="-10"/>
                <w:w w:val="105"/>
                <w:sz w:val="15"/>
                <w:lang w:val="ru-RU"/>
              </w:rPr>
              <w:t xml:space="preserve"> </w:t>
            </w:r>
            <w:r w:rsidRPr="009F308B">
              <w:rPr>
                <w:spacing w:val="-1"/>
                <w:w w:val="105"/>
                <w:sz w:val="15"/>
                <w:lang w:val="ru-RU"/>
              </w:rPr>
              <w:t>её</w:t>
            </w:r>
            <w:r w:rsidRPr="009F308B">
              <w:rPr>
                <w:spacing w:val="-8"/>
                <w:w w:val="105"/>
                <w:sz w:val="15"/>
                <w:lang w:val="ru-RU"/>
              </w:rPr>
              <w:t xml:space="preserve"> </w:t>
            </w:r>
            <w:r w:rsidRPr="009F308B">
              <w:rPr>
                <w:w w:val="105"/>
                <w:sz w:val="15"/>
                <w:lang w:val="ru-RU"/>
              </w:rPr>
              <w:t>с</w:t>
            </w:r>
            <w:r w:rsidRPr="009F308B">
              <w:rPr>
                <w:spacing w:val="-9"/>
                <w:w w:val="105"/>
                <w:sz w:val="15"/>
                <w:lang w:val="ru-RU"/>
              </w:rPr>
              <w:t xml:space="preserve"> </w:t>
            </w:r>
            <w:r w:rsidRPr="009F308B">
              <w:rPr>
                <w:w w:val="105"/>
                <w:sz w:val="15"/>
                <w:lang w:val="ru-RU"/>
              </w:rPr>
              <w:t>образцом</w:t>
            </w:r>
            <w:r w:rsidRPr="009F308B">
              <w:rPr>
                <w:spacing w:val="-12"/>
                <w:w w:val="105"/>
                <w:sz w:val="15"/>
                <w:lang w:val="ru-RU"/>
              </w:rPr>
              <w:t xml:space="preserve"> </w:t>
            </w:r>
            <w:r w:rsidRPr="009F308B">
              <w:rPr>
                <w:w w:val="105"/>
                <w:sz w:val="15"/>
                <w:lang w:val="ru-RU"/>
              </w:rPr>
              <w:t>и</w:t>
            </w:r>
            <w:r w:rsidRPr="009F308B">
              <w:rPr>
                <w:spacing w:val="-8"/>
                <w:w w:val="105"/>
                <w:sz w:val="15"/>
                <w:lang w:val="ru-RU"/>
              </w:rPr>
              <w:t xml:space="preserve"> </w:t>
            </w:r>
            <w:r w:rsidRPr="009F308B">
              <w:rPr>
                <w:w w:val="105"/>
                <w:sz w:val="15"/>
                <w:lang w:val="ru-RU"/>
              </w:rPr>
              <w:t>выявляют</w:t>
            </w:r>
            <w:r w:rsidRPr="009F308B">
              <w:rPr>
                <w:spacing w:val="-10"/>
                <w:w w:val="105"/>
                <w:sz w:val="15"/>
                <w:lang w:val="ru-RU"/>
              </w:rPr>
              <w:t xml:space="preserve"> </w:t>
            </w:r>
            <w:r w:rsidRPr="009F308B">
              <w:rPr>
                <w:w w:val="105"/>
                <w:sz w:val="15"/>
                <w:lang w:val="ru-RU"/>
              </w:rPr>
              <w:t>возможные</w:t>
            </w:r>
            <w:r w:rsidRPr="009F308B">
              <w:rPr>
                <w:spacing w:val="-36"/>
                <w:w w:val="105"/>
                <w:sz w:val="15"/>
                <w:lang w:val="ru-RU"/>
              </w:rPr>
              <w:t xml:space="preserve"> </w:t>
            </w:r>
            <w:r w:rsidRPr="009F308B">
              <w:rPr>
                <w:w w:val="105"/>
                <w:sz w:val="15"/>
                <w:lang w:val="ru-RU"/>
              </w:rPr>
              <w:t>ошибки, предлагают способы их устранения (обучение в</w:t>
            </w:r>
            <w:r w:rsidRPr="009F308B">
              <w:rPr>
                <w:spacing w:val="1"/>
                <w:w w:val="105"/>
                <w:sz w:val="15"/>
                <w:lang w:val="ru-RU"/>
              </w:rPr>
              <w:t xml:space="preserve"> </w:t>
            </w:r>
            <w:r w:rsidRPr="009F308B">
              <w:rPr>
                <w:w w:val="105"/>
                <w:sz w:val="15"/>
                <w:lang w:val="ru-RU"/>
              </w:rPr>
              <w:t>группах</w:t>
            </w:r>
            <w:proofErr w:type="gramStart"/>
            <w:r w:rsidRPr="009F308B">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5332AF"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C45D22" w:rsidTr="006F2357">
        <w:trPr>
          <w:trHeight w:hRule="exact" w:val="188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4.64</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Специальные беговые упражнения. Прыжок в длину с места. Эстафетный бег.</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66" w:lineRule="auto"/>
              <w:ind w:left="86"/>
              <w:rPr>
                <w:sz w:val="15"/>
              </w:rPr>
            </w:pPr>
            <w:r>
              <w:rPr>
                <w:spacing w:val="-1"/>
                <w:w w:val="105"/>
                <w:sz w:val="15"/>
              </w:rPr>
              <w:t>описывают</w:t>
            </w:r>
            <w:r>
              <w:rPr>
                <w:spacing w:val="-10"/>
                <w:w w:val="105"/>
                <w:sz w:val="15"/>
              </w:rPr>
              <w:t xml:space="preserve"> </w:t>
            </w:r>
            <w:r>
              <w:rPr>
                <w:spacing w:val="-1"/>
                <w:w w:val="105"/>
                <w:sz w:val="15"/>
              </w:rPr>
              <w:t>технику</w:t>
            </w:r>
            <w:r>
              <w:rPr>
                <w:spacing w:val="-10"/>
                <w:w w:val="105"/>
                <w:sz w:val="15"/>
              </w:rPr>
              <w:t xml:space="preserve"> </w:t>
            </w:r>
            <w:r>
              <w:rPr>
                <w:w w:val="105"/>
                <w:sz w:val="15"/>
              </w:rPr>
              <w:t>равномерного</w:t>
            </w:r>
            <w:r>
              <w:rPr>
                <w:spacing w:val="-10"/>
                <w:w w:val="105"/>
                <w:sz w:val="15"/>
              </w:rPr>
              <w:t xml:space="preserve"> </w:t>
            </w:r>
            <w:r>
              <w:rPr>
                <w:w w:val="105"/>
                <w:sz w:val="15"/>
              </w:rPr>
              <w:t>бега</w:t>
            </w:r>
            <w:r>
              <w:rPr>
                <w:spacing w:val="-11"/>
                <w:w w:val="105"/>
                <w:sz w:val="15"/>
              </w:rPr>
              <w:t xml:space="preserve"> </w:t>
            </w:r>
            <w:r>
              <w:rPr>
                <w:w w:val="105"/>
                <w:sz w:val="15"/>
              </w:rPr>
              <w:t>и</w:t>
            </w:r>
            <w:r>
              <w:rPr>
                <w:spacing w:val="-9"/>
                <w:w w:val="105"/>
                <w:sz w:val="15"/>
              </w:rPr>
              <w:t xml:space="preserve"> </w:t>
            </w:r>
            <w:r>
              <w:rPr>
                <w:w w:val="105"/>
                <w:sz w:val="15"/>
              </w:rPr>
              <w:t>разучивают</w:t>
            </w:r>
            <w:r>
              <w:rPr>
                <w:spacing w:val="-9"/>
                <w:w w:val="105"/>
                <w:sz w:val="15"/>
              </w:rPr>
              <w:t xml:space="preserve"> </w:t>
            </w:r>
            <w:r>
              <w:rPr>
                <w:w w:val="105"/>
                <w:sz w:val="15"/>
              </w:rPr>
              <w:t>его</w:t>
            </w:r>
            <w:r>
              <w:rPr>
                <w:spacing w:val="-12"/>
                <w:w w:val="105"/>
                <w:sz w:val="15"/>
              </w:rPr>
              <w:t xml:space="preserve"> </w:t>
            </w:r>
            <w:r>
              <w:rPr>
                <w:w w:val="105"/>
                <w:sz w:val="15"/>
              </w:rPr>
              <w:t>на</w:t>
            </w:r>
            <w:r>
              <w:rPr>
                <w:spacing w:val="-37"/>
                <w:w w:val="105"/>
                <w:sz w:val="15"/>
              </w:rPr>
              <w:t xml:space="preserve"> </w:t>
            </w:r>
            <w:r>
              <w:rPr>
                <w:w w:val="105"/>
                <w:sz w:val="15"/>
              </w:rPr>
              <w:t>учебной дистанции (за лидером, с коррекцией скорости</w:t>
            </w:r>
            <w:r>
              <w:rPr>
                <w:spacing w:val="1"/>
                <w:w w:val="105"/>
                <w:sz w:val="15"/>
              </w:rPr>
              <w:t xml:space="preserve"> </w:t>
            </w:r>
            <w:r>
              <w:rPr>
                <w:w w:val="105"/>
                <w:sz w:val="15"/>
              </w:rPr>
              <w:t>передвижения</w:t>
            </w:r>
            <w:r>
              <w:rPr>
                <w:spacing w:val="-3"/>
                <w:w w:val="105"/>
                <w:sz w:val="15"/>
              </w:rPr>
              <w:t xml:space="preserve"> </w:t>
            </w:r>
            <w:r>
              <w:rPr>
                <w:w w:val="105"/>
                <w:sz w:val="15"/>
              </w:rPr>
              <w:t>учителем</w:t>
            </w:r>
            <w:proofErr w:type="gramStart"/>
            <w:r>
              <w:rPr>
                <w:w w:val="105"/>
                <w:sz w:val="15"/>
              </w:rPr>
              <w:t>);;</w:t>
            </w:r>
            <w:proofErr w:type="gramEnd"/>
          </w:p>
          <w:p w:rsidR="0066546F" w:rsidRDefault="0066546F" w:rsidP="001A0F8C">
            <w:pPr>
              <w:pStyle w:val="TableParagraph"/>
              <w:spacing w:before="1" w:line="266" w:lineRule="auto"/>
              <w:ind w:left="86"/>
              <w:rPr>
                <w:sz w:val="15"/>
              </w:rPr>
            </w:pPr>
            <w:r>
              <w:rPr>
                <w:spacing w:val="-1"/>
                <w:w w:val="105"/>
                <w:sz w:val="15"/>
              </w:rPr>
              <w:t>разучивают</w:t>
            </w:r>
            <w:r>
              <w:rPr>
                <w:spacing w:val="-13"/>
                <w:w w:val="105"/>
                <w:sz w:val="15"/>
              </w:rPr>
              <w:t xml:space="preserve"> </w:t>
            </w:r>
            <w:r>
              <w:rPr>
                <w:spacing w:val="-1"/>
                <w:w w:val="105"/>
                <w:sz w:val="15"/>
              </w:rPr>
              <w:t>поворот</w:t>
            </w:r>
            <w:r>
              <w:rPr>
                <w:spacing w:val="-10"/>
                <w:w w:val="105"/>
                <w:sz w:val="15"/>
              </w:rPr>
              <w:t xml:space="preserve"> </w:t>
            </w:r>
            <w:r>
              <w:rPr>
                <w:spacing w:val="-1"/>
                <w:w w:val="105"/>
                <w:sz w:val="15"/>
              </w:rPr>
              <w:t>во</w:t>
            </w:r>
            <w:r>
              <w:rPr>
                <w:spacing w:val="-13"/>
                <w:w w:val="105"/>
                <w:sz w:val="15"/>
              </w:rPr>
              <w:t xml:space="preserve"> </w:t>
            </w:r>
            <w:r>
              <w:rPr>
                <w:w w:val="105"/>
                <w:sz w:val="15"/>
              </w:rPr>
              <w:t>время</w:t>
            </w:r>
            <w:r>
              <w:rPr>
                <w:spacing w:val="-9"/>
                <w:w w:val="105"/>
                <w:sz w:val="15"/>
              </w:rPr>
              <w:t xml:space="preserve"> </w:t>
            </w:r>
            <w:r>
              <w:rPr>
                <w:w w:val="105"/>
                <w:sz w:val="15"/>
              </w:rPr>
              <w:t>равномерного</w:t>
            </w:r>
            <w:r>
              <w:rPr>
                <w:spacing w:val="-10"/>
                <w:w w:val="105"/>
                <w:sz w:val="15"/>
              </w:rPr>
              <w:t xml:space="preserve"> </w:t>
            </w:r>
            <w:r>
              <w:rPr>
                <w:w w:val="105"/>
                <w:sz w:val="15"/>
              </w:rPr>
              <w:t>бега</w:t>
            </w:r>
            <w:r>
              <w:rPr>
                <w:spacing w:val="-7"/>
                <w:w w:val="105"/>
                <w:sz w:val="15"/>
              </w:rPr>
              <w:t xml:space="preserve"> </w:t>
            </w:r>
            <w:r>
              <w:rPr>
                <w:w w:val="105"/>
                <w:sz w:val="15"/>
              </w:rPr>
              <w:t>по</w:t>
            </w:r>
            <w:r>
              <w:rPr>
                <w:spacing w:val="-8"/>
                <w:w w:val="105"/>
                <w:sz w:val="15"/>
              </w:rPr>
              <w:t xml:space="preserve"> </w:t>
            </w:r>
            <w:r>
              <w:rPr>
                <w:w w:val="105"/>
                <w:sz w:val="15"/>
              </w:rPr>
              <w:t>учебной</w:t>
            </w:r>
            <w:r>
              <w:rPr>
                <w:spacing w:val="-36"/>
                <w:w w:val="105"/>
                <w:sz w:val="15"/>
              </w:rPr>
              <w:t xml:space="preserve"> </w:t>
            </w:r>
            <w:r>
              <w:rPr>
                <w:w w:val="105"/>
                <w:sz w:val="15"/>
              </w:rPr>
              <w:t>дистанции</w:t>
            </w:r>
            <w:proofErr w:type="gramStart"/>
            <w:r>
              <w:rPr>
                <w:w w:val="105"/>
                <w:sz w:val="15"/>
              </w:rPr>
              <w:t>;;</w:t>
            </w:r>
            <w:proofErr w:type="gramEnd"/>
          </w:p>
          <w:p w:rsidR="0066546F" w:rsidRPr="009F308B" w:rsidRDefault="0066546F" w:rsidP="001A0F8C">
            <w:pPr>
              <w:autoSpaceDE w:val="0"/>
              <w:autoSpaceDN w:val="0"/>
              <w:spacing w:before="76" w:after="0" w:line="252" w:lineRule="auto"/>
              <w:ind w:left="72" w:right="144"/>
              <w:rPr>
                <w:sz w:val="20"/>
                <w:szCs w:val="20"/>
                <w:lang w:val="ru-RU"/>
              </w:rPr>
            </w:pPr>
            <w:r w:rsidRPr="009F308B">
              <w:rPr>
                <w:spacing w:val="-1"/>
                <w:w w:val="105"/>
                <w:sz w:val="15"/>
                <w:lang w:val="ru-RU"/>
              </w:rPr>
              <w:t>разучивают</w:t>
            </w:r>
            <w:r w:rsidRPr="009F308B">
              <w:rPr>
                <w:spacing w:val="-10"/>
                <w:w w:val="105"/>
                <w:sz w:val="15"/>
                <w:lang w:val="ru-RU"/>
              </w:rPr>
              <w:t xml:space="preserve"> </w:t>
            </w:r>
            <w:r w:rsidRPr="009F308B">
              <w:rPr>
                <w:spacing w:val="-1"/>
                <w:w w:val="105"/>
                <w:sz w:val="15"/>
                <w:lang w:val="ru-RU"/>
              </w:rPr>
              <w:t>бег</w:t>
            </w:r>
            <w:r w:rsidRPr="009F308B">
              <w:rPr>
                <w:spacing w:val="-6"/>
                <w:w w:val="105"/>
                <w:sz w:val="15"/>
                <w:lang w:val="ru-RU"/>
              </w:rPr>
              <w:t xml:space="preserve"> </w:t>
            </w:r>
            <w:r w:rsidRPr="009F308B">
              <w:rPr>
                <w:spacing w:val="-1"/>
                <w:w w:val="105"/>
                <w:sz w:val="15"/>
                <w:lang w:val="ru-RU"/>
              </w:rPr>
              <w:t>с</w:t>
            </w:r>
            <w:r w:rsidRPr="009F308B">
              <w:rPr>
                <w:spacing w:val="-5"/>
                <w:w w:val="105"/>
                <w:sz w:val="15"/>
                <w:lang w:val="ru-RU"/>
              </w:rPr>
              <w:t xml:space="preserve"> </w:t>
            </w:r>
            <w:r w:rsidRPr="009F308B">
              <w:rPr>
                <w:spacing w:val="-1"/>
                <w:w w:val="105"/>
                <w:sz w:val="15"/>
                <w:lang w:val="ru-RU"/>
              </w:rPr>
              <w:t>равномерной</w:t>
            </w:r>
            <w:r w:rsidRPr="009F308B">
              <w:rPr>
                <w:spacing w:val="-9"/>
                <w:w w:val="105"/>
                <w:sz w:val="15"/>
                <w:lang w:val="ru-RU"/>
              </w:rPr>
              <w:t xml:space="preserve"> </w:t>
            </w:r>
            <w:r w:rsidRPr="009F308B">
              <w:rPr>
                <w:w w:val="105"/>
                <w:sz w:val="15"/>
                <w:lang w:val="ru-RU"/>
              </w:rPr>
              <w:t>скоростью</w:t>
            </w:r>
            <w:r w:rsidRPr="009F308B">
              <w:rPr>
                <w:spacing w:val="-10"/>
                <w:w w:val="105"/>
                <w:sz w:val="15"/>
                <w:lang w:val="ru-RU"/>
              </w:rPr>
              <w:t xml:space="preserve"> </w:t>
            </w:r>
            <w:r w:rsidRPr="009F308B">
              <w:rPr>
                <w:w w:val="105"/>
                <w:sz w:val="15"/>
                <w:lang w:val="ru-RU"/>
              </w:rPr>
              <w:t>по</w:t>
            </w:r>
            <w:r w:rsidRPr="009F308B">
              <w:rPr>
                <w:spacing w:val="-8"/>
                <w:w w:val="105"/>
                <w:sz w:val="15"/>
                <w:lang w:val="ru-RU"/>
              </w:rPr>
              <w:t xml:space="preserve"> </w:t>
            </w:r>
            <w:r w:rsidRPr="009F308B">
              <w:rPr>
                <w:w w:val="105"/>
                <w:sz w:val="15"/>
                <w:lang w:val="ru-RU"/>
              </w:rPr>
              <w:t>дистанции</w:t>
            </w:r>
            <w:r w:rsidRPr="009F308B">
              <w:rPr>
                <w:spacing w:val="-6"/>
                <w:w w:val="105"/>
                <w:sz w:val="15"/>
                <w:lang w:val="ru-RU"/>
              </w:rPr>
              <w:t xml:space="preserve"> </w:t>
            </w:r>
            <w:r w:rsidRPr="009F308B">
              <w:rPr>
                <w:w w:val="105"/>
                <w:sz w:val="15"/>
                <w:lang w:val="ru-RU"/>
              </w:rPr>
              <w:t>в</w:t>
            </w:r>
            <w:r w:rsidRPr="009F308B">
              <w:rPr>
                <w:spacing w:val="-6"/>
                <w:w w:val="105"/>
                <w:sz w:val="15"/>
                <w:lang w:val="ru-RU"/>
              </w:rPr>
              <w:t xml:space="preserve"> </w:t>
            </w:r>
            <w:r w:rsidRPr="009F308B">
              <w:rPr>
                <w:w w:val="105"/>
                <w:sz w:val="15"/>
                <w:lang w:val="ru-RU"/>
              </w:rPr>
              <w:t>1</w:t>
            </w:r>
            <w:r w:rsidRPr="009F308B">
              <w:rPr>
                <w:spacing w:val="-10"/>
                <w:w w:val="105"/>
                <w:sz w:val="15"/>
                <w:lang w:val="ru-RU"/>
              </w:rPr>
              <w:t xml:space="preserve"> </w:t>
            </w:r>
            <w:r w:rsidRPr="009F308B">
              <w:rPr>
                <w:w w:val="105"/>
                <w:sz w:val="15"/>
                <w:lang w:val="ru-RU"/>
              </w:rPr>
              <w:t>км</w:t>
            </w:r>
            <w:proofErr w:type="gramStart"/>
            <w:r w:rsidRPr="009F308B">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66546F" w:rsidRPr="00C45D22"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lastRenderedPageBreak/>
              <w:t>4.65</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Специальные упражнения для метания малого мяча (150 гр.) на дальность.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71" w:lineRule="auto"/>
              <w:ind w:left="86" w:right="147"/>
              <w:rPr>
                <w:sz w:val="15"/>
              </w:rPr>
            </w:pPr>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7"/>
                <w:w w:val="105"/>
                <w:sz w:val="15"/>
              </w:rPr>
              <w:t xml:space="preserve"> </w:t>
            </w:r>
            <w:r>
              <w:rPr>
                <w:spacing w:val="-1"/>
                <w:w w:val="105"/>
                <w:sz w:val="15"/>
              </w:rPr>
              <w:t>технику</w:t>
            </w:r>
            <w:r>
              <w:rPr>
                <w:spacing w:val="-11"/>
                <w:w w:val="105"/>
                <w:sz w:val="15"/>
              </w:rPr>
              <w:t xml:space="preserve"> </w:t>
            </w:r>
            <w:r>
              <w:rPr>
                <w:w w:val="105"/>
                <w:sz w:val="15"/>
              </w:rPr>
              <w:t>бега</w:t>
            </w:r>
            <w:r>
              <w:rPr>
                <w:spacing w:val="-8"/>
                <w:w w:val="105"/>
                <w:sz w:val="15"/>
              </w:rPr>
              <w:t xml:space="preserve"> </w:t>
            </w:r>
            <w:r>
              <w:rPr>
                <w:w w:val="105"/>
                <w:sz w:val="15"/>
              </w:rPr>
              <w:t>на</w:t>
            </w:r>
            <w:r>
              <w:rPr>
                <w:spacing w:val="-8"/>
                <w:w w:val="105"/>
                <w:sz w:val="15"/>
              </w:rPr>
              <w:t xml:space="preserve"> </w:t>
            </w:r>
            <w:r>
              <w:rPr>
                <w:w w:val="105"/>
                <w:sz w:val="15"/>
              </w:rPr>
              <w:t>короткие</w:t>
            </w:r>
            <w:r>
              <w:rPr>
                <w:spacing w:val="-36"/>
                <w:w w:val="105"/>
                <w:sz w:val="15"/>
              </w:rPr>
              <w:t xml:space="preserve"> </w:t>
            </w:r>
            <w:r>
              <w:rPr>
                <w:w w:val="105"/>
                <w:sz w:val="15"/>
              </w:rPr>
              <w:t>дистанции</w:t>
            </w:r>
            <w:r>
              <w:rPr>
                <w:spacing w:val="-3"/>
                <w:w w:val="105"/>
                <w:sz w:val="15"/>
              </w:rPr>
              <w:t xml:space="preserve"> </w:t>
            </w:r>
            <w:r>
              <w:rPr>
                <w:w w:val="105"/>
                <w:sz w:val="15"/>
              </w:rPr>
              <w:t>с</w:t>
            </w:r>
            <w:r>
              <w:rPr>
                <w:spacing w:val="-4"/>
                <w:w w:val="105"/>
                <w:sz w:val="15"/>
              </w:rPr>
              <w:t xml:space="preserve"> </w:t>
            </w:r>
            <w:r>
              <w:rPr>
                <w:w w:val="105"/>
                <w:sz w:val="15"/>
              </w:rPr>
              <w:t>высокого</w:t>
            </w:r>
            <w:r>
              <w:rPr>
                <w:spacing w:val="-3"/>
                <w:w w:val="105"/>
                <w:sz w:val="15"/>
              </w:rPr>
              <w:t xml:space="preserve"> </w:t>
            </w:r>
            <w:r>
              <w:rPr>
                <w:w w:val="105"/>
                <w:sz w:val="15"/>
              </w:rPr>
              <w:t>старта</w:t>
            </w:r>
            <w:proofErr w:type="gramStart"/>
            <w:r>
              <w:rPr>
                <w:w w:val="105"/>
                <w:sz w:val="15"/>
              </w:rPr>
              <w:t>;;</w:t>
            </w:r>
            <w:proofErr w:type="gramEnd"/>
          </w:p>
          <w:p w:rsidR="0066546F" w:rsidRDefault="0066546F" w:rsidP="001A0F8C">
            <w:pPr>
              <w:pStyle w:val="TableParagraph"/>
              <w:spacing w:before="0" w:line="169" w:lineRule="exact"/>
              <w:ind w:left="86"/>
              <w:rPr>
                <w:sz w:val="15"/>
              </w:rPr>
            </w:pPr>
            <w:r>
              <w:rPr>
                <w:spacing w:val="-1"/>
                <w:w w:val="105"/>
                <w:sz w:val="15"/>
              </w:rPr>
              <w:t>разучивают</w:t>
            </w:r>
            <w:r>
              <w:rPr>
                <w:spacing w:val="-12"/>
                <w:w w:val="105"/>
                <w:sz w:val="15"/>
              </w:rPr>
              <w:t xml:space="preserve"> </w:t>
            </w:r>
            <w:r>
              <w:rPr>
                <w:spacing w:val="-1"/>
                <w:w w:val="105"/>
                <w:sz w:val="15"/>
              </w:rPr>
              <w:t>стартовое</w:t>
            </w:r>
            <w:r>
              <w:rPr>
                <w:spacing w:val="-7"/>
                <w:w w:val="105"/>
                <w:sz w:val="15"/>
              </w:rPr>
              <w:t xml:space="preserve"> </w:t>
            </w:r>
            <w:r>
              <w:rPr>
                <w:spacing w:val="-1"/>
                <w:w w:val="105"/>
                <w:sz w:val="15"/>
              </w:rPr>
              <w:t>и</w:t>
            </w:r>
            <w:r>
              <w:rPr>
                <w:spacing w:val="-7"/>
                <w:w w:val="105"/>
                <w:sz w:val="15"/>
              </w:rPr>
              <w:t xml:space="preserve"> </w:t>
            </w:r>
            <w:r>
              <w:rPr>
                <w:spacing w:val="-1"/>
                <w:w w:val="105"/>
                <w:sz w:val="15"/>
              </w:rPr>
              <w:t>финишное</w:t>
            </w:r>
            <w:r>
              <w:rPr>
                <w:spacing w:val="-6"/>
                <w:w w:val="105"/>
                <w:sz w:val="15"/>
              </w:rPr>
              <w:t xml:space="preserve"> </w:t>
            </w:r>
            <w:r>
              <w:rPr>
                <w:spacing w:val="-1"/>
                <w:w w:val="105"/>
                <w:sz w:val="15"/>
              </w:rPr>
              <w:t>ускорение</w:t>
            </w:r>
            <w:proofErr w:type="gramStart"/>
            <w:r>
              <w:rPr>
                <w:spacing w:val="-1"/>
                <w:w w:val="105"/>
                <w:sz w:val="15"/>
              </w:rPr>
              <w:t>;;</w:t>
            </w:r>
            <w:proofErr w:type="gramEnd"/>
          </w:p>
          <w:p w:rsidR="0066546F" w:rsidRPr="00BC409D" w:rsidRDefault="0066546F" w:rsidP="001A0F8C">
            <w:pPr>
              <w:autoSpaceDE w:val="0"/>
              <w:autoSpaceDN w:val="0"/>
              <w:spacing w:before="76" w:after="0" w:line="245" w:lineRule="auto"/>
              <w:ind w:left="72" w:right="288"/>
              <w:rPr>
                <w:sz w:val="20"/>
                <w:szCs w:val="20"/>
                <w:lang w:val="ru-RU"/>
              </w:rPr>
            </w:pPr>
            <w:r w:rsidRPr="00BC409D">
              <w:rPr>
                <w:spacing w:val="-1"/>
                <w:w w:val="105"/>
                <w:sz w:val="15"/>
                <w:lang w:val="ru-RU"/>
              </w:rPr>
              <w:t>разучивают</w:t>
            </w:r>
            <w:r w:rsidRPr="00BC409D">
              <w:rPr>
                <w:spacing w:val="-10"/>
                <w:w w:val="105"/>
                <w:sz w:val="15"/>
                <w:lang w:val="ru-RU"/>
              </w:rPr>
              <w:t xml:space="preserve"> </w:t>
            </w:r>
            <w:r w:rsidRPr="00BC409D">
              <w:rPr>
                <w:spacing w:val="-1"/>
                <w:w w:val="105"/>
                <w:sz w:val="15"/>
                <w:lang w:val="ru-RU"/>
              </w:rPr>
              <w:t>бег</w:t>
            </w:r>
            <w:r w:rsidRPr="00BC409D">
              <w:rPr>
                <w:spacing w:val="-11"/>
                <w:w w:val="105"/>
                <w:sz w:val="15"/>
                <w:lang w:val="ru-RU"/>
              </w:rPr>
              <w:t xml:space="preserve"> </w:t>
            </w:r>
            <w:r w:rsidRPr="00BC409D">
              <w:rPr>
                <w:spacing w:val="-1"/>
                <w:w w:val="105"/>
                <w:sz w:val="15"/>
                <w:lang w:val="ru-RU"/>
              </w:rPr>
              <w:t>с</w:t>
            </w:r>
            <w:r w:rsidRPr="00BC409D">
              <w:rPr>
                <w:spacing w:val="-7"/>
                <w:w w:val="105"/>
                <w:sz w:val="15"/>
                <w:lang w:val="ru-RU"/>
              </w:rPr>
              <w:t xml:space="preserve"> </w:t>
            </w:r>
            <w:r w:rsidRPr="00BC409D">
              <w:rPr>
                <w:w w:val="105"/>
                <w:sz w:val="15"/>
                <w:lang w:val="ru-RU"/>
              </w:rPr>
              <w:t>максимальной</w:t>
            </w:r>
            <w:r w:rsidRPr="00BC409D">
              <w:rPr>
                <w:spacing w:val="-9"/>
                <w:w w:val="105"/>
                <w:sz w:val="15"/>
                <w:lang w:val="ru-RU"/>
              </w:rPr>
              <w:t xml:space="preserve"> </w:t>
            </w:r>
            <w:r w:rsidRPr="00BC409D">
              <w:rPr>
                <w:w w:val="105"/>
                <w:sz w:val="15"/>
                <w:lang w:val="ru-RU"/>
              </w:rPr>
              <w:t>скоростью</w:t>
            </w:r>
            <w:r w:rsidRPr="00BC409D">
              <w:rPr>
                <w:spacing w:val="-9"/>
                <w:w w:val="105"/>
                <w:sz w:val="15"/>
                <w:lang w:val="ru-RU"/>
              </w:rPr>
              <w:t xml:space="preserve"> </w:t>
            </w:r>
            <w:r w:rsidRPr="00BC409D">
              <w:rPr>
                <w:w w:val="105"/>
                <w:sz w:val="15"/>
                <w:lang w:val="ru-RU"/>
              </w:rPr>
              <w:t>с</w:t>
            </w:r>
            <w:r w:rsidRPr="00BC409D">
              <w:rPr>
                <w:spacing w:val="-10"/>
                <w:w w:val="105"/>
                <w:sz w:val="15"/>
                <w:lang w:val="ru-RU"/>
              </w:rPr>
              <w:t xml:space="preserve"> </w:t>
            </w:r>
            <w:r w:rsidRPr="00BC409D">
              <w:rPr>
                <w:w w:val="105"/>
                <w:sz w:val="15"/>
                <w:lang w:val="ru-RU"/>
              </w:rPr>
              <w:t>высокого</w:t>
            </w:r>
            <w:r w:rsidRPr="00BC409D">
              <w:rPr>
                <w:spacing w:val="-13"/>
                <w:w w:val="105"/>
                <w:sz w:val="15"/>
                <w:lang w:val="ru-RU"/>
              </w:rPr>
              <w:t xml:space="preserve"> </w:t>
            </w:r>
            <w:r w:rsidRPr="00BC409D">
              <w:rPr>
                <w:w w:val="105"/>
                <w:sz w:val="15"/>
                <w:lang w:val="ru-RU"/>
              </w:rPr>
              <w:t>старта</w:t>
            </w:r>
            <w:r w:rsidRPr="00BC409D">
              <w:rPr>
                <w:spacing w:val="-9"/>
                <w:w w:val="105"/>
                <w:sz w:val="15"/>
                <w:lang w:val="ru-RU"/>
              </w:rPr>
              <w:t xml:space="preserve"> </w:t>
            </w:r>
            <w:r w:rsidRPr="00BC409D">
              <w:rPr>
                <w:w w:val="105"/>
                <w:sz w:val="15"/>
                <w:lang w:val="ru-RU"/>
              </w:rPr>
              <w:t>по</w:t>
            </w:r>
            <w:r w:rsidRPr="00BC409D">
              <w:rPr>
                <w:spacing w:val="-36"/>
                <w:w w:val="105"/>
                <w:sz w:val="15"/>
                <w:lang w:val="ru-RU"/>
              </w:rPr>
              <w:t xml:space="preserve"> </w:t>
            </w:r>
            <w:r w:rsidRPr="00BC409D">
              <w:rPr>
                <w:w w:val="105"/>
                <w:sz w:val="15"/>
                <w:lang w:val="ru-RU"/>
              </w:rPr>
              <w:t>учебной</w:t>
            </w:r>
            <w:r w:rsidRPr="00BC409D">
              <w:rPr>
                <w:spacing w:val="-3"/>
                <w:w w:val="105"/>
                <w:sz w:val="15"/>
                <w:lang w:val="ru-RU"/>
              </w:rPr>
              <w:t xml:space="preserve"> </w:t>
            </w:r>
            <w:r w:rsidRPr="00BC409D">
              <w:rPr>
                <w:w w:val="105"/>
                <w:sz w:val="15"/>
                <w:lang w:val="ru-RU"/>
              </w:rPr>
              <w:t>дистанции</w:t>
            </w:r>
            <w:r w:rsidRPr="00BC409D">
              <w:rPr>
                <w:spacing w:val="-2"/>
                <w:w w:val="105"/>
                <w:sz w:val="15"/>
                <w:lang w:val="ru-RU"/>
              </w:rPr>
              <w:t xml:space="preserve"> </w:t>
            </w:r>
            <w:r w:rsidRPr="00BC409D">
              <w:rPr>
                <w:w w:val="105"/>
                <w:sz w:val="15"/>
                <w:lang w:val="ru-RU"/>
              </w:rPr>
              <w:t>в</w:t>
            </w:r>
            <w:r w:rsidRPr="00BC409D">
              <w:rPr>
                <w:spacing w:val="1"/>
                <w:w w:val="105"/>
                <w:sz w:val="15"/>
                <w:lang w:val="ru-RU"/>
              </w:rPr>
              <w:t xml:space="preserve"> </w:t>
            </w:r>
            <w:r w:rsidRPr="00BC409D">
              <w:rPr>
                <w:w w:val="105"/>
                <w:sz w:val="15"/>
                <w:lang w:val="ru-RU"/>
              </w:rPr>
              <w:t>60</w:t>
            </w:r>
            <w:r w:rsidRPr="00BC409D">
              <w:rPr>
                <w:spacing w:val="-4"/>
                <w:w w:val="105"/>
                <w:sz w:val="15"/>
                <w:lang w:val="ru-RU"/>
              </w:rPr>
              <w:t xml:space="preserve"> </w:t>
            </w:r>
            <w:r w:rsidRPr="00BC409D">
              <w:rPr>
                <w:w w:val="105"/>
                <w:sz w:val="15"/>
                <w:lang w:val="ru-RU"/>
              </w:rPr>
              <w:t>м.;</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66546F" w:rsidRPr="003604B7"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4.66</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Специальные беговые упражнения. Эстафетный бег (4 по 60 м).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rPr>
                <w:sz w:val="20"/>
                <w:szCs w:val="20"/>
                <w:lang w:val="ru-RU"/>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66" w:lineRule="auto"/>
              <w:ind w:left="85"/>
              <w:rPr>
                <w:sz w:val="15"/>
              </w:rPr>
            </w:pPr>
            <w:r>
              <w:rPr>
                <w:w w:val="105"/>
                <w:sz w:val="15"/>
              </w:rPr>
              <w:t>повторяют описание техники прыжка и его отдельные фазы</w:t>
            </w:r>
            <w:proofErr w:type="gramStart"/>
            <w:r>
              <w:rPr>
                <w:w w:val="105"/>
                <w:sz w:val="15"/>
              </w:rPr>
              <w:t>;;</w:t>
            </w:r>
            <w:r>
              <w:rPr>
                <w:spacing w:val="1"/>
                <w:w w:val="105"/>
                <w:sz w:val="15"/>
              </w:rPr>
              <w:t xml:space="preserve"> </w:t>
            </w:r>
            <w:proofErr w:type="gramEnd"/>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10"/>
                <w:w w:val="105"/>
                <w:sz w:val="15"/>
              </w:rPr>
              <w:t xml:space="preserve"> </w:t>
            </w:r>
            <w:r>
              <w:rPr>
                <w:w w:val="105"/>
                <w:sz w:val="15"/>
              </w:rPr>
              <w:t>технику</w:t>
            </w:r>
            <w:r>
              <w:rPr>
                <w:spacing w:val="-11"/>
                <w:w w:val="105"/>
                <w:sz w:val="15"/>
              </w:rPr>
              <w:t xml:space="preserve"> </w:t>
            </w:r>
            <w:r>
              <w:rPr>
                <w:w w:val="105"/>
                <w:sz w:val="15"/>
              </w:rPr>
              <w:t>прыжка</w:t>
            </w:r>
            <w:r>
              <w:rPr>
                <w:spacing w:val="-8"/>
                <w:w w:val="105"/>
                <w:sz w:val="15"/>
              </w:rPr>
              <w:t xml:space="preserve"> </w:t>
            </w:r>
            <w:r>
              <w:rPr>
                <w:w w:val="105"/>
                <w:sz w:val="15"/>
              </w:rPr>
              <w:t>в</w:t>
            </w:r>
            <w:r>
              <w:rPr>
                <w:spacing w:val="-8"/>
                <w:w w:val="105"/>
                <w:sz w:val="15"/>
              </w:rPr>
              <w:t xml:space="preserve"> </w:t>
            </w:r>
            <w:r>
              <w:rPr>
                <w:w w:val="105"/>
                <w:sz w:val="15"/>
              </w:rPr>
              <w:t>длину</w:t>
            </w:r>
            <w:r>
              <w:rPr>
                <w:spacing w:val="-7"/>
                <w:w w:val="105"/>
                <w:sz w:val="15"/>
              </w:rPr>
              <w:t xml:space="preserve"> </w:t>
            </w:r>
            <w:r>
              <w:rPr>
                <w:w w:val="105"/>
                <w:sz w:val="15"/>
              </w:rPr>
              <w:t>с</w:t>
            </w:r>
            <w:r>
              <w:rPr>
                <w:spacing w:val="-9"/>
                <w:w w:val="105"/>
                <w:sz w:val="15"/>
              </w:rPr>
              <w:t xml:space="preserve"> </w:t>
            </w:r>
            <w:r>
              <w:rPr>
                <w:w w:val="105"/>
                <w:sz w:val="15"/>
              </w:rPr>
              <w:t>места;;</w:t>
            </w:r>
          </w:p>
          <w:p w:rsidR="0066546F" w:rsidRPr="00BC409D" w:rsidRDefault="0066546F" w:rsidP="001A0F8C">
            <w:pPr>
              <w:autoSpaceDE w:val="0"/>
              <w:autoSpaceDN w:val="0"/>
              <w:spacing w:before="76" w:after="0" w:line="252" w:lineRule="auto"/>
              <w:ind w:left="72"/>
              <w:rPr>
                <w:sz w:val="20"/>
                <w:szCs w:val="20"/>
                <w:lang w:val="ru-RU"/>
              </w:rPr>
            </w:pPr>
            <w:r w:rsidRPr="00BC409D">
              <w:rPr>
                <w:w w:val="105"/>
                <w:sz w:val="15"/>
                <w:lang w:val="ru-RU"/>
              </w:rPr>
              <w:t>контролируют технику выполнения упражнения другими</w:t>
            </w:r>
            <w:r w:rsidRPr="00BC409D">
              <w:rPr>
                <w:spacing w:val="1"/>
                <w:w w:val="105"/>
                <w:sz w:val="15"/>
                <w:lang w:val="ru-RU"/>
              </w:rPr>
              <w:t xml:space="preserve"> </w:t>
            </w:r>
            <w:r w:rsidRPr="00BC409D">
              <w:rPr>
                <w:spacing w:val="-1"/>
                <w:w w:val="105"/>
                <w:sz w:val="15"/>
                <w:lang w:val="ru-RU"/>
              </w:rPr>
              <w:t>учащимися,</w:t>
            </w:r>
            <w:r w:rsidRPr="00BC409D">
              <w:rPr>
                <w:spacing w:val="-12"/>
                <w:w w:val="105"/>
                <w:sz w:val="15"/>
                <w:lang w:val="ru-RU"/>
              </w:rPr>
              <w:t xml:space="preserve"> </w:t>
            </w:r>
            <w:r w:rsidRPr="00BC409D">
              <w:rPr>
                <w:spacing w:val="-1"/>
                <w:w w:val="105"/>
                <w:sz w:val="15"/>
                <w:lang w:val="ru-RU"/>
              </w:rPr>
              <w:t>сравнивают</w:t>
            </w:r>
            <w:r w:rsidRPr="00BC409D">
              <w:rPr>
                <w:spacing w:val="-10"/>
                <w:w w:val="105"/>
                <w:sz w:val="15"/>
                <w:lang w:val="ru-RU"/>
              </w:rPr>
              <w:t xml:space="preserve"> </w:t>
            </w:r>
            <w:r w:rsidRPr="00BC409D">
              <w:rPr>
                <w:spacing w:val="-1"/>
                <w:w w:val="105"/>
                <w:sz w:val="15"/>
                <w:lang w:val="ru-RU"/>
              </w:rPr>
              <w:t>её</w:t>
            </w:r>
            <w:r w:rsidRPr="00BC409D">
              <w:rPr>
                <w:spacing w:val="-8"/>
                <w:w w:val="105"/>
                <w:sz w:val="15"/>
                <w:lang w:val="ru-RU"/>
              </w:rPr>
              <w:t xml:space="preserve"> </w:t>
            </w:r>
            <w:r w:rsidRPr="00BC409D">
              <w:rPr>
                <w:w w:val="105"/>
                <w:sz w:val="15"/>
                <w:lang w:val="ru-RU"/>
              </w:rPr>
              <w:t>с</w:t>
            </w:r>
            <w:r w:rsidRPr="00BC409D">
              <w:rPr>
                <w:spacing w:val="-9"/>
                <w:w w:val="105"/>
                <w:sz w:val="15"/>
                <w:lang w:val="ru-RU"/>
              </w:rPr>
              <w:t xml:space="preserve"> </w:t>
            </w:r>
            <w:r w:rsidRPr="00BC409D">
              <w:rPr>
                <w:w w:val="105"/>
                <w:sz w:val="15"/>
                <w:lang w:val="ru-RU"/>
              </w:rPr>
              <w:t>образцом</w:t>
            </w:r>
            <w:r w:rsidRPr="00BC409D">
              <w:rPr>
                <w:spacing w:val="-12"/>
                <w:w w:val="105"/>
                <w:sz w:val="15"/>
                <w:lang w:val="ru-RU"/>
              </w:rPr>
              <w:t xml:space="preserve"> </w:t>
            </w:r>
            <w:r w:rsidRPr="00BC409D">
              <w:rPr>
                <w:w w:val="105"/>
                <w:sz w:val="15"/>
                <w:lang w:val="ru-RU"/>
              </w:rPr>
              <w:t>и</w:t>
            </w:r>
            <w:r w:rsidRPr="00BC409D">
              <w:rPr>
                <w:spacing w:val="-8"/>
                <w:w w:val="105"/>
                <w:sz w:val="15"/>
                <w:lang w:val="ru-RU"/>
              </w:rPr>
              <w:t xml:space="preserve"> </w:t>
            </w:r>
            <w:r w:rsidRPr="00BC409D">
              <w:rPr>
                <w:w w:val="105"/>
                <w:sz w:val="15"/>
                <w:lang w:val="ru-RU"/>
              </w:rPr>
              <w:t>выявляют</w:t>
            </w:r>
            <w:r w:rsidRPr="00BC409D">
              <w:rPr>
                <w:spacing w:val="-10"/>
                <w:w w:val="105"/>
                <w:sz w:val="15"/>
                <w:lang w:val="ru-RU"/>
              </w:rPr>
              <w:t xml:space="preserve"> </w:t>
            </w:r>
            <w:r w:rsidRPr="00BC409D">
              <w:rPr>
                <w:w w:val="105"/>
                <w:sz w:val="15"/>
                <w:lang w:val="ru-RU"/>
              </w:rPr>
              <w:t>возможные</w:t>
            </w:r>
            <w:r w:rsidRPr="00BC409D">
              <w:rPr>
                <w:spacing w:val="-36"/>
                <w:w w:val="105"/>
                <w:sz w:val="15"/>
                <w:lang w:val="ru-RU"/>
              </w:rPr>
              <w:t xml:space="preserve"> </w:t>
            </w:r>
            <w:r w:rsidRPr="00BC409D">
              <w:rPr>
                <w:w w:val="105"/>
                <w:sz w:val="15"/>
                <w:lang w:val="ru-RU"/>
              </w:rPr>
              <w:t>ошибки, предлагают способы их устранения (обучение в</w:t>
            </w:r>
            <w:r w:rsidRPr="00BC409D">
              <w:rPr>
                <w:spacing w:val="1"/>
                <w:w w:val="105"/>
                <w:sz w:val="15"/>
                <w:lang w:val="ru-RU"/>
              </w:rPr>
              <w:t xml:space="preserve"> </w:t>
            </w:r>
            <w:r w:rsidRPr="00BC409D">
              <w:rPr>
                <w:w w:val="105"/>
                <w:sz w:val="15"/>
                <w:lang w:val="ru-RU"/>
              </w:rPr>
              <w:t>группах</w:t>
            </w:r>
            <w:proofErr w:type="gramStart"/>
            <w:r w:rsidRPr="00BC409D">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76" w:after="0" w:line="245" w:lineRule="auto"/>
              <w:ind w:left="72"/>
              <w:rPr>
                <w:rFonts w:ascii="Times New Roman" w:eastAsia="Times New Roman" w:hAnsi="Times New Roman"/>
                <w:color w:val="000000"/>
                <w:w w:val="97"/>
                <w:sz w:val="20"/>
                <w:szCs w:val="20"/>
                <w:lang w:val="ru-RU"/>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4D6393"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w w:val="105"/>
                <w:sz w:val="15"/>
              </w:rPr>
              <w:t>https</w:t>
            </w:r>
            <w:r w:rsidRPr="004D6393">
              <w:rPr>
                <w:w w:val="105"/>
                <w:sz w:val="15"/>
                <w:lang w:val="ru-RU"/>
              </w:rPr>
              <w:t>://</w:t>
            </w:r>
            <w:proofErr w:type="spellStart"/>
            <w:r>
              <w:rPr>
                <w:w w:val="105"/>
                <w:sz w:val="15"/>
              </w:rPr>
              <w:t>resh</w:t>
            </w:r>
            <w:proofErr w:type="spellEnd"/>
            <w:r w:rsidRPr="004D6393">
              <w:rPr>
                <w:w w:val="105"/>
                <w:sz w:val="15"/>
                <w:lang w:val="ru-RU"/>
              </w:rPr>
              <w:t>.</w:t>
            </w:r>
            <w:proofErr w:type="spellStart"/>
            <w:r>
              <w:rPr>
                <w:w w:val="105"/>
                <w:sz w:val="15"/>
              </w:rPr>
              <w:t>edu</w:t>
            </w:r>
            <w:proofErr w:type="spellEnd"/>
            <w:r w:rsidRPr="004D6393">
              <w:rPr>
                <w:w w:val="105"/>
                <w:sz w:val="15"/>
                <w:lang w:val="ru-RU"/>
              </w:rPr>
              <w:t>.</w:t>
            </w:r>
            <w:proofErr w:type="spellStart"/>
            <w:r>
              <w:rPr>
                <w:w w:val="105"/>
                <w:sz w:val="15"/>
              </w:rPr>
              <w:t>ru</w:t>
            </w:r>
            <w:proofErr w:type="spellEnd"/>
            <w:r w:rsidRPr="004D6393">
              <w:rPr>
                <w:w w:val="105"/>
                <w:sz w:val="15"/>
                <w:lang w:val="ru-RU"/>
              </w:rPr>
              <w:t>/</w:t>
            </w:r>
            <w:r>
              <w:rPr>
                <w:w w:val="105"/>
                <w:sz w:val="15"/>
              </w:rPr>
              <w:t>subject</w:t>
            </w:r>
            <w:r w:rsidRPr="004D6393">
              <w:rPr>
                <w:w w:val="105"/>
                <w:sz w:val="15"/>
                <w:lang w:val="ru-RU"/>
              </w:rPr>
              <w:t>/9/</w:t>
            </w:r>
          </w:p>
        </w:tc>
      </w:tr>
      <w:tr w:rsidR="0066546F" w:rsidRPr="00C45D22"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4.67</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Специальные беговые упражнения.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66" w:lineRule="auto"/>
              <w:ind w:left="85"/>
              <w:rPr>
                <w:sz w:val="15"/>
              </w:rPr>
            </w:pPr>
            <w:r>
              <w:rPr>
                <w:w w:val="105"/>
                <w:sz w:val="15"/>
              </w:rPr>
              <w:t>повторяют описание техники прыжка и его отдельные фазы</w:t>
            </w:r>
            <w:proofErr w:type="gramStart"/>
            <w:r>
              <w:rPr>
                <w:w w:val="105"/>
                <w:sz w:val="15"/>
              </w:rPr>
              <w:t>;;</w:t>
            </w:r>
            <w:r>
              <w:rPr>
                <w:spacing w:val="1"/>
                <w:w w:val="105"/>
                <w:sz w:val="15"/>
              </w:rPr>
              <w:t xml:space="preserve"> </w:t>
            </w:r>
            <w:proofErr w:type="gramEnd"/>
            <w:r>
              <w:rPr>
                <w:spacing w:val="-1"/>
                <w:w w:val="105"/>
                <w:sz w:val="15"/>
              </w:rPr>
              <w:t>закрепляют</w:t>
            </w:r>
            <w:r>
              <w:rPr>
                <w:spacing w:val="-13"/>
                <w:w w:val="105"/>
                <w:sz w:val="15"/>
              </w:rPr>
              <w:t xml:space="preserve"> </w:t>
            </w:r>
            <w:r>
              <w:rPr>
                <w:spacing w:val="-1"/>
                <w:w w:val="105"/>
                <w:sz w:val="15"/>
              </w:rPr>
              <w:t>и</w:t>
            </w:r>
            <w:r>
              <w:rPr>
                <w:spacing w:val="-8"/>
                <w:w w:val="105"/>
                <w:sz w:val="15"/>
              </w:rPr>
              <w:t xml:space="preserve"> </w:t>
            </w:r>
            <w:r>
              <w:rPr>
                <w:spacing w:val="-1"/>
                <w:w w:val="105"/>
                <w:sz w:val="15"/>
              </w:rPr>
              <w:t>совершенствуют</w:t>
            </w:r>
            <w:r>
              <w:rPr>
                <w:spacing w:val="-10"/>
                <w:w w:val="105"/>
                <w:sz w:val="15"/>
              </w:rPr>
              <w:t xml:space="preserve"> </w:t>
            </w:r>
            <w:r>
              <w:rPr>
                <w:w w:val="105"/>
                <w:sz w:val="15"/>
              </w:rPr>
              <w:t>технику</w:t>
            </w:r>
            <w:r>
              <w:rPr>
                <w:spacing w:val="-11"/>
                <w:w w:val="105"/>
                <w:sz w:val="15"/>
              </w:rPr>
              <w:t xml:space="preserve"> </w:t>
            </w:r>
            <w:r>
              <w:rPr>
                <w:w w:val="105"/>
                <w:sz w:val="15"/>
              </w:rPr>
              <w:t>прыжка</w:t>
            </w:r>
            <w:r>
              <w:rPr>
                <w:spacing w:val="-8"/>
                <w:w w:val="105"/>
                <w:sz w:val="15"/>
              </w:rPr>
              <w:t xml:space="preserve"> </w:t>
            </w:r>
            <w:r>
              <w:rPr>
                <w:w w:val="105"/>
                <w:sz w:val="15"/>
              </w:rPr>
              <w:t>в</w:t>
            </w:r>
            <w:r>
              <w:rPr>
                <w:spacing w:val="-8"/>
                <w:w w:val="105"/>
                <w:sz w:val="15"/>
              </w:rPr>
              <w:t xml:space="preserve"> </w:t>
            </w:r>
            <w:r>
              <w:rPr>
                <w:w w:val="105"/>
                <w:sz w:val="15"/>
              </w:rPr>
              <w:t>длину</w:t>
            </w:r>
            <w:r>
              <w:rPr>
                <w:spacing w:val="-7"/>
                <w:w w:val="105"/>
                <w:sz w:val="15"/>
              </w:rPr>
              <w:t xml:space="preserve"> </w:t>
            </w:r>
            <w:r>
              <w:rPr>
                <w:w w:val="105"/>
                <w:sz w:val="15"/>
              </w:rPr>
              <w:t>с</w:t>
            </w:r>
            <w:r>
              <w:rPr>
                <w:spacing w:val="-9"/>
                <w:w w:val="105"/>
                <w:sz w:val="15"/>
              </w:rPr>
              <w:t xml:space="preserve"> </w:t>
            </w:r>
            <w:r>
              <w:rPr>
                <w:w w:val="105"/>
                <w:sz w:val="15"/>
              </w:rPr>
              <w:t>разбега</w:t>
            </w:r>
            <w:r>
              <w:rPr>
                <w:spacing w:val="-36"/>
                <w:w w:val="105"/>
                <w:sz w:val="15"/>
              </w:rPr>
              <w:t xml:space="preserve"> </w:t>
            </w:r>
            <w:r>
              <w:rPr>
                <w:w w:val="105"/>
                <w:sz w:val="15"/>
              </w:rPr>
              <w:t>способом</w:t>
            </w:r>
            <w:r>
              <w:rPr>
                <w:spacing w:val="-2"/>
                <w:w w:val="105"/>
                <w:sz w:val="15"/>
              </w:rPr>
              <w:t xml:space="preserve"> </w:t>
            </w:r>
            <w:r>
              <w:rPr>
                <w:w w:val="105"/>
                <w:sz w:val="15"/>
              </w:rPr>
              <w:t>«согнув</w:t>
            </w:r>
            <w:r>
              <w:rPr>
                <w:spacing w:val="-1"/>
                <w:w w:val="105"/>
                <w:sz w:val="15"/>
              </w:rPr>
              <w:t xml:space="preserve"> </w:t>
            </w:r>
            <w:r>
              <w:rPr>
                <w:w w:val="105"/>
                <w:sz w:val="15"/>
              </w:rPr>
              <w:t>ноги»;;</w:t>
            </w:r>
          </w:p>
          <w:p w:rsidR="0066546F" w:rsidRPr="009F308B" w:rsidRDefault="0066546F" w:rsidP="001A0F8C">
            <w:pPr>
              <w:autoSpaceDE w:val="0"/>
              <w:autoSpaceDN w:val="0"/>
              <w:spacing w:before="78" w:after="0" w:line="254" w:lineRule="auto"/>
              <w:ind w:left="72"/>
              <w:rPr>
                <w:sz w:val="20"/>
                <w:szCs w:val="20"/>
                <w:lang w:val="ru-RU"/>
              </w:rPr>
            </w:pPr>
            <w:r w:rsidRPr="009F308B">
              <w:rPr>
                <w:w w:val="105"/>
                <w:sz w:val="15"/>
                <w:lang w:val="ru-RU"/>
              </w:rPr>
              <w:t>контролируют технику выполнения упражнения другими</w:t>
            </w:r>
            <w:r w:rsidRPr="009F308B">
              <w:rPr>
                <w:spacing w:val="1"/>
                <w:w w:val="105"/>
                <w:sz w:val="15"/>
                <w:lang w:val="ru-RU"/>
              </w:rPr>
              <w:t xml:space="preserve"> </w:t>
            </w:r>
            <w:r w:rsidRPr="009F308B">
              <w:rPr>
                <w:spacing w:val="-1"/>
                <w:w w:val="105"/>
                <w:sz w:val="15"/>
                <w:lang w:val="ru-RU"/>
              </w:rPr>
              <w:t>учащимися,</w:t>
            </w:r>
            <w:r w:rsidRPr="009F308B">
              <w:rPr>
                <w:spacing w:val="-12"/>
                <w:w w:val="105"/>
                <w:sz w:val="15"/>
                <w:lang w:val="ru-RU"/>
              </w:rPr>
              <w:t xml:space="preserve"> </w:t>
            </w:r>
            <w:r w:rsidRPr="009F308B">
              <w:rPr>
                <w:spacing w:val="-1"/>
                <w:w w:val="105"/>
                <w:sz w:val="15"/>
                <w:lang w:val="ru-RU"/>
              </w:rPr>
              <w:t>сравнивают</w:t>
            </w:r>
            <w:r w:rsidRPr="009F308B">
              <w:rPr>
                <w:spacing w:val="-10"/>
                <w:w w:val="105"/>
                <w:sz w:val="15"/>
                <w:lang w:val="ru-RU"/>
              </w:rPr>
              <w:t xml:space="preserve"> </w:t>
            </w:r>
            <w:r w:rsidRPr="009F308B">
              <w:rPr>
                <w:spacing w:val="-1"/>
                <w:w w:val="105"/>
                <w:sz w:val="15"/>
                <w:lang w:val="ru-RU"/>
              </w:rPr>
              <w:t>её</w:t>
            </w:r>
            <w:r w:rsidRPr="009F308B">
              <w:rPr>
                <w:spacing w:val="-8"/>
                <w:w w:val="105"/>
                <w:sz w:val="15"/>
                <w:lang w:val="ru-RU"/>
              </w:rPr>
              <w:t xml:space="preserve"> </w:t>
            </w:r>
            <w:r w:rsidRPr="009F308B">
              <w:rPr>
                <w:w w:val="105"/>
                <w:sz w:val="15"/>
                <w:lang w:val="ru-RU"/>
              </w:rPr>
              <w:t>с</w:t>
            </w:r>
            <w:r w:rsidRPr="009F308B">
              <w:rPr>
                <w:spacing w:val="-9"/>
                <w:w w:val="105"/>
                <w:sz w:val="15"/>
                <w:lang w:val="ru-RU"/>
              </w:rPr>
              <w:t xml:space="preserve"> </w:t>
            </w:r>
            <w:r w:rsidRPr="009F308B">
              <w:rPr>
                <w:w w:val="105"/>
                <w:sz w:val="15"/>
                <w:lang w:val="ru-RU"/>
              </w:rPr>
              <w:t>образцом</w:t>
            </w:r>
            <w:r w:rsidRPr="009F308B">
              <w:rPr>
                <w:spacing w:val="-12"/>
                <w:w w:val="105"/>
                <w:sz w:val="15"/>
                <w:lang w:val="ru-RU"/>
              </w:rPr>
              <w:t xml:space="preserve"> </w:t>
            </w:r>
            <w:r w:rsidRPr="009F308B">
              <w:rPr>
                <w:w w:val="105"/>
                <w:sz w:val="15"/>
                <w:lang w:val="ru-RU"/>
              </w:rPr>
              <w:t>и</w:t>
            </w:r>
            <w:r w:rsidRPr="009F308B">
              <w:rPr>
                <w:spacing w:val="-8"/>
                <w:w w:val="105"/>
                <w:sz w:val="15"/>
                <w:lang w:val="ru-RU"/>
              </w:rPr>
              <w:t xml:space="preserve"> </w:t>
            </w:r>
            <w:r w:rsidRPr="009F308B">
              <w:rPr>
                <w:w w:val="105"/>
                <w:sz w:val="15"/>
                <w:lang w:val="ru-RU"/>
              </w:rPr>
              <w:t>выявляют</w:t>
            </w:r>
            <w:r w:rsidRPr="009F308B">
              <w:rPr>
                <w:spacing w:val="-10"/>
                <w:w w:val="105"/>
                <w:sz w:val="15"/>
                <w:lang w:val="ru-RU"/>
              </w:rPr>
              <w:t xml:space="preserve"> </w:t>
            </w:r>
            <w:r w:rsidRPr="009F308B">
              <w:rPr>
                <w:w w:val="105"/>
                <w:sz w:val="15"/>
                <w:lang w:val="ru-RU"/>
              </w:rPr>
              <w:t>возможные</w:t>
            </w:r>
            <w:r w:rsidRPr="009F308B">
              <w:rPr>
                <w:spacing w:val="-36"/>
                <w:w w:val="105"/>
                <w:sz w:val="15"/>
                <w:lang w:val="ru-RU"/>
              </w:rPr>
              <w:t xml:space="preserve"> </w:t>
            </w:r>
            <w:r w:rsidRPr="009F308B">
              <w:rPr>
                <w:w w:val="105"/>
                <w:sz w:val="15"/>
                <w:lang w:val="ru-RU"/>
              </w:rPr>
              <w:t>ошибки, предлагают способы их устранения (обучение в</w:t>
            </w:r>
            <w:r w:rsidRPr="009F308B">
              <w:rPr>
                <w:spacing w:val="1"/>
                <w:w w:val="105"/>
                <w:sz w:val="15"/>
                <w:lang w:val="ru-RU"/>
              </w:rPr>
              <w:t xml:space="preserve"> </w:t>
            </w:r>
            <w:r w:rsidRPr="009F308B">
              <w:rPr>
                <w:w w:val="105"/>
                <w:sz w:val="15"/>
                <w:lang w:val="ru-RU"/>
              </w:rPr>
              <w:t>группах</w:t>
            </w:r>
            <w:proofErr w:type="gramStart"/>
            <w:r w:rsidRPr="009F308B">
              <w:rPr>
                <w:w w:val="105"/>
                <w:sz w:val="15"/>
                <w:lang w:val="ru-RU"/>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66546F" w:rsidRPr="00C45D22" w:rsidTr="006F2357">
        <w:trPr>
          <w:trHeight w:hRule="exact" w:val="135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376B86" w:rsidRDefault="0066546F">
            <w:pPr>
              <w:autoSpaceDE w:val="0"/>
              <w:autoSpaceDN w:val="0"/>
              <w:spacing w:before="76" w:after="0" w:line="233" w:lineRule="auto"/>
              <w:jc w:val="center"/>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4.68</w:t>
            </w:r>
          </w:p>
        </w:tc>
        <w:tc>
          <w:tcPr>
            <w:tcW w:w="3075"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18" w:after="0" w:line="233" w:lineRule="auto"/>
              <w:ind w:left="72"/>
              <w:rPr>
                <w:sz w:val="20"/>
                <w:szCs w:val="20"/>
                <w:lang w:val="ru-RU"/>
              </w:rPr>
            </w:pPr>
            <w:r w:rsidRPr="00B84493">
              <w:rPr>
                <w:sz w:val="20"/>
                <w:szCs w:val="20"/>
                <w:lang w:val="ru-RU"/>
              </w:rPr>
              <w:t>Модуль «Лёгкая атлетика». Эстафетный бег (4 по 60м). Игра "Футбол".</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0</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F2357" w:rsidRDefault="0066546F">
            <w:pPr>
              <w:autoSpaceDE w:val="0"/>
              <w:autoSpaceDN w:val="0"/>
              <w:spacing w:before="76" w:after="0" w:line="233" w:lineRule="auto"/>
              <w:ind w:left="72"/>
              <w:rPr>
                <w:rFonts w:ascii="Times New Roman" w:eastAsia="Times New Roman" w:hAnsi="Times New Roman"/>
                <w:color w:val="000000"/>
                <w:w w:val="97"/>
                <w:sz w:val="20"/>
                <w:szCs w:val="20"/>
                <w:lang w:val="ru-RU"/>
              </w:rPr>
            </w:pPr>
            <w:r>
              <w:rPr>
                <w:rFonts w:ascii="Times New Roman" w:eastAsia="Times New Roman" w:hAnsi="Times New Roman"/>
                <w:color w:val="000000"/>
                <w:w w:val="97"/>
                <w:sz w:val="20"/>
                <w:szCs w:val="20"/>
                <w:lang w:val="ru-RU"/>
              </w:rPr>
              <w:t>1</w:t>
            </w:r>
          </w:p>
        </w:tc>
        <w:tc>
          <w:tcPr>
            <w:tcW w:w="28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rPr>
                <w:sz w:val="20"/>
                <w:szCs w:val="20"/>
              </w:rPr>
            </w:pPr>
          </w:p>
        </w:tc>
        <w:tc>
          <w:tcPr>
            <w:tcW w:w="6237"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Default="0066546F" w:rsidP="001A0F8C">
            <w:pPr>
              <w:pStyle w:val="TableParagraph"/>
              <w:spacing w:before="59" w:line="266" w:lineRule="auto"/>
              <w:ind w:left="86"/>
              <w:rPr>
                <w:sz w:val="15"/>
              </w:rPr>
            </w:pPr>
            <w:r>
              <w:rPr>
                <w:spacing w:val="-1"/>
                <w:w w:val="105"/>
                <w:sz w:val="15"/>
              </w:rPr>
              <w:t>описывают</w:t>
            </w:r>
            <w:r>
              <w:rPr>
                <w:spacing w:val="-10"/>
                <w:w w:val="105"/>
                <w:sz w:val="15"/>
              </w:rPr>
              <w:t xml:space="preserve"> </w:t>
            </w:r>
            <w:r>
              <w:rPr>
                <w:spacing w:val="-1"/>
                <w:w w:val="105"/>
                <w:sz w:val="15"/>
              </w:rPr>
              <w:t>технику</w:t>
            </w:r>
            <w:r>
              <w:rPr>
                <w:spacing w:val="-10"/>
                <w:w w:val="105"/>
                <w:sz w:val="15"/>
              </w:rPr>
              <w:t xml:space="preserve"> </w:t>
            </w:r>
            <w:r>
              <w:rPr>
                <w:w w:val="105"/>
                <w:sz w:val="15"/>
              </w:rPr>
              <w:t>равномерного</w:t>
            </w:r>
            <w:r>
              <w:rPr>
                <w:spacing w:val="-10"/>
                <w:w w:val="105"/>
                <w:sz w:val="15"/>
              </w:rPr>
              <w:t xml:space="preserve"> </w:t>
            </w:r>
            <w:r>
              <w:rPr>
                <w:w w:val="105"/>
                <w:sz w:val="15"/>
              </w:rPr>
              <w:t>бега</w:t>
            </w:r>
            <w:r>
              <w:rPr>
                <w:spacing w:val="-11"/>
                <w:w w:val="105"/>
                <w:sz w:val="15"/>
              </w:rPr>
              <w:t xml:space="preserve"> </w:t>
            </w:r>
            <w:r>
              <w:rPr>
                <w:w w:val="105"/>
                <w:sz w:val="15"/>
              </w:rPr>
              <w:t>и</w:t>
            </w:r>
            <w:r>
              <w:rPr>
                <w:spacing w:val="-9"/>
                <w:w w:val="105"/>
                <w:sz w:val="15"/>
              </w:rPr>
              <w:t xml:space="preserve"> </w:t>
            </w:r>
            <w:r>
              <w:rPr>
                <w:w w:val="105"/>
                <w:sz w:val="15"/>
              </w:rPr>
              <w:t>разучивают</w:t>
            </w:r>
            <w:r>
              <w:rPr>
                <w:spacing w:val="-9"/>
                <w:w w:val="105"/>
                <w:sz w:val="15"/>
              </w:rPr>
              <w:t xml:space="preserve"> </w:t>
            </w:r>
            <w:r>
              <w:rPr>
                <w:w w:val="105"/>
                <w:sz w:val="15"/>
              </w:rPr>
              <w:t>его</w:t>
            </w:r>
            <w:r>
              <w:rPr>
                <w:spacing w:val="-12"/>
                <w:w w:val="105"/>
                <w:sz w:val="15"/>
              </w:rPr>
              <w:t xml:space="preserve"> </w:t>
            </w:r>
            <w:r>
              <w:rPr>
                <w:w w:val="105"/>
                <w:sz w:val="15"/>
              </w:rPr>
              <w:t>на</w:t>
            </w:r>
            <w:r>
              <w:rPr>
                <w:spacing w:val="-37"/>
                <w:w w:val="105"/>
                <w:sz w:val="15"/>
              </w:rPr>
              <w:t xml:space="preserve"> </w:t>
            </w:r>
            <w:r>
              <w:rPr>
                <w:w w:val="105"/>
                <w:sz w:val="15"/>
              </w:rPr>
              <w:t>учебной дистанции (за лидером, с коррекцией скорости</w:t>
            </w:r>
            <w:r>
              <w:rPr>
                <w:spacing w:val="1"/>
                <w:w w:val="105"/>
                <w:sz w:val="15"/>
              </w:rPr>
              <w:t xml:space="preserve"> </w:t>
            </w:r>
            <w:r>
              <w:rPr>
                <w:w w:val="105"/>
                <w:sz w:val="15"/>
              </w:rPr>
              <w:t>передвижения</w:t>
            </w:r>
            <w:r>
              <w:rPr>
                <w:spacing w:val="-3"/>
                <w:w w:val="105"/>
                <w:sz w:val="15"/>
              </w:rPr>
              <w:t xml:space="preserve"> </w:t>
            </w:r>
            <w:r>
              <w:rPr>
                <w:w w:val="105"/>
                <w:sz w:val="15"/>
              </w:rPr>
              <w:t>учителем</w:t>
            </w:r>
            <w:proofErr w:type="gramStart"/>
            <w:r>
              <w:rPr>
                <w:w w:val="105"/>
                <w:sz w:val="15"/>
              </w:rPr>
              <w:t>);;</w:t>
            </w:r>
            <w:proofErr w:type="gramEnd"/>
          </w:p>
          <w:p w:rsidR="0066546F" w:rsidRDefault="0066546F" w:rsidP="001A0F8C">
            <w:pPr>
              <w:pStyle w:val="TableParagraph"/>
              <w:spacing w:before="1" w:line="266" w:lineRule="auto"/>
              <w:ind w:left="86"/>
              <w:rPr>
                <w:sz w:val="15"/>
              </w:rPr>
            </w:pPr>
            <w:r>
              <w:rPr>
                <w:spacing w:val="-1"/>
                <w:w w:val="105"/>
                <w:sz w:val="15"/>
              </w:rPr>
              <w:t>разучивают</w:t>
            </w:r>
            <w:r>
              <w:rPr>
                <w:spacing w:val="-13"/>
                <w:w w:val="105"/>
                <w:sz w:val="15"/>
              </w:rPr>
              <w:t xml:space="preserve"> </w:t>
            </w:r>
            <w:r>
              <w:rPr>
                <w:spacing w:val="-1"/>
                <w:w w:val="105"/>
                <w:sz w:val="15"/>
              </w:rPr>
              <w:t>поворот</w:t>
            </w:r>
            <w:r>
              <w:rPr>
                <w:spacing w:val="-10"/>
                <w:w w:val="105"/>
                <w:sz w:val="15"/>
              </w:rPr>
              <w:t xml:space="preserve"> </w:t>
            </w:r>
            <w:r>
              <w:rPr>
                <w:spacing w:val="-1"/>
                <w:w w:val="105"/>
                <w:sz w:val="15"/>
              </w:rPr>
              <w:t>во</w:t>
            </w:r>
            <w:r>
              <w:rPr>
                <w:spacing w:val="-13"/>
                <w:w w:val="105"/>
                <w:sz w:val="15"/>
              </w:rPr>
              <w:t xml:space="preserve"> </w:t>
            </w:r>
            <w:r>
              <w:rPr>
                <w:w w:val="105"/>
                <w:sz w:val="15"/>
              </w:rPr>
              <w:t>время</w:t>
            </w:r>
            <w:r>
              <w:rPr>
                <w:spacing w:val="-9"/>
                <w:w w:val="105"/>
                <w:sz w:val="15"/>
              </w:rPr>
              <w:t xml:space="preserve"> </w:t>
            </w:r>
            <w:r>
              <w:rPr>
                <w:w w:val="105"/>
                <w:sz w:val="15"/>
              </w:rPr>
              <w:t>равномерного</w:t>
            </w:r>
            <w:r>
              <w:rPr>
                <w:spacing w:val="-10"/>
                <w:w w:val="105"/>
                <w:sz w:val="15"/>
              </w:rPr>
              <w:t xml:space="preserve"> </w:t>
            </w:r>
            <w:r>
              <w:rPr>
                <w:w w:val="105"/>
                <w:sz w:val="15"/>
              </w:rPr>
              <w:t>бега</w:t>
            </w:r>
            <w:r>
              <w:rPr>
                <w:spacing w:val="-7"/>
                <w:w w:val="105"/>
                <w:sz w:val="15"/>
              </w:rPr>
              <w:t xml:space="preserve"> </w:t>
            </w:r>
            <w:r>
              <w:rPr>
                <w:w w:val="105"/>
                <w:sz w:val="15"/>
              </w:rPr>
              <w:t>по</w:t>
            </w:r>
            <w:r>
              <w:rPr>
                <w:spacing w:val="-8"/>
                <w:w w:val="105"/>
                <w:sz w:val="15"/>
              </w:rPr>
              <w:t xml:space="preserve"> </w:t>
            </w:r>
            <w:r>
              <w:rPr>
                <w:w w:val="105"/>
                <w:sz w:val="15"/>
              </w:rPr>
              <w:t>учебной</w:t>
            </w:r>
            <w:r>
              <w:rPr>
                <w:spacing w:val="-36"/>
                <w:w w:val="105"/>
                <w:sz w:val="15"/>
              </w:rPr>
              <w:t xml:space="preserve"> </w:t>
            </w:r>
            <w:r>
              <w:rPr>
                <w:w w:val="105"/>
                <w:sz w:val="15"/>
              </w:rPr>
              <w:t>дистанции</w:t>
            </w:r>
            <w:proofErr w:type="gramStart"/>
            <w:r>
              <w:rPr>
                <w:w w:val="105"/>
                <w:sz w:val="15"/>
              </w:rPr>
              <w:t>;;</w:t>
            </w:r>
            <w:proofErr w:type="gramEnd"/>
          </w:p>
          <w:p w:rsidR="0066546F" w:rsidRPr="009F308B" w:rsidRDefault="0066546F" w:rsidP="001A0F8C">
            <w:pPr>
              <w:autoSpaceDE w:val="0"/>
              <w:autoSpaceDN w:val="0"/>
              <w:spacing w:before="76" w:after="0" w:line="252" w:lineRule="auto"/>
              <w:ind w:left="72" w:right="144"/>
              <w:rPr>
                <w:sz w:val="20"/>
                <w:szCs w:val="20"/>
                <w:lang w:val="ru-RU"/>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45" w:lineRule="auto"/>
              <w:ind w:left="72"/>
              <w:rPr>
                <w:rFonts w:ascii="Times New Roman" w:eastAsia="Times New Roman" w:hAnsi="Times New Roman"/>
                <w:color w:val="000000"/>
                <w:w w:val="97"/>
                <w:sz w:val="20"/>
                <w:szCs w:val="20"/>
              </w:rPr>
            </w:pPr>
            <w:proofErr w:type="spellStart"/>
            <w:r w:rsidRPr="00C45D22">
              <w:rPr>
                <w:rFonts w:ascii="Times New Roman" w:eastAsia="Times New Roman" w:hAnsi="Times New Roman"/>
                <w:color w:val="000000"/>
                <w:w w:val="97"/>
                <w:sz w:val="20"/>
                <w:szCs w:val="20"/>
              </w:rPr>
              <w:t>Практичес</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кая</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работа</w:t>
            </w:r>
            <w:proofErr w:type="spellEnd"/>
            <w:r w:rsidRPr="00C45D22">
              <w:rPr>
                <w:rFonts w:ascii="Times New Roman" w:eastAsia="Times New Roman" w:hAnsi="Times New Roman"/>
                <w:color w:val="000000"/>
                <w:w w:val="97"/>
                <w:sz w:val="20"/>
                <w:szCs w:val="20"/>
              </w:rPr>
              <w:t>;</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33" w:lineRule="auto"/>
              <w:ind w:left="72"/>
              <w:rPr>
                <w:rFonts w:ascii="Times New Roman" w:eastAsia="Times New Roman" w:hAnsi="Times New Roman"/>
                <w:color w:val="000000"/>
                <w:w w:val="97"/>
                <w:sz w:val="20"/>
                <w:szCs w:val="20"/>
              </w:rPr>
            </w:pPr>
            <w:r>
              <w:rPr>
                <w:w w:val="105"/>
                <w:sz w:val="15"/>
              </w:rPr>
              <w:t>https://resh.edu.ru/subject/9/</w:t>
            </w:r>
          </w:p>
        </w:tc>
      </w:tr>
      <w:tr w:rsidR="0066546F" w:rsidRPr="00C45D22" w:rsidTr="006F2357">
        <w:trPr>
          <w:trHeight w:hRule="exact" w:val="348"/>
        </w:trPr>
        <w:tc>
          <w:tcPr>
            <w:tcW w:w="354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8" w:after="0" w:line="230" w:lineRule="auto"/>
              <w:ind w:left="72"/>
              <w:rPr>
                <w:sz w:val="20"/>
                <w:szCs w:val="20"/>
              </w:rPr>
            </w:pPr>
            <w:proofErr w:type="spellStart"/>
            <w:r w:rsidRPr="00C45D22">
              <w:rPr>
                <w:rFonts w:ascii="Times New Roman" w:eastAsia="Times New Roman" w:hAnsi="Times New Roman"/>
                <w:color w:val="000000"/>
                <w:w w:val="97"/>
                <w:sz w:val="20"/>
                <w:szCs w:val="20"/>
              </w:rPr>
              <w:t>Итого</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по</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разделу</w:t>
            </w:r>
            <w:proofErr w:type="spellEnd"/>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78" w:after="0" w:line="230" w:lineRule="auto"/>
              <w:ind w:left="72"/>
              <w:rPr>
                <w:sz w:val="20"/>
                <w:szCs w:val="20"/>
                <w:lang w:val="ru-RU"/>
              </w:rPr>
            </w:pPr>
          </w:p>
        </w:tc>
        <w:tc>
          <w:tcPr>
            <w:tcW w:w="1125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rPr>
                <w:sz w:val="20"/>
                <w:szCs w:val="20"/>
              </w:rPr>
            </w:pPr>
          </w:p>
        </w:tc>
      </w:tr>
      <w:tr w:rsidR="0066546F" w:rsidRPr="00C45D22" w:rsidTr="006F2357">
        <w:trPr>
          <w:trHeight w:hRule="exact" w:val="348"/>
        </w:trPr>
        <w:tc>
          <w:tcPr>
            <w:tcW w:w="354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33" w:lineRule="auto"/>
              <w:ind w:left="72"/>
              <w:rPr>
                <w:sz w:val="20"/>
                <w:szCs w:val="20"/>
              </w:rPr>
            </w:pPr>
            <w:proofErr w:type="spellStart"/>
            <w:r w:rsidRPr="00C45D22">
              <w:rPr>
                <w:rFonts w:ascii="Times New Roman" w:eastAsia="Times New Roman" w:hAnsi="Times New Roman"/>
                <w:color w:val="000000"/>
                <w:w w:val="97"/>
                <w:sz w:val="20"/>
                <w:szCs w:val="20"/>
              </w:rPr>
              <w:t>Итого</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по</w:t>
            </w:r>
            <w:proofErr w:type="spellEnd"/>
            <w:r>
              <w:rPr>
                <w:rFonts w:ascii="Times New Roman" w:eastAsia="Times New Roman" w:hAnsi="Times New Roman"/>
                <w:color w:val="000000"/>
                <w:w w:val="97"/>
                <w:sz w:val="20"/>
                <w:szCs w:val="20"/>
                <w:lang w:val="ru-RU"/>
              </w:rPr>
              <w:t xml:space="preserve"> </w:t>
            </w:r>
            <w:proofErr w:type="spellStart"/>
            <w:r w:rsidRPr="00C45D22">
              <w:rPr>
                <w:rFonts w:ascii="Times New Roman" w:eastAsia="Times New Roman" w:hAnsi="Times New Roman"/>
                <w:color w:val="000000"/>
                <w:w w:val="97"/>
                <w:sz w:val="20"/>
                <w:szCs w:val="20"/>
              </w:rPr>
              <w:t>разделу</w:t>
            </w:r>
            <w:proofErr w:type="spellEnd"/>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B84493" w:rsidRDefault="0066546F">
            <w:pPr>
              <w:autoSpaceDE w:val="0"/>
              <w:autoSpaceDN w:val="0"/>
              <w:spacing w:before="76" w:after="0" w:line="233" w:lineRule="auto"/>
              <w:ind w:left="72"/>
              <w:rPr>
                <w:sz w:val="20"/>
                <w:szCs w:val="20"/>
                <w:lang w:val="ru-RU"/>
              </w:rPr>
            </w:pPr>
          </w:p>
        </w:tc>
        <w:tc>
          <w:tcPr>
            <w:tcW w:w="1125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rPr>
                <w:sz w:val="20"/>
                <w:szCs w:val="20"/>
              </w:rPr>
            </w:pPr>
          </w:p>
        </w:tc>
      </w:tr>
      <w:tr w:rsidR="0066546F" w:rsidRPr="00C45D22" w:rsidTr="006F2357">
        <w:trPr>
          <w:trHeight w:hRule="exact" w:val="328"/>
        </w:trPr>
        <w:tc>
          <w:tcPr>
            <w:tcW w:w="354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ОБЩЕЕ КОЛИЧЕСТВО ЧАСОВ П</w:t>
            </w:r>
            <w:r w:rsidRPr="00C45D22">
              <w:rPr>
                <w:rFonts w:ascii="Times New Roman" w:eastAsia="Times New Roman" w:hAnsi="Times New Roman"/>
                <w:color w:val="000000"/>
                <w:w w:val="97"/>
                <w:sz w:val="20"/>
                <w:szCs w:val="20"/>
                <w:lang w:val="ru-RU"/>
              </w:rPr>
              <w:t>ПРОГРАММЕ</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1785B" w:rsidRDefault="0066546F">
            <w:pPr>
              <w:autoSpaceDE w:val="0"/>
              <w:autoSpaceDN w:val="0"/>
              <w:spacing w:before="76" w:after="0" w:line="233" w:lineRule="auto"/>
              <w:ind w:left="72"/>
              <w:rPr>
                <w:sz w:val="20"/>
                <w:szCs w:val="20"/>
                <w:lang w:val="ru-RU"/>
              </w:rPr>
            </w:pPr>
            <w:r>
              <w:rPr>
                <w:rFonts w:ascii="Times New Roman" w:eastAsia="Times New Roman" w:hAnsi="Times New Roman"/>
                <w:color w:val="000000"/>
                <w:w w:val="97"/>
                <w:sz w:val="20"/>
                <w:szCs w:val="20"/>
                <w:lang w:val="ru-RU"/>
              </w:rPr>
              <w:t>68</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1785B" w:rsidRDefault="0066546F">
            <w:pPr>
              <w:autoSpaceDE w:val="0"/>
              <w:autoSpaceDN w:val="0"/>
              <w:spacing w:before="76" w:after="0" w:line="233" w:lineRule="auto"/>
              <w:ind w:left="72"/>
              <w:rPr>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61785B" w:rsidRDefault="0066546F">
            <w:pPr>
              <w:autoSpaceDE w:val="0"/>
              <w:autoSpaceDN w:val="0"/>
              <w:spacing w:before="76" w:after="0" w:line="233" w:lineRule="auto"/>
              <w:ind w:left="72"/>
              <w:rPr>
                <w:sz w:val="20"/>
                <w:szCs w:val="20"/>
                <w:lang w:val="ru-RU"/>
              </w:rPr>
            </w:pPr>
          </w:p>
        </w:tc>
        <w:tc>
          <w:tcPr>
            <w:tcW w:w="9691"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66546F" w:rsidRPr="00C45D22" w:rsidRDefault="0066546F">
            <w:pPr>
              <w:rPr>
                <w:sz w:val="20"/>
                <w:szCs w:val="20"/>
              </w:rPr>
            </w:pPr>
          </w:p>
        </w:tc>
      </w:tr>
    </w:tbl>
    <w:p w:rsidR="00FF064F" w:rsidRPr="00C45D22" w:rsidRDefault="00FF064F">
      <w:pPr>
        <w:autoSpaceDE w:val="0"/>
        <w:autoSpaceDN w:val="0"/>
        <w:spacing w:after="0" w:line="14" w:lineRule="exact"/>
        <w:rPr>
          <w:sz w:val="20"/>
          <w:szCs w:val="20"/>
        </w:rPr>
      </w:pPr>
    </w:p>
    <w:p w:rsidR="00FF064F" w:rsidRDefault="00FF064F">
      <w:pPr>
        <w:sectPr w:rsidR="00FF064F">
          <w:pgSz w:w="16840" w:h="11900"/>
          <w:pgMar w:top="284" w:right="640" w:bottom="1440" w:left="666" w:header="720" w:footer="720" w:gutter="0"/>
          <w:cols w:space="720" w:equalWidth="0">
            <w:col w:w="15534" w:space="0"/>
          </w:cols>
          <w:docGrid w:linePitch="360"/>
        </w:sectPr>
      </w:pPr>
    </w:p>
    <w:tbl>
      <w:tblPr>
        <w:tblStyle w:val="aff0"/>
        <w:tblW w:w="10065" w:type="dxa"/>
        <w:tblLayout w:type="fixed"/>
        <w:tblLook w:val="04A0"/>
      </w:tblPr>
      <w:tblGrid>
        <w:gridCol w:w="567"/>
        <w:gridCol w:w="2410"/>
        <w:gridCol w:w="2518"/>
        <w:gridCol w:w="1559"/>
        <w:gridCol w:w="1276"/>
        <w:gridCol w:w="1735"/>
      </w:tblGrid>
      <w:tr w:rsidR="00981731" w:rsidTr="00C45D22">
        <w:trPr>
          <w:trHeight w:val="557"/>
        </w:trPr>
        <w:tc>
          <w:tcPr>
            <w:tcW w:w="567" w:type="dxa"/>
            <w:vMerge w:val="restart"/>
          </w:tcPr>
          <w:p w:rsidR="00981731" w:rsidRDefault="00981731" w:rsidP="00981731">
            <w:pPr>
              <w:rPr>
                <w:rFonts w:ascii="Times New Roman" w:eastAsia="Calibri" w:hAnsi="Times New Roman" w:cs="Times New Roman"/>
                <w:sz w:val="24"/>
                <w:szCs w:val="24"/>
                <w:lang w:eastAsia="ru-RU"/>
              </w:rPr>
            </w:pPr>
          </w:p>
        </w:tc>
        <w:tc>
          <w:tcPr>
            <w:tcW w:w="2410" w:type="dxa"/>
            <w:vMerge w:val="restart"/>
          </w:tcPr>
          <w:p w:rsidR="00981731" w:rsidRDefault="00981731" w:rsidP="00981731">
            <w:pPr>
              <w:rPr>
                <w:rFonts w:ascii="Times New Roman" w:eastAsia="Calibri" w:hAnsi="Times New Roman" w:cs="Times New Roman"/>
                <w:sz w:val="24"/>
                <w:szCs w:val="24"/>
                <w:lang w:eastAsia="ru-RU"/>
              </w:rPr>
            </w:pPr>
          </w:p>
        </w:tc>
        <w:tc>
          <w:tcPr>
            <w:tcW w:w="2518" w:type="dxa"/>
            <w:vMerge w:val="restart"/>
          </w:tcPr>
          <w:p w:rsidR="00981731" w:rsidRPr="00C45D22" w:rsidRDefault="00981731" w:rsidP="00981731">
            <w:pPr>
              <w:jc w:val="center"/>
              <w:rPr>
                <w:rFonts w:ascii="Times New Roman" w:eastAsia="Times New Roman" w:hAnsi="Times New Roman" w:cs="Times New Roman"/>
                <w:b/>
                <w:sz w:val="24"/>
                <w:szCs w:val="24"/>
                <w:lang w:val="ru-RU" w:eastAsia="ru-RU"/>
              </w:rPr>
            </w:pPr>
            <w:r w:rsidRPr="00C45D22">
              <w:rPr>
                <w:rFonts w:ascii="Times New Roman" w:hAnsi="Times New Roman" w:cs="Times New Roman"/>
                <w:b/>
                <w:sz w:val="24"/>
                <w:szCs w:val="24"/>
                <w:lang w:val="ru-RU"/>
              </w:rPr>
              <w:t xml:space="preserve">Модуль </w:t>
            </w:r>
            <w:proofErr w:type="gramStart"/>
            <w:r w:rsidRPr="00C45D22">
              <w:rPr>
                <w:rFonts w:ascii="Times New Roman" w:hAnsi="Times New Roman" w:cs="Times New Roman"/>
                <w:b/>
                <w:sz w:val="24"/>
                <w:szCs w:val="24"/>
                <w:lang w:val="ru-RU"/>
              </w:rPr>
              <w:t>воспитательной</w:t>
            </w:r>
            <w:proofErr w:type="gramEnd"/>
            <w:r w:rsidRPr="00C45D22">
              <w:rPr>
                <w:rFonts w:ascii="Times New Roman" w:hAnsi="Times New Roman" w:cs="Times New Roman"/>
                <w:b/>
                <w:sz w:val="24"/>
                <w:szCs w:val="24"/>
                <w:lang w:val="ru-RU"/>
              </w:rPr>
              <w:t xml:space="preserve"> программы «Школьный урок»</w:t>
            </w:r>
          </w:p>
        </w:tc>
        <w:tc>
          <w:tcPr>
            <w:tcW w:w="2835" w:type="dxa"/>
            <w:gridSpan w:val="2"/>
          </w:tcPr>
          <w:p w:rsidR="00981731" w:rsidRDefault="00981731" w:rsidP="00981731">
            <w:pPr>
              <w:jc w:val="center"/>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Программа</w:t>
            </w:r>
            <w:proofErr w:type="spellEnd"/>
            <w:r>
              <w:rPr>
                <w:rFonts w:ascii="Times New Roman" w:eastAsia="Times New Roman" w:hAnsi="Times New Roman" w:cs="Times New Roman"/>
                <w:b/>
                <w:sz w:val="24"/>
                <w:szCs w:val="24"/>
                <w:lang w:eastAsia="ru-RU"/>
              </w:rPr>
              <w:t xml:space="preserve"> </w:t>
            </w:r>
          </w:p>
          <w:p w:rsidR="00981731" w:rsidRDefault="00981731" w:rsidP="00981731">
            <w:pPr>
              <w:jc w:val="center"/>
              <w:rPr>
                <w:rFonts w:ascii="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по</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учебному</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курсу</w:t>
            </w:r>
            <w:proofErr w:type="spellEnd"/>
          </w:p>
        </w:tc>
        <w:tc>
          <w:tcPr>
            <w:tcW w:w="1735" w:type="dxa"/>
            <w:vMerge w:val="restart"/>
          </w:tcPr>
          <w:p w:rsidR="00981731" w:rsidRDefault="00981731" w:rsidP="00981731">
            <w:pPr>
              <w:jc w:val="both"/>
              <w:rPr>
                <w:rFonts w:ascii="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Календарно-тематическое</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планирова</w:t>
            </w:r>
            <w:proofErr w:type="spellEnd"/>
            <w:r w:rsidR="00C45D22">
              <w:rPr>
                <w:rFonts w:ascii="Times New Roman" w:eastAsia="Times New Roman" w:hAnsi="Times New Roman" w:cs="Times New Roman"/>
                <w:b/>
                <w:sz w:val="24"/>
                <w:szCs w:val="24"/>
                <w:lang w:val="ru-RU" w:eastAsia="ru-RU"/>
              </w:rPr>
              <w:t>-</w:t>
            </w:r>
            <w:proofErr w:type="spellStart"/>
            <w:r>
              <w:rPr>
                <w:rFonts w:ascii="Times New Roman" w:eastAsia="Times New Roman" w:hAnsi="Times New Roman" w:cs="Times New Roman"/>
                <w:b/>
                <w:sz w:val="24"/>
                <w:szCs w:val="24"/>
                <w:lang w:eastAsia="ru-RU"/>
              </w:rPr>
              <w:t>ние</w:t>
            </w:r>
            <w:proofErr w:type="spellEnd"/>
          </w:p>
        </w:tc>
      </w:tr>
      <w:tr w:rsidR="00981731" w:rsidTr="00C45D22">
        <w:trPr>
          <w:trHeight w:val="216"/>
        </w:trPr>
        <w:tc>
          <w:tcPr>
            <w:tcW w:w="567" w:type="dxa"/>
            <w:vMerge/>
          </w:tcPr>
          <w:p w:rsidR="00981731" w:rsidRDefault="00981731" w:rsidP="00981731">
            <w:pPr>
              <w:rPr>
                <w:rFonts w:ascii="Times New Roman" w:eastAsia="Calibri" w:hAnsi="Times New Roman" w:cs="Times New Roman"/>
                <w:sz w:val="24"/>
                <w:szCs w:val="24"/>
                <w:lang w:eastAsia="ru-RU"/>
              </w:rPr>
            </w:pPr>
          </w:p>
        </w:tc>
        <w:tc>
          <w:tcPr>
            <w:tcW w:w="2410" w:type="dxa"/>
            <w:vMerge/>
          </w:tcPr>
          <w:p w:rsidR="00981731" w:rsidRDefault="00981731" w:rsidP="00981731">
            <w:pPr>
              <w:rPr>
                <w:rFonts w:ascii="Times New Roman" w:eastAsia="Calibri" w:hAnsi="Times New Roman" w:cs="Times New Roman"/>
                <w:sz w:val="24"/>
                <w:szCs w:val="24"/>
                <w:lang w:eastAsia="ru-RU"/>
              </w:rPr>
            </w:pPr>
          </w:p>
        </w:tc>
        <w:tc>
          <w:tcPr>
            <w:tcW w:w="2518" w:type="dxa"/>
            <w:vMerge/>
          </w:tcPr>
          <w:p w:rsidR="00981731" w:rsidRPr="00D45B95" w:rsidRDefault="00981731" w:rsidP="00981731">
            <w:pPr>
              <w:jc w:val="center"/>
              <w:rPr>
                <w:rFonts w:ascii="Times New Roman" w:eastAsia="Times New Roman" w:hAnsi="Times New Roman" w:cs="Times New Roman"/>
                <w:b/>
                <w:sz w:val="24"/>
                <w:szCs w:val="24"/>
                <w:lang w:eastAsia="ru-RU"/>
              </w:rPr>
            </w:pPr>
          </w:p>
        </w:tc>
        <w:tc>
          <w:tcPr>
            <w:tcW w:w="1559" w:type="dxa"/>
          </w:tcPr>
          <w:p w:rsidR="00981731" w:rsidRDefault="00981731" w:rsidP="00981731">
            <w:pPr>
              <w:jc w:val="center"/>
              <w:rPr>
                <w:rFonts w:ascii="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Примерная</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авторская</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программа</w:t>
            </w:r>
            <w:proofErr w:type="spellEnd"/>
          </w:p>
        </w:tc>
        <w:tc>
          <w:tcPr>
            <w:tcW w:w="1276" w:type="dxa"/>
          </w:tcPr>
          <w:p w:rsidR="00981731" w:rsidRDefault="00981731" w:rsidP="00981731">
            <w:pPr>
              <w:jc w:val="center"/>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Рабочая</w:t>
            </w:r>
            <w:proofErr w:type="spellEnd"/>
          </w:p>
          <w:p w:rsidR="00981731" w:rsidRDefault="00C45D22" w:rsidP="00981731">
            <w:pPr>
              <w:jc w:val="center"/>
              <w:rPr>
                <w:rFonts w:ascii="Times New Roman" w:hAnsi="Times New Roman" w:cs="Times New Roman"/>
                <w:sz w:val="24"/>
                <w:szCs w:val="24"/>
                <w:lang w:eastAsia="ru-RU"/>
              </w:rPr>
            </w:pPr>
            <w:proofErr w:type="spellStart"/>
            <w:proofErr w:type="gramStart"/>
            <w:r>
              <w:rPr>
                <w:rFonts w:ascii="Times New Roman" w:eastAsia="Times New Roman" w:hAnsi="Times New Roman" w:cs="Times New Roman"/>
                <w:b/>
                <w:sz w:val="24"/>
                <w:szCs w:val="24"/>
                <w:lang w:val="ru-RU" w:eastAsia="ru-RU"/>
              </w:rPr>
              <w:t>п</w:t>
            </w:r>
            <w:r w:rsidR="00981731">
              <w:rPr>
                <w:rFonts w:ascii="Times New Roman" w:eastAsia="Times New Roman" w:hAnsi="Times New Roman" w:cs="Times New Roman"/>
                <w:b/>
                <w:sz w:val="24"/>
                <w:szCs w:val="24"/>
                <w:lang w:eastAsia="ru-RU"/>
              </w:rPr>
              <w:t>рограм</w:t>
            </w:r>
            <w:proofErr w:type="spellEnd"/>
            <w:r>
              <w:rPr>
                <w:rFonts w:ascii="Times New Roman" w:eastAsia="Times New Roman" w:hAnsi="Times New Roman" w:cs="Times New Roman"/>
                <w:b/>
                <w:sz w:val="24"/>
                <w:szCs w:val="24"/>
                <w:lang w:val="ru-RU" w:eastAsia="ru-RU"/>
              </w:rPr>
              <w:t>-</w:t>
            </w:r>
            <w:proofErr w:type="spellStart"/>
            <w:r w:rsidR="00981731">
              <w:rPr>
                <w:rFonts w:ascii="Times New Roman" w:eastAsia="Times New Roman" w:hAnsi="Times New Roman" w:cs="Times New Roman"/>
                <w:b/>
                <w:sz w:val="24"/>
                <w:szCs w:val="24"/>
                <w:lang w:eastAsia="ru-RU"/>
              </w:rPr>
              <w:t>ма</w:t>
            </w:r>
            <w:proofErr w:type="spellEnd"/>
            <w:proofErr w:type="gramEnd"/>
          </w:p>
        </w:tc>
        <w:tc>
          <w:tcPr>
            <w:tcW w:w="1735" w:type="dxa"/>
            <w:vMerge/>
          </w:tcPr>
          <w:p w:rsidR="00981731" w:rsidRDefault="00981731" w:rsidP="00981731">
            <w:pPr>
              <w:rPr>
                <w:rFonts w:ascii="Times New Roman" w:eastAsia="Calibri" w:hAnsi="Times New Roman" w:cs="Times New Roman"/>
                <w:sz w:val="24"/>
                <w:szCs w:val="24"/>
                <w:lang w:eastAsia="ru-RU"/>
              </w:rPr>
            </w:pPr>
          </w:p>
        </w:tc>
      </w:tr>
      <w:tr w:rsidR="00981731" w:rsidTr="00C45D22">
        <w:trPr>
          <w:trHeight w:val="473"/>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10" w:type="dxa"/>
          </w:tcPr>
          <w:p w:rsidR="00981731" w:rsidRDefault="00981731" w:rsidP="00981731">
            <w:pPr>
              <w:rPr>
                <w:rFonts w:ascii="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Количество</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тем</w:t>
            </w:r>
            <w:proofErr w:type="spellEnd"/>
          </w:p>
        </w:tc>
        <w:tc>
          <w:tcPr>
            <w:tcW w:w="2518" w:type="dxa"/>
          </w:tcPr>
          <w:p w:rsidR="00981731" w:rsidRPr="00D45B95" w:rsidRDefault="00981731" w:rsidP="00981731">
            <w:pPr>
              <w:jc w:val="center"/>
              <w:rPr>
                <w:rFonts w:ascii="Times New Roman" w:hAnsi="Times New Roman" w:cs="Times New Roman"/>
                <w:sz w:val="24"/>
                <w:szCs w:val="24"/>
                <w:lang w:eastAsia="ru-RU"/>
              </w:rPr>
            </w:pPr>
          </w:p>
        </w:tc>
        <w:tc>
          <w:tcPr>
            <w:tcW w:w="1559"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w:t>
            </w:r>
          </w:p>
        </w:tc>
        <w:tc>
          <w:tcPr>
            <w:tcW w:w="1276"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1735"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r>
      <w:tr w:rsidR="00981731" w:rsidTr="00C45D22">
        <w:trPr>
          <w:trHeight w:val="793"/>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10" w:type="dxa"/>
          </w:tcPr>
          <w:p w:rsidR="00981731" w:rsidRPr="00981731" w:rsidRDefault="00981731" w:rsidP="00981731">
            <w:pPr>
              <w:rPr>
                <w:rFonts w:ascii="Times New Roman" w:hAnsi="Times New Roman" w:cs="Times New Roman"/>
                <w:sz w:val="24"/>
                <w:szCs w:val="24"/>
                <w:lang w:val="ru-RU" w:eastAsia="ru-RU"/>
              </w:rPr>
            </w:pPr>
            <w:r w:rsidRPr="00981731">
              <w:rPr>
                <w:rFonts w:ascii="Times New Roman" w:eastAsia="Times New Roman" w:hAnsi="Times New Roman" w:cs="Times New Roman"/>
                <w:sz w:val="24"/>
                <w:szCs w:val="24"/>
                <w:lang w:val="ru-RU" w:eastAsia="ru-RU"/>
              </w:rPr>
              <w:t>Объем часов на прохождение  всех тем</w:t>
            </w:r>
          </w:p>
        </w:tc>
        <w:tc>
          <w:tcPr>
            <w:tcW w:w="2518" w:type="dxa"/>
          </w:tcPr>
          <w:p w:rsidR="00981731" w:rsidRPr="00981731" w:rsidRDefault="00981731" w:rsidP="00981731">
            <w:pPr>
              <w:jc w:val="center"/>
              <w:rPr>
                <w:rFonts w:ascii="Times New Roman" w:eastAsia="Times New Roman" w:hAnsi="Times New Roman" w:cs="Times New Roman"/>
                <w:sz w:val="24"/>
                <w:szCs w:val="24"/>
                <w:lang w:val="ru-RU" w:eastAsia="ru-RU"/>
              </w:rPr>
            </w:pPr>
            <w:r w:rsidRPr="00981731">
              <w:rPr>
                <w:rFonts w:ascii="Times New Roman" w:hAnsi="Times New Roman" w:cs="Times New Roman"/>
                <w:sz w:val="24"/>
                <w:szCs w:val="24"/>
                <w:lang w:val="ru-RU"/>
              </w:rPr>
              <w:t>Уроки безопасности. Уроки здоровья и пропаганды ЗОЖ. Викторина. Влияние физических упражнений на осанку. Приемы закаливания.</w:t>
            </w:r>
          </w:p>
        </w:tc>
        <w:tc>
          <w:tcPr>
            <w:tcW w:w="1559" w:type="dxa"/>
          </w:tcPr>
          <w:p w:rsidR="00981731" w:rsidRDefault="00981731" w:rsidP="00981731">
            <w:pPr>
              <w:jc w:val="center"/>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276" w:type="dxa"/>
          </w:tcPr>
          <w:p w:rsidR="00981731" w:rsidRDefault="00981731" w:rsidP="00981731">
            <w:pPr>
              <w:jc w:val="center"/>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735" w:type="dxa"/>
          </w:tcPr>
          <w:p w:rsidR="00981731" w:rsidRDefault="00981731" w:rsidP="00981731">
            <w:pPr>
              <w:jc w:val="center"/>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981731" w:rsidRPr="003604B7" w:rsidTr="00C45D22">
        <w:trPr>
          <w:trHeight w:val="691"/>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2410" w:type="dxa"/>
          </w:tcPr>
          <w:p w:rsidR="00981731" w:rsidRPr="00981731" w:rsidRDefault="00981731" w:rsidP="00981731">
            <w:pPr>
              <w:rPr>
                <w:rFonts w:ascii="Times New Roman" w:hAnsi="Times New Roman" w:cs="Times New Roman"/>
                <w:sz w:val="24"/>
                <w:szCs w:val="24"/>
                <w:lang w:val="ru-RU" w:eastAsia="ru-RU"/>
              </w:rPr>
            </w:pPr>
            <w:r w:rsidRPr="00981731">
              <w:rPr>
                <w:rFonts w:ascii="Times New Roman" w:eastAsia="Times New Roman" w:hAnsi="Times New Roman" w:cs="Times New Roman"/>
                <w:sz w:val="24"/>
                <w:szCs w:val="24"/>
                <w:lang w:val="ru-RU" w:eastAsia="ru-RU"/>
              </w:rPr>
              <w:t>Объем часов на прохождение каждой темы</w:t>
            </w:r>
          </w:p>
        </w:tc>
        <w:tc>
          <w:tcPr>
            <w:tcW w:w="2518" w:type="dxa"/>
          </w:tcPr>
          <w:p w:rsidR="00981731" w:rsidRPr="00981731" w:rsidRDefault="00981731" w:rsidP="00981731">
            <w:pPr>
              <w:jc w:val="center"/>
              <w:rPr>
                <w:rFonts w:ascii="Times New Roman" w:eastAsia="Calibri" w:hAnsi="Times New Roman" w:cs="Times New Roman"/>
                <w:sz w:val="24"/>
                <w:szCs w:val="24"/>
                <w:lang w:val="ru-RU" w:eastAsia="ru-RU"/>
              </w:rPr>
            </w:pPr>
          </w:p>
        </w:tc>
        <w:tc>
          <w:tcPr>
            <w:tcW w:w="1559" w:type="dxa"/>
          </w:tcPr>
          <w:p w:rsidR="00981731" w:rsidRPr="00981731" w:rsidRDefault="00981731" w:rsidP="00981731">
            <w:pPr>
              <w:jc w:val="center"/>
              <w:rPr>
                <w:rFonts w:ascii="Times New Roman" w:eastAsia="Calibri" w:hAnsi="Times New Roman" w:cs="Times New Roman"/>
                <w:sz w:val="24"/>
                <w:szCs w:val="24"/>
                <w:lang w:val="ru-RU" w:eastAsia="ru-RU"/>
              </w:rPr>
            </w:pPr>
          </w:p>
        </w:tc>
        <w:tc>
          <w:tcPr>
            <w:tcW w:w="1276" w:type="dxa"/>
          </w:tcPr>
          <w:p w:rsidR="00981731" w:rsidRPr="00981731" w:rsidRDefault="00981731" w:rsidP="00981731">
            <w:pPr>
              <w:jc w:val="center"/>
              <w:rPr>
                <w:rFonts w:ascii="Times New Roman" w:eastAsia="Calibri" w:hAnsi="Times New Roman" w:cs="Times New Roman"/>
                <w:sz w:val="24"/>
                <w:szCs w:val="24"/>
                <w:lang w:val="ru-RU" w:eastAsia="ru-RU"/>
              </w:rPr>
            </w:pPr>
          </w:p>
        </w:tc>
        <w:tc>
          <w:tcPr>
            <w:tcW w:w="1735" w:type="dxa"/>
          </w:tcPr>
          <w:p w:rsidR="00981731" w:rsidRPr="00981731" w:rsidRDefault="00981731" w:rsidP="00981731">
            <w:pPr>
              <w:jc w:val="center"/>
              <w:rPr>
                <w:rFonts w:ascii="Times New Roman" w:eastAsia="Calibri" w:hAnsi="Times New Roman" w:cs="Times New Roman"/>
                <w:sz w:val="24"/>
                <w:szCs w:val="24"/>
                <w:lang w:val="ru-RU" w:eastAsia="ru-RU"/>
              </w:rPr>
            </w:pPr>
          </w:p>
        </w:tc>
      </w:tr>
      <w:tr w:rsidR="00981731" w:rsidTr="00C45D22">
        <w:trPr>
          <w:trHeight w:val="561"/>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410" w:type="dxa"/>
          </w:tcPr>
          <w:p w:rsidR="00981731" w:rsidRDefault="00981731" w:rsidP="00981731">
            <w:pPr>
              <w:rPr>
                <w:rFonts w:ascii="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Легкая</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атлетика</w:t>
            </w:r>
            <w:proofErr w:type="spellEnd"/>
          </w:p>
        </w:tc>
        <w:tc>
          <w:tcPr>
            <w:tcW w:w="2518" w:type="dxa"/>
          </w:tcPr>
          <w:p w:rsidR="00981731" w:rsidRPr="00981731" w:rsidRDefault="00981731" w:rsidP="00981731">
            <w:pPr>
              <w:jc w:val="center"/>
              <w:rPr>
                <w:rFonts w:ascii="Times New Roman" w:eastAsia="Times New Roman" w:hAnsi="Times New Roman" w:cs="Times New Roman"/>
                <w:sz w:val="24"/>
                <w:szCs w:val="24"/>
                <w:lang w:val="ru-RU" w:eastAsia="ru-RU"/>
              </w:rPr>
            </w:pPr>
            <w:r w:rsidRPr="00981731">
              <w:rPr>
                <w:rFonts w:ascii="Times New Roman" w:hAnsi="Times New Roman" w:cs="Times New Roman"/>
                <w:sz w:val="24"/>
                <w:szCs w:val="24"/>
                <w:lang w:val="ru-RU"/>
              </w:rPr>
              <w:t>Уроки здоровья и пропаганды ЗОЖ.</w:t>
            </w:r>
          </w:p>
        </w:tc>
        <w:tc>
          <w:tcPr>
            <w:tcW w:w="1559"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1276"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1735"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r>
      <w:tr w:rsidR="00981731" w:rsidTr="00C45D22">
        <w:trPr>
          <w:trHeight w:val="497"/>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410" w:type="dxa"/>
          </w:tcPr>
          <w:p w:rsidR="00981731" w:rsidRDefault="00981731" w:rsidP="00981731">
            <w:pPr>
              <w:rPr>
                <w:rFonts w:ascii="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Кроссовая</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подготовка</w:t>
            </w:r>
            <w:proofErr w:type="spellEnd"/>
          </w:p>
        </w:tc>
        <w:tc>
          <w:tcPr>
            <w:tcW w:w="2518" w:type="dxa"/>
          </w:tcPr>
          <w:p w:rsidR="00981731" w:rsidRPr="00C50A9B" w:rsidRDefault="00981731" w:rsidP="00981731">
            <w:pPr>
              <w:jc w:val="center"/>
              <w:rPr>
                <w:rFonts w:ascii="Times New Roman" w:eastAsia="Times New Roman" w:hAnsi="Times New Roman" w:cs="Times New Roman"/>
                <w:sz w:val="24"/>
                <w:szCs w:val="24"/>
                <w:lang w:val="ru-RU" w:eastAsia="ru-RU"/>
              </w:rPr>
            </w:pPr>
            <w:proofErr w:type="spellStart"/>
            <w:r w:rsidRPr="00D45B95">
              <w:rPr>
                <w:rFonts w:ascii="Times New Roman" w:hAnsi="Times New Roman" w:cs="Times New Roman"/>
                <w:sz w:val="24"/>
                <w:szCs w:val="24"/>
              </w:rPr>
              <w:t>Легкоатлетический</w:t>
            </w:r>
            <w:proofErr w:type="spellEnd"/>
            <w:r w:rsidRPr="00D45B95">
              <w:rPr>
                <w:rFonts w:ascii="Times New Roman" w:hAnsi="Times New Roman" w:cs="Times New Roman"/>
                <w:sz w:val="24"/>
                <w:szCs w:val="24"/>
              </w:rPr>
              <w:t xml:space="preserve"> </w:t>
            </w:r>
            <w:proofErr w:type="spellStart"/>
            <w:r w:rsidRPr="00D45B95">
              <w:rPr>
                <w:rFonts w:ascii="Times New Roman" w:hAnsi="Times New Roman" w:cs="Times New Roman"/>
                <w:sz w:val="24"/>
                <w:szCs w:val="24"/>
              </w:rPr>
              <w:t>кросс</w:t>
            </w:r>
            <w:proofErr w:type="spellEnd"/>
            <w:r w:rsidR="00C50A9B">
              <w:rPr>
                <w:rFonts w:ascii="Times New Roman" w:hAnsi="Times New Roman" w:cs="Times New Roman"/>
                <w:sz w:val="24"/>
                <w:szCs w:val="24"/>
                <w:lang w:val="ru-RU"/>
              </w:rPr>
              <w:t>.</w:t>
            </w:r>
          </w:p>
        </w:tc>
        <w:tc>
          <w:tcPr>
            <w:tcW w:w="1559"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p>
        </w:tc>
        <w:tc>
          <w:tcPr>
            <w:tcW w:w="1276"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p>
        </w:tc>
        <w:tc>
          <w:tcPr>
            <w:tcW w:w="1735"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p>
        </w:tc>
      </w:tr>
      <w:tr w:rsidR="00981731" w:rsidTr="00C45D22">
        <w:trPr>
          <w:trHeight w:val="774"/>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2410" w:type="dxa"/>
          </w:tcPr>
          <w:p w:rsidR="00981731" w:rsidRDefault="00981731" w:rsidP="00981731">
            <w:pPr>
              <w:rPr>
                <w:rFonts w:ascii="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Гимнастика</w:t>
            </w:r>
            <w:proofErr w:type="spellEnd"/>
            <w:r>
              <w:rPr>
                <w:rFonts w:ascii="Times New Roman" w:eastAsia="Times New Roman" w:hAnsi="Times New Roman" w:cs="Times New Roman"/>
                <w:sz w:val="24"/>
                <w:szCs w:val="24"/>
                <w:lang w:eastAsia="ru-RU"/>
              </w:rPr>
              <w:t xml:space="preserve"> с </w:t>
            </w:r>
            <w:proofErr w:type="spellStart"/>
            <w:r>
              <w:rPr>
                <w:rFonts w:ascii="Times New Roman" w:eastAsia="Times New Roman" w:hAnsi="Times New Roman" w:cs="Times New Roman"/>
                <w:sz w:val="24"/>
                <w:szCs w:val="24"/>
                <w:lang w:eastAsia="ru-RU"/>
              </w:rPr>
              <w:t>элементами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акробатики</w:t>
            </w:r>
            <w:proofErr w:type="spellEnd"/>
          </w:p>
        </w:tc>
        <w:tc>
          <w:tcPr>
            <w:tcW w:w="2518" w:type="dxa"/>
          </w:tcPr>
          <w:p w:rsidR="00981731" w:rsidRPr="00C50A9B" w:rsidRDefault="00981731" w:rsidP="00981731">
            <w:pPr>
              <w:jc w:val="center"/>
              <w:rPr>
                <w:rFonts w:ascii="Times New Roman" w:eastAsia="Times New Roman" w:hAnsi="Times New Roman" w:cs="Times New Roman"/>
                <w:sz w:val="24"/>
                <w:szCs w:val="24"/>
                <w:lang w:val="ru-RU" w:eastAsia="ru-RU"/>
              </w:rPr>
            </w:pPr>
            <w:proofErr w:type="spellStart"/>
            <w:r w:rsidRPr="00D45B95">
              <w:rPr>
                <w:rFonts w:ascii="Times New Roman" w:hAnsi="Times New Roman" w:cs="Times New Roman"/>
                <w:sz w:val="24"/>
                <w:szCs w:val="24"/>
              </w:rPr>
              <w:t>Уроки</w:t>
            </w:r>
            <w:proofErr w:type="spellEnd"/>
            <w:r w:rsidRPr="00D45B95">
              <w:rPr>
                <w:rFonts w:ascii="Times New Roman" w:hAnsi="Times New Roman" w:cs="Times New Roman"/>
                <w:sz w:val="24"/>
                <w:szCs w:val="24"/>
              </w:rPr>
              <w:t xml:space="preserve"> </w:t>
            </w:r>
            <w:proofErr w:type="spellStart"/>
            <w:r w:rsidRPr="00D45B95">
              <w:rPr>
                <w:rFonts w:ascii="Times New Roman" w:hAnsi="Times New Roman" w:cs="Times New Roman"/>
                <w:sz w:val="24"/>
                <w:szCs w:val="24"/>
              </w:rPr>
              <w:t>безопасности</w:t>
            </w:r>
            <w:proofErr w:type="spellEnd"/>
            <w:r w:rsidRPr="00D45B95">
              <w:rPr>
                <w:rFonts w:ascii="Times New Roman" w:hAnsi="Times New Roman" w:cs="Times New Roman"/>
                <w:sz w:val="24"/>
                <w:szCs w:val="24"/>
              </w:rPr>
              <w:t>.</w:t>
            </w:r>
            <w:r w:rsidR="00C50A9B">
              <w:rPr>
                <w:rFonts w:ascii="Times New Roman" w:hAnsi="Times New Roman" w:cs="Times New Roman"/>
                <w:sz w:val="24"/>
                <w:szCs w:val="24"/>
                <w:lang w:val="ru-RU"/>
              </w:rPr>
              <w:t xml:space="preserve"> </w:t>
            </w:r>
            <w:proofErr w:type="spellStart"/>
            <w:r w:rsidR="00C50A9B" w:rsidRPr="00D45B95">
              <w:rPr>
                <w:rFonts w:ascii="Times New Roman" w:hAnsi="Times New Roman" w:cs="Times New Roman"/>
                <w:sz w:val="24"/>
                <w:szCs w:val="24"/>
              </w:rPr>
              <w:t>Приемы</w:t>
            </w:r>
            <w:proofErr w:type="spellEnd"/>
            <w:r w:rsidR="00C50A9B" w:rsidRPr="00D45B95">
              <w:rPr>
                <w:rFonts w:ascii="Times New Roman" w:hAnsi="Times New Roman" w:cs="Times New Roman"/>
                <w:sz w:val="24"/>
                <w:szCs w:val="24"/>
              </w:rPr>
              <w:t xml:space="preserve"> </w:t>
            </w:r>
            <w:proofErr w:type="spellStart"/>
            <w:r w:rsidR="00C50A9B" w:rsidRPr="00D45B95">
              <w:rPr>
                <w:rFonts w:ascii="Times New Roman" w:hAnsi="Times New Roman" w:cs="Times New Roman"/>
                <w:sz w:val="24"/>
                <w:szCs w:val="24"/>
              </w:rPr>
              <w:t>закаливания</w:t>
            </w:r>
            <w:proofErr w:type="spellEnd"/>
            <w:r w:rsidR="00C50A9B" w:rsidRPr="00D45B95">
              <w:rPr>
                <w:rFonts w:ascii="Times New Roman" w:hAnsi="Times New Roman" w:cs="Times New Roman"/>
                <w:sz w:val="24"/>
                <w:szCs w:val="24"/>
              </w:rPr>
              <w:t>.</w:t>
            </w:r>
          </w:p>
        </w:tc>
        <w:tc>
          <w:tcPr>
            <w:tcW w:w="1559"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1276"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1735" w:type="dxa"/>
          </w:tcPr>
          <w:p w:rsidR="00981731" w:rsidRPr="007537C3" w:rsidRDefault="007537C3" w:rsidP="00981731">
            <w:pPr>
              <w:jc w:val="center"/>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5</w:t>
            </w:r>
          </w:p>
        </w:tc>
      </w:tr>
      <w:tr w:rsidR="00981731" w:rsidTr="00C45D22">
        <w:trPr>
          <w:trHeight w:val="376"/>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410" w:type="dxa"/>
          </w:tcPr>
          <w:p w:rsidR="00981731" w:rsidRPr="00981731" w:rsidRDefault="007537C3" w:rsidP="00981731">
            <w:pP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Волейбол</w:t>
            </w:r>
          </w:p>
        </w:tc>
        <w:tc>
          <w:tcPr>
            <w:tcW w:w="2518" w:type="dxa"/>
          </w:tcPr>
          <w:p w:rsidR="00981731" w:rsidRPr="00981731" w:rsidRDefault="00981731" w:rsidP="00981731">
            <w:pPr>
              <w:jc w:val="center"/>
              <w:rPr>
                <w:rFonts w:ascii="Times New Roman" w:eastAsia="Times New Roman" w:hAnsi="Times New Roman" w:cs="Times New Roman"/>
                <w:sz w:val="24"/>
                <w:szCs w:val="24"/>
                <w:lang w:val="ru-RU" w:eastAsia="ru-RU"/>
              </w:rPr>
            </w:pPr>
            <w:r w:rsidRPr="00981731">
              <w:rPr>
                <w:rFonts w:ascii="Times New Roman" w:hAnsi="Times New Roman" w:cs="Times New Roman"/>
                <w:sz w:val="24"/>
                <w:szCs w:val="24"/>
                <w:lang w:val="ru-RU"/>
              </w:rPr>
              <w:t>День Героев Отечества. Урок Мужества.</w:t>
            </w:r>
          </w:p>
        </w:tc>
        <w:tc>
          <w:tcPr>
            <w:tcW w:w="1559"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1276"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1735" w:type="dxa"/>
          </w:tcPr>
          <w:p w:rsidR="00981731" w:rsidRPr="007537C3" w:rsidRDefault="007537C3" w:rsidP="00981731">
            <w:pPr>
              <w:jc w:val="center"/>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10</w:t>
            </w:r>
          </w:p>
        </w:tc>
      </w:tr>
      <w:tr w:rsidR="00981731" w:rsidTr="00C45D22">
        <w:trPr>
          <w:trHeight w:val="835"/>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2410" w:type="dxa"/>
          </w:tcPr>
          <w:p w:rsidR="00981731" w:rsidRPr="007537C3" w:rsidRDefault="007537C3" w:rsidP="00981731">
            <w:pP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Баскетбол</w:t>
            </w:r>
          </w:p>
        </w:tc>
        <w:tc>
          <w:tcPr>
            <w:tcW w:w="2518" w:type="dxa"/>
          </w:tcPr>
          <w:p w:rsidR="00981731" w:rsidRPr="00C50A9B" w:rsidRDefault="00981731" w:rsidP="00981731">
            <w:pPr>
              <w:jc w:val="center"/>
              <w:rPr>
                <w:rFonts w:ascii="Times New Roman" w:hAnsi="Times New Roman" w:cs="Times New Roman"/>
                <w:sz w:val="24"/>
                <w:szCs w:val="24"/>
                <w:lang w:val="ru-RU" w:eastAsia="ru-RU"/>
              </w:rPr>
            </w:pPr>
            <w:proofErr w:type="spellStart"/>
            <w:r w:rsidRPr="00D45B95">
              <w:rPr>
                <w:rFonts w:ascii="Times New Roman" w:hAnsi="Times New Roman" w:cs="Times New Roman"/>
                <w:sz w:val="24"/>
                <w:szCs w:val="24"/>
              </w:rPr>
              <w:t>Смотр</w:t>
            </w:r>
            <w:proofErr w:type="spellEnd"/>
            <w:r w:rsidRPr="00D45B95">
              <w:rPr>
                <w:rFonts w:ascii="Times New Roman" w:hAnsi="Times New Roman" w:cs="Times New Roman"/>
                <w:sz w:val="24"/>
                <w:szCs w:val="24"/>
              </w:rPr>
              <w:t xml:space="preserve"> </w:t>
            </w:r>
            <w:proofErr w:type="spellStart"/>
            <w:r w:rsidRPr="00D45B95">
              <w:rPr>
                <w:rFonts w:ascii="Times New Roman" w:hAnsi="Times New Roman" w:cs="Times New Roman"/>
                <w:sz w:val="24"/>
                <w:szCs w:val="24"/>
              </w:rPr>
              <w:t>строя</w:t>
            </w:r>
            <w:proofErr w:type="spellEnd"/>
            <w:r w:rsidRPr="00D45B95">
              <w:rPr>
                <w:rFonts w:ascii="Times New Roman" w:hAnsi="Times New Roman" w:cs="Times New Roman"/>
                <w:sz w:val="24"/>
                <w:szCs w:val="24"/>
              </w:rPr>
              <w:t xml:space="preserve"> и </w:t>
            </w:r>
            <w:proofErr w:type="spellStart"/>
            <w:r w:rsidRPr="00D45B95">
              <w:rPr>
                <w:rFonts w:ascii="Times New Roman" w:hAnsi="Times New Roman" w:cs="Times New Roman"/>
                <w:sz w:val="24"/>
                <w:szCs w:val="24"/>
              </w:rPr>
              <w:t>песни</w:t>
            </w:r>
            <w:proofErr w:type="spellEnd"/>
            <w:r w:rsidR="00C50A9B">
              <w:rPr>
                <w:rFonts w:ascii="Times New Roman" w:hAnsi="Times New Roman" w:cs="Times New Roman"/>
                <w:sz w:val="24"/>
                <w:szCs w:val="24"/>
                <w:lang w:val="ru-RU"/>
              </w:rPr>
              <w:t>.</w:t>
            </w:r>
          </w:p>
        </w:tc>
        <w:tc>
          <w:tcPr>
            <w:tcW w:w="1559" w:type="dxa"/>
          </w:tcPr>
          <w:p w:rsidR="00981731" w:rsidRDefault="007537C3" w:rsidP="00981731">
            <w:pPr>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1</w:t>
            </w:r>
            <w:r w:rsidR="00981731">
              <w:rPr>
                <w:rFonts w:ascii="Times New Roman" w:hAnsi="Times New Roman" w:cs="Times New Roman"/>
                <w:sz w:val="24"/>
                <w:szCs w:val="24"/>
                <w:lang w:eastAsia="ru-RU"/>
              </w:rPr>
              <w:t>9</w:t>
            </w:r>
          </w:p>
        </w:tc>
        <w:tc>
          <w:tcPr>
            <w:tcW w:w="1276" w:type="dxa"/>
          </w:tcPr>
          <w:p w:rsidR="00981731" w:rsidRDefault="007537C3" w:rsidP="00981731">
            <w:pPr>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1</w:t>
            </w:r>
            <w:r w:rsidR="00981731">
              <w:rPr>
                <w:rFonts w:ascii="Times New Roman" w:hAnsi="Times New Roman" w:cs="Times New Roman"/>
                <w:sz w:val="24"/>
                <w:szCs w:val="24"/>
                <w:lang w:eastAsia="ru-RU"/>
              </w:rPr>
              <w:t>9</w:t>
            </w:r>
          </w:p>
        </w:tc>
        <w:tc>
          <w:tcPr>
            <w:tcW w:w="1735" w:type="dxa"/>
          </w:tcPr>
          <w:p w:rsidR="00981731" w:rsidRDefault="007537C3" w:rsidP="00981731">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ru-RU" w:eastAsia="ru-RU"/>
              </w:rPr>
              <w:t>1</w:t>
            </w:r>
            <w:r w:rsidR="00981731">
              <w:rPr>
                <w:rFonts w:ascii="Times New Roman" w:eastAsia="Calibri" w:hAnsi="Times New Roman" w:cs="Times New Roman"/>
                <w:sz w:val="24"/>
                <w:szCs w:val="24"/>
                <w:lang w:eastAsia="ru-RU"/>
              </w:rPr>
              <w:t>9</w:t>
            </w:r>
          </w:p>
        </w:tc>
      </w:tr>
      <w:tr w:rsidR="00981731" w:rsidTr="00C45D22">
        <w:trPr>
          <w:trHeight w:val="691"/>
        </w:trPr>
        <w:tc>
          <w:tcPr>
            <w:tcW w:w="567" w:type="dxa"/>
          </w:tcPr>
          <w:p w:rsidR="00981731" w:rsidRDefault="00981731" w:rsidP="00981731">
            <w:pPr>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2410" w:type="dxa"/>
          </w:tcPr>
          <w:p w:rsidR="00981731" w:rsidRPr="00981731" w:rsidRDefault="007537C3" w:rsidP="00981731">
            <w:pP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Кроссовая подготовка</w:t>
            </w:r>
          </w:p>
        </w:tc>
        <w:tc>
          <w:tcPr>
            <w:tcW w:w="2518" w:type="dxa"/>
          </w:tcPr>
          <w:p w:rsidR="00981731" w:rsidRPr="00C50A9B" w:rsidRDefault="00981731" w:rsidP="00981731">
            <w:pPr>
              <w:jc w:val="center"/>
              <w:rPr>
                <w:rFonts w:ascii="Times New Roman" w:eastAsia="Times New Roman" w:hAnsi="Times New Roman" w:cs="Times New Roman"/>
                <w:sz w:val="24"/>
                <w:szCs w:val="24"/>
                <w:lang w:val="ru-RU" w:eastAsia="ru-RU"/>
              </w:rPr>
            </w:pPr>
            <w:r w:rsidRPr="00981731">
              <w:rPr>
                <w:rFonts w:ascii="Times New Roman" w:hAnsi="Times New Roman" w:cs="Times New Roman"/>
                <w:sz w:val="24"/>
                <w:szCs w:val="24"/>
                <w:lang w:val="ru-RU"/>
              </w:rPr>
              <w:t xml:space="preserve">Уроки здоровья и пропаганды ЗОЖ. Викторина. Влияние физических упражнений на осанку. </w:t>
            </w:r>
          </w:p>
        </w:tc>
        <w:tc>
          <w:tcPr>
            <w:tcW w:w="1559"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p>
        </w:tc>
        <w:tc>
          <w:tcPr>
            <w:tcW w:w="1276" w:type="dxa"/>
          </w:tcPr>
          <w:p w:rsidR="00981731" w:rsidRPr="007537C3" w:rsidRDefault="007537C3" w:rsidP="00981731">
            <w:pPr>
              <w:jc w:val="center"/>
              <w:rPr>
                <w:rFonts w:ascii="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p>
        </w:tc>
        <w:tc>
          <w:tcPr>
            <w:tcW w:w="1735" w:type="dxa"/>
          </w:tcPr>
          <w:p w:rsidR="00981731" w:rsidRPr="007537C3" w:rsidRDefault="007537C3" w:rsidP="00981731">
            <w:pPr>
              <w:jc w:val="center"/>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9</w:t>
            </w:r>
          </w:p>
        </w:tc>
      </w:tr>
      <w:tr w:rsidR="00981731" w:rsidTr="00C45D22">
        <w:tc>
          <w:tcPr>
            <w:tcW w:w="567" w:type="dxa"/>
          </w:tcPr>
          <w:p w:rsidR="00981731" w:rsidRDefault="00981731" w:rsidP="00981731">
            <w:pPr>
              <w:rPr>
                <w:rFonts w:ascii="Times New Roman" w:hAnsi="Times New Roman" w:cs="Times New Roman"/>
                <w:sz w:val="24"/>
                <w:szCs w:val="24"/>
                <w:u w:val="single"/>
              </w:rPr>
            </w:pPr>
            <w:r>
              <w:rPr>
                <w:rFonts w:ascii="Times New Roman" w:hAnsi="Times New Roman" w:cs="Times New Roman"/>
                <w:sz w:val="24"/>
                <w:szCs w:val="24"/>
              </w:rPr>
              <w:t>3.7</w:t>
            </w:r>
          </w:p>
        </w:tc>
        <w:tc>
          <w:tcPr>
            <w:tcW w:w="2410" w:type="dxa"/>
          </w:tcPr>
          <w:p w:rsidR="00981731" w:rsidRDefault="00981731" w:rsidP="00981731">
            <w:pPr>
              <w:rPr>
                <w:rFonts w:ascii="Times New Roman" w:hAnsi="Times New Roman" w:cs="Times New Roman"/>
                <w:sz w:val="24"/>
                <w:szCs w:val="24"/>
              </w:rPr>
            </w:pPr>
            <w:proofErr w:type="spellStart"/>
            <w:r>
              <w:rPr>
                <w:rFonts w:ascii="Times New Roman" w:hAnsi="Times New Roman" w:cs="Times New Roman"/>
                <w:sz w:val="24"/>
                <w:szCs w:val="24"/>
              </w:rPr>
              <w:t>Легкая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атлетика</w:t>
            </w:r>
            <w:proofErr w:type="spellEnd"/>
          </w:p>
        </w:tc>
        <w:tc>
          <w:tcPr>
            <w:tcW w:w="2518" w:type="dxa"/>
          </w:tcPr>
          <w:p w:rsidR="00981731" w:rsidRPr="00C50A9B" w:rsidRDefault="00981731" w:rsidP="00981731">
            <w:pPr>
              <w:jc w:val="center"/>
              <w:rPr>
                <w:rFonts w:ascii="Times New Roman" w:hAnsi="Times New Roman" w:cs="Times New Roman"/>
                <w:sz w:val="24"/>
                <w:szCs w:val="24"/>
                <w:lang w:val="ru-RU"/>
              </w:rPr>
            </w:pPr>
            <w:proofErr w:type="spellStart"/>
            <w:r w:rsidRPr="00D45B95">
              <w:rPr>
                <w:rFonts w:ascii="Times New Roman" w:hAnsi="Times New Roman" w:cs="Times New Roman"/>
                <w:sz w:val="24"/>
                <w:szCs w:val="24"/>
              </w:rPr>
              <w:t>Эстафета</w:t>
            </w:r>
            <w:proofErr w:type="spellEnd"/>
            <w:r w:rsidRPr="00D45B95">
              <w:rPr>
                <w:rFonts w:ascii="Times New Roman" w:hAnsi="Times New Roman" w:cs="Times New Roman"/>
                <w:sz w:val="24"/>
                <w:szCs w:val="24"/>
              </w:rPr>
              <w:t xml:space="preserve">, </w:t>
            </w:r>
            <w:proofErr w:type="spellStart"/>
            <w:r w:rsidRPr="00D45B95">
              <w:rPr>
                <w:rFonts w:ascii="Times New Roman" w:hAnsi="Times New Roman" w:cs="Times New Roman"/>
                <w:sz w:val="24"/>
                <w:szCs w:val="24"/>
              </w:rPr>
              <w:t>посвященная</w:t>
            </w:r>
            <w:proofErr w:type="spellEnd"/>
            <w:r w:rsidRPr="00D45B95">
              <w:rPr>
                <w:rFonts w:ascii="Times New Roman" w:hAnsi="Times New Roman" w:cs="Times New Roman"/>
                <w:sz w:val="24"/>
                <w:szCs w:val="24"/>
              </w:rPr>
              <w:t xml:space="preserve"> </w:t>
            </w:r>
            <w:proofErr w:type="spellStart"/>
            <w:r w:rsidRPr="00D45B95">
              <w:rPr>
                <w:rFonts w:ascii="Times New Roman" w:hAnsi="Times New Roman" w:cs="Times New Roman"/>
                <w:sz w:val="24"/>
                <w:szCs w:val="24"/>
              </w:rPr>
              <w:t>Дню</w:t>
            </w:r>
            <w:proofErr w:type="spellEnd"/>
            <w:r w:rsidRPr="00D45B95">
              <w:rPr>
                <w:rFonts w:ascii="Times New Roman" w:hAnsi="Times New Roman" w:cs="Times New Roman"/>
                <w:sz w:val="24"/>
                <w:szCs w:val="24"/>
              </w:rPr>
              <w:t xml:space="preserve"> </w:t>
            </w:r>
            <w:proofErr w:type="spellStart"/>
            <w:r w:rsidRPr="00D45B95">
              <w:rPr>
                <w:rFonts w:ascii="Times New Roman" w:hAnsi="Times New Roman" w:cs="Times New Roman"/>
                <w:sz w:val="24"/>
                <w:szCs w:val="24"/>
              </w:rPr>
              <w:t>Победы</w:t>
            </w:r>
            <w:proofErr w:type="spellEnd"/>
            <w:r w:rsidR="00C50A9B">
              <w:rPr>
                <w:rFonts w:ascii="Times New Roman" w:hAnsi="Times New Roman" w:cs="Times New Roman"/>
                <w:sz w:val="24"/>
                <w:szCs w:val="24"/>
                <w:lang w:val="ru-RU"/>
              </w:rPr>
              <w:t>.</w:t>
            </w:r>
          </w:p>
        </w:tc>
        <w:tc>
          <w:tcPr>
            <w:tcW w:w="1559" w:type="dxa"/>
          </w:tcPr>
          <w:p w:rsidR="00981731" w:rsidRPr="007537C3" w:rsidRDefault="007537C3" w:rsidP="00981731">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1276" w:type="dxa"/>
          </w:tcPr>
          <w:p w:rsidR="00981731" w:rsidRPr="007537C3" w:rsidRDefault="007537C3" w:rsidP="00981731">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1735" w:type="dxa"/>
          </w:tcPr>
          <w:p w:rsidR="00981731" w:rsidRPr="007537C3" w:rsidRDefault="007537C3" w:rsidP="00981731">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r>
      <w:tr w:rsidR="00981731" w:rsidTr="00C45D22">
        <w:tc>
          <w:tcPr>
            <w:tcW w:w="567" w:type="dxa"/>
          </w:tcPr>
          <w:p w:rsidR="00981731" w:rsidRDefault="00981731" w:rsidP="00981731">
            <w:pPr>
              <w:rPr>
                <w:rFonts w:ascii="Times New Roman" w:hAnsi="Times New Roman" w:cs="Times New Roman"/>
                <w:b/>
                <w:sz w:val="24"/>
                <w:szCs w:val="24"/>
              </w:rPr>
            </w:pPr>
          </w:p>
        </w:tc>
        <w:tc>
          <w:tcPr>
            <w:tcW w:w="2410" w:type="dxa"/>
          </w:tcPr>
          <w:p w:rsidR="00981731" w:rsidRDefault="00981731" w:rsidP="00981731">
            <w:pPr>
              <w:rPr>
                <w:rFonts w:ascii="Times New Roman" w:hAnsi="Times New Roman" w:cs="Times New Roman"/>
                <w:sz w:val="24"/>
                <w:szCs w:val="24"/>
              </w:rPr>
            </w:pPr>
          </w:p>
        </w:tc>
        <w:tc>
          <w:tcPr>
            <w:tcW w:w="2518" w:type="dxa"/>
          </w:tcPr>
          <w:p w:rsidR="00981731" w:rsidRDefault="00981731" w:rsidP="00981731">
            <w:pPr>
              <w:jc w:val="center"/>
              <w:rPr>
                <w:rFonts w:ascii="Times New Roman" w:hAnsi="Times New Roman" w:cs="Times New Roman"/>
                <w:sz w:val="24"/>
                <w:szCs w:val="24"/>
              </w:rPr>
            </w:pPr>
          </w:p>
        </w:tc>
        <w:tc>
          <w:tcPr>
            <w:tcW w:w="1559" w:type="dxa"/>
          </w:tcPr>
          <w:p w:rsidR="00981731" w:rsidRPr="00C45D22" w:rsidRDefault="00C45D22" w:rsidP="00981731">
            <w:pPr>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276" w:type="dxa"/>
          </w:tcPr>
          <w:p w:rsidR="00981731" w:rsidRPr="00C45D22" w:rsidRDefault="00C45D22" w:rsidP="00981731">
            <w:pPr>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735" w:type="dxa"/>
          </w:tcPr>
          <w:p w:rsidR="00981731" w:rsidRPr="00C45D22" w:rsidRDefault="00C45D22" w:rsidP="00981731">
            <w:pPr>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r>
    </w:tbl>
    <w:p w:rsidR="00981731" w:rsidRDefault="00981731" w:rsidP="00981731">
      <w:pPr>
        <w:rPr>
          <w:rFonts w:ascii="Times New Roman" w:hAnsi="Times New Roman" w:cs="Times New Roman"/>
          <w:b/>
          <w:sz w:val="24"/>
          <w:szCs w:val="24"/>
          <w:lang w:val="ru-RU"/>
        </w:rPr>
      </w:pPr>
    </w:p>
    <w:p w:rsidR="00981731" w:rsidRDefault="00981731" w:rsidP="00981731">
      <w:pPr>
        <w:rPr>
          <w:rFonts w:ascii="Times New Roman" w:hAnsi="Times New Roman" w:cs="Times New Roman"/>
          <w:b/>
          <w:sz w:val="24"/>
          <w:szCs w:val="24"/>
          <w:lang w:val="ru-RU"/>
        </w:rPr>
      </w:pPr>
    </w:p>
    <w:p w:rsidR="00981731" w:rsidRDefault="00981731" w:rsidP="00981731">
      <w:pPr>
        <w:rPr>
          <w:rFonts w:ascii="Times New Roman" w:hAnsi="Times New Roman" w:cs="Times New Roman"/>
          <w:b/>
          <w:sz w:val="24"/>
          <w:szCs w:val="24"/>
          <w:lang w:val="ru-RU"/>
        </w:rPr>
      </w:pPr>
    </w:p>
    <w:p w:rsidR="00981731" w:rsidRDefault="00981731" w:rsidP="00981731">
      <w:pPr>
        <w:rPr>
          <w:rFonts w:ascii="Times New Roman" w:hAnsi="Times New Roman" w:cs="Times New Roman"/>
          <w:b/>
          <w:sz w:val="24"/>
          <w:szCs w:val="24"/>
          <w:lang w:val="ru-RU"/>
        </w:rPr>
      </w:pPr>
    </w:p>
    <w:p w:rsidR="00981731" w:rsidRDefault="00981731" w:rsidP="00981731">
      <w:pPr>
        <w:rPr>
          <w:rFonts w:ascii="Times New Roman" w:hAnsi="Times New Roman" w:cs="Times New Roman"/>
          <w:b/>
          <w:sz w:val="24"/>
          <w:szCs w:val="24"/>
          <w:lang w:val="ru-RU"/>
        </w:rPr>
      </w:pPr>
    </w:p>
    <w:p w:rsidR="00981731" w:rsidRDefault="00981731" w:rsidP="00981731">
      <w:pPr>
        <w:rPr>
          <w:rFonts w:ascii="Times New Roman" w:hAnsi="Times New Roman" w:cs="Times New Roman"/>
          <w:b/>
          <w:sz w:val="24"/>
          <w:szCs w:val="24"/>
          <w:lang w:val="ru-RU"/>
        </w:rPr>
      </w:pPr>
    </w:p>
    <w:p w:rsidR="00981731" w:rsidRDefault="00981731" w:rsidP="00981731">
      <w:pPr>
        <w:rPr>
          <w:rFonts w:ascii="Times New Roman" w:hAnsi="Times New Roman" w:cs="Times New Roman"/>
          <w:b/>
          <w:sz w:val="24"/>
          <w:szCs w:val="24"/>
          <w:lang w:val="ru-RU"/>
        </w:rPr>
      </w:pPr>
    </w:p>
    <w:p w:rsidR="00981731" w:rsidRDefault="00981731" w:rsidP="00981731">
      <w:pPr>
        <w:rPr>
          <w:rFonts w:ascii="Times New Roman" w:hAnsi="Times New Roman" w:cs="Times New Roman"/>
          <w:b/>
          <w:sz w:val="24"/>
          <w:szCs w:val="24"/>
          <w:lang w:val="ru-RU"/>
        </w:rPr>
      </w:pPr>
    </w:p>
    <w:p w:rsidR="00981731" w:rsidRPr="00C50A9B" w:rsidRDefault="00981731" w:rsidP="00981731">
      <w:pPr>
        <w:rPr>
          <w:rFonts w:ascii="Times New Roman" w:hAnsi="Times New Roman" w:cs="Times New Roman"/>
          <w:sz w:val="24"/>
          <w:szCs w:val="24"/>
          <w:lang w:val="ru-RU"/>
        </w:rPr>
      </w:pPr>
    </w:p>
    <w:p w:rsidR="007537C3" w:rsidRPr="00981731" w:rsidRDefault="007537C3" w:rsidP="00981731">
      <w:pPr>
        <w:rPr>
          <w:rFonts w:ascii="Times New Roman" w:hAnsi="Times New Roman" w:cs="Times New Roman"/>
          <w:b/>
          <w:sz w:val="24"/>
          <w:szCs w:val="24"/>
          <w:lang w:val="ru-RU"/>
        </w:rPr>
      </w:pPr>
    </w:p>
    <w:p w:rsidR="00FF064F" w:rsidRDefault="00FF064F">
      <w:pPr>
        <w:autoSpaceDE w:val="0"/>
        <w:autoSpaceDN w:val="0"/>
        <w:spacing w:after="78" w:line="220" w:lineRule="exact"/>
      </w:pPr>
    </w:p>
    <w:p w:rsidR="00FF064F" w:rsidRDefault="005A6422">
      <w:pPr>
        <w:autoSpaceDE w:val="0"/>
        <w:autoSpaceDN w:val="0"/>
        <w:spacing w:after="318" w:line="230" w:lineRule="auto"/>
      </w:pPr>
      <w:r>
        <w:rPr>
          <w:rFonts w:ascii="Times New Roman" w:eastAsia="Times New Roman" w:hAnsi="Times New Roman"/>
          <w:b/>
          <w:color w:val="000000"/>
          <w:sz w:val="24"/>
        </w:rPr>
        <w:t>ПОУРОЧНОЕ ПЛАНИРОВАНИЕ</w:t>
      </w:r>
    </w:p>
    <w:tbl>
      <w:tblPr>
        <w:tblW w:w="0" w:type="auto"/>
        <w:tblInd w:w="6" w:type="dxa"/>
        <w:tblLayout w:type="fixed"/>
        <w:tblLook w:val="04A0"/>
      </w:tblPr>
      <w:tblGrid>
        <w:gridCol w:w="570"/>
        <w:gridCol w:w="3372"/>
        <w:gridCol w:w="1160"/>
        <w:gridCol w:w="1276"/>
        <w:gridCol w:w="992"/>
        <w:gridCol w:w="851"/>
        <w:gridCol w:w="865"/>
        <w:gridCol w:w="1560"/>
      </w:tblGrid>
      <w:tr w:rsidR="00C550CC" w:rsidTr="00981731">
        <w:trPr>
          <w:trHeight w:hRule="exact" w:val="488"/>
        </w:trPr>
        <w:tc>
          <w:tcPr>
            <w:tcW w:w="570" w:type="dxa"/>
            <w:vMerge w:val="restart"/>
            <w:tcBorders>
              <w:top w:val="single" w:sz="4" w:space="0" w:color="000000"/>
              <w:left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0" w:right="144"/>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3372" w:type="dxa"/>
            <w:vMerge w:val="restart"/>
            <w:tcBorders>
              <w:top w:val="single" w:sz="4" w:space="0" w:color="000000"/>
              <w:left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proofErr w:type="spellStart"/>
            <w:r>
              <w:rPr>
                <w:rFonts w:ascii="Times New Roman" w:eastAsia="Times New Roman" w:hAnsi="Times New Roman"/>
                <w:b/>
                <w:color w:val="000000"/>
                <w:sz w:val="24"/>
              </w:rPr>
              <w:t>Тема</w:t>
            </w:r>
            <w:proofErr w:type="spellEnd"/>
            <w:r w:rsidR="00C50A9B">
              <w:rPr>
                <w:rFonts w:ascii="Times New Roman" w:eastAsia="Times New Roman" w:hAnsi="Times New Roman"/>
                <w:b/>
                <w:color w:val="000000"/>
                <w:sz w:val="24"/>
                <w:lang w:val="ru-RU"/>
              </w:rPr>
              <w:t xml:space="preserve"> </w:t>
            </w:r>
            <w:proofErr w:type="spellStart"/>
            <w:r>
              <w:rPr>
                <w:rFonts w:ascii="Times New Roman" w:eastAsia="Times New Roman" w:hAnsi="Times New Roman"/>
                <w:b/>
                <w:color w:val="000000"/>
                <w:sz w:val="24"/>
              </w:rPr>
              <w:t>урока</w:t>
            </w:r>
            <w:proofErr w:type="spellEnd"/>
          </w:p>
        </w:tc>
        <w:tc>
          <w:tcPr>
            <w:tcW w:w="34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proofErr w:type="spellStart"/>
            <w:r>
              <w:rPr>
                <w:rFonts w:ascii="Times New Roman" w:eastAsia="Times New Roman" w:hAnsi="Times New Roman"/>
                <w:b/>
                <w:color w:val="000000"/>
                <w:sz w:val="24"/>
              </w:rPr>
              <w:t>Количество</w:t>
            </w:r>
            <w:proofErr w:type="spellEnd"/>
            <w:r w:rsidR="00981731">
              <w:rPr>
                <w:rFonts w:ascii="Times New Roman" w:eastAsia="Times New Roman" w:hAnsi="Times New Roman"/>
                <w:b/>
                <w:color w:val="000000"/>
                <w:sz w:val="24"/>
                <w:lang w:val="ru-RU"/>
              </w:rPr>
              <w:t xml:space="preserve"> </w:t>
            </w:r>
            <w:proofErr w:type="spellStart"/>
            <w:r>
              <w:rPr>
                <w:rFonts w:ascii="Times New Roman" w:eastAsia="Times New Roman" w:hAnsi="Times New Roman"/>
                <w:b/>
                <w:color w:val="000000"/>
                <w:sz w:val="24"/>
              </w:rPr>
              <w:t>часов</w:t>
            </w:r>
            <w:proofErr w:type="spellEnd"/>
          </w:p>
        </w:tc>
        <w:tc>
          <w:tcPr>
            <w:tcW w:w="1716" w:type="dxa"/>
            <w:gridSpan w:val="2"/>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0"/>
            </w:pPr>
            <w:proofErr w:type="spellStart"/>
            <w:r>
              <w:rPr>
                <w:rFonts w:ascii="Times New Roman" w:eastAsia="Times New Roman" w:hAnsi="Times New Roman"/>
                <w:b/>
                <w:color w:val="000000"/>
                <w:sz w:val="24"/>
              </w:rPr>
              <w:t>Дата</w:t>
            </w:r>
            <w:proofErr w:type="spellEnd"/>
            <w:r>
              <w:br/>
            </w:r>
            <w:proofErr w:type="spellStart"/>
            <w:r>
              <w:rPr>
                <w:rFonts w:ascii="Times New Roman" w:eastAsia="Times New Roman" w:hAnsi="Times New Roman"/>
                <w:b/>
                <w:color w:val="000000"/>
                <w:sz w:val="24"/>
              </w:rPr>
              <w:t>изучения</w:t>
            </w:r>
            <w:proofErr w:type="spellEnd"/>
          </w:p>
        </w:tc>
        <w:tc>
          <w:tcPr>
            <w:tcW w:w="1560" w:type="dxa"/>
            <w:vMerge w:val="restart"/>
            <w:tcBorders>
              <w:top w:val="single" w:sz="4" w:space="0" w:color="000000"/>
              <w:left w:val="single" w:sz="4" w:space="0" w:color="000000"/>
              <w:right w:val="single" w:sz="4" w:space="0" w:color="000000"/>
            </w:tcBorders>
            <w:tcMar>
              <w:left w:w="0" w:type="dxa"/>
              <w:right w:w="0" w:type="dxa"/>
            </w:tcMar>
          </w:tcPr>
          <w:p w:rsidR="00C550CC" w:rsidRDefault="00C550CC">
            <w:pPr>
              <w:autoSpaceDE w:val="0"/>
              <w:autoSpaceDN w:val="0"/>
              <w:spacing w:before="96" w:after="0" w:line="271" w:lineRule="auto"/>
              <w:ind w:left="72" w:right="432"/>
            </w:pPr>
            <w:proofErr w:type="spellStart"/>
            <w:r>
              <w:rPr>
                <w:rFonts w:ascii="Times New Roman" w:eastAsia="Times New Roman" w:hAnsi="Times New Roman"/>
                <w:b/>
                <w:color w:val="000000"/>
                <w:sz w:val="24"/>
              </w:rPr>
              <w:t>Виды</w:t>
            </w:r>
            <w:proofErr w:type="spellEnd"/>
            <w:r>
              <w:rPr>
                <w:rFonts w:ascii="Times New Roman" w:eastAsia="Times New Roman" w:hAnsi="Times New Roman"/>
                <w:b/>
                <w:color w:val="000000"/>
                <w:sz w:val="24"/>
              </w:rPr>
              <w:t xml:space="preserve">, </w:t>
            </w:r>
            <w:r>
              <w:br/>
            </w:r>
            <w:proofErr w:type="spellStart"/>
            <w:r>
              <w:rPr>
                <w:rFonts w:ascii="Times New Roman" w:eastAsia="Times New Roman" w:hAnsi="Times New Roman"/>
                <w:b/>
                <w:color w:val="000000"/>
                <w:sz w:val="24"/>
              </w:rPr>
              <w:t>формы</w:t>
            </w:r>
            <w:proofErr w:type="spellEnd"/>
            <w:r>
              <w:br/>
            </w:r>
            <w:proofErr w:type="spellStart"/>
            <w:r>
              <w:rPr>
                <w:rFonts w:ascii="Times New Roman" w:eastAsia="Times New Roman" w:hAnsi="Times New Roman"/>
                <w:b/>
                <w:color w:val="000000"/>
                <w:sz w:val="24"/>
              </w:rPr>
              <w:t>контроля</w:t>
            </w:r>
            <w:proofErr w:type="spellEnd"/>
          </w:p>
        </w:tc>
      </w:tr>
      <w:tr w:rsidR="00C550CC" w:rsidTr="007537C3">
        <w:trPr>
          <w:trHeight w:hRule="exact" w:val="315"/>
        </w:trPr>
        <w:tc>
          <w:tcPr>
            <w:tcW w:w="570" w:type="dxa"/>
            <w:vMerge/>
            <w:tcBorders>
              <w:left w:val="single" w:sz="4" w:space="0" w:color="000000"/>
              <w:right w:val="single" w:sz="4" w:space="0" w:color="000000"/>
            </w:tcBorders>
          </w:tcPr>
          <w:p w:rsidR="00C550CC" w:rsidRDefault="00C550CC"/>
        </w:tc>
        <w:tc>
          <w:tcPr>
            <w:tcW w:w="3372" w:type="dxa"/>
            <w:vMerge/>
            <w:tcBorders>
              <w:left w:val="single" w:sz="4" w:space="0" w:color="000000"/>
              <w:right w:val="single" w:sz="4" w:space="0" w:color="000000"/>
            </w:tcBorders>
          </w:tcPr>
          <w:p w:rsidR="00C550CC" w:rsidRDefault="00C550CC"/>
        </w:tc>
        <w:tc>
          <w:tcPr>
            <w:tcW w:w="1160" w:type="dxa"/>
            <w:vMerge w:val="restart"/>
            <w:tcBorders>
              <w:top w:val="single" w:sz="4" w:space="0" w:color="000000"/>
              <w:left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proofErr w:type="spellStart"/>
            <w:r>
              <w:rPr>
                <w:rFonts w:ascii="Times New Roman" w:eastAsia="Times New Roman" w:hAnsi="Times New Roman"/>
                <w:b/>
                <w:color w:val="000000"/>
                <w:sz w:val="24"/>
              </w:rPr>
              <w:t>всего</w:t>
            </w:r>
            <w:proofErr w:type="spellEnd"/>
          </w:p>
        </w:tc>
        <w:tc>
          <w:tcPr>
            <w:tcW w:w="1276" w:type="dxa"/>
            <w:vMerge w:val="restart"/>
            <w:tcBorders>
              <w:top w:val="single" w:sz="4" w:space="0" w:color="000000"/>
              <w:left w:val="single" w:sz="4" w:space="0" w:color="000000"/>
              <w:right w:val="single" w:sz="4" w:space="0" w:color="000000"/>
            </w:tcBorders>
            <w:tcMar>
              <w:left w:w="0" w:type="dxa"/>
              <w:right w:w="0" w:type="dxa"/>
            </w:tcMar>
          </w:tcPr>
          <w:p w:rsidR="00C550CC" w:rsidRDefault="00981731" w:rsidP="00C550CC">
            <w:pPr>
              <w:autoSpaceDE w:val="0"/>
              <w:autoSpaceDN w:val="0"/>
              <w:spacing w:before="98" w:after="0" w:line="262" w:lineRule="auto"/>
              <w:ind w:left="72"/>
            </w:pPr>
            <w:proofErr w:type="spellStart"/>
            <w:r>
              <w:rPr>
                <w:rFonts w:ascii="Times New Roman" w:eastAsia="Times New Roman" w:hAnsi="Times New Roman"/>
                <w:b/>
                <w:color w:val="000000"/>
                <w:sz w:val="24"/>
              </w:rPr>
              <w:t>К</w:t>
            </w:r>
            <w:r w:rsidR="00C550CC">
              <w:rPr>
                <w:rFonts w:ascii="Times New Roman" w:eastAsia="Times New Roman" w:hAnsi="Times New Roman"/>
                <w:b/>
                <w:color w:val="000000"/>
                <w:sz w:val="24"/>
              </w:rPr>
              <w:t>онтроль</w:t>
            </w:r>
            <w:proofErr w:type="spellEnd"/>
            <w:r w:rsidR="00BC0FCA">
              <w:rPr>
                <w:rFonts w:ascii="Times New Roman" w:eastAsia="Times New Roman" w:hAnsi="Times New Roman"/>
                <w:b/>
                <w:color w:val="000000"/>
                <w:sz w:val="24"/>
                <w:lang w:val="ru-RU"/>
              </w:rPr>
              <w:t>-</w:t>
            </w:r>
            <w:proofErr w:type="spellStart"/>
            <w:r w:rsidR="00C550CC">
              <w:rPr>
                <w:rFonts w:ascii="Times New Roman" w:eastAsia="Times New Roman" w:hAnsi="Times New Roman"/>
                <w:b/>
                <w:color w:val="000000"/>
                <w:sz w:val="24"/>
              </w:rPr>
              <w:t>ные</w:t>
            </w:r>
            <w:proofErr w:type="spellEnd"/>
            <w:r>
              <w:rPr>
                <w:rFonts w:ascii="Times New Roman" w:eastAsia="Times New Roman" w:hAnsi="Times New Roman"/>
                <w:b/>
                <w:color w:val="000000"/>
                <w:sz w:val="24"/>
                <w:lang w:val="ru-RU"/>
              </w:rPr>
              <w:t xml:space="preserve"> </w:t>
            </w:r>
            <w:proofErr w:type="spellStart"/>
            <w:r w:rsidR="00C550CC">
              <w:rPr>
                <w:rFonts w:ascii="Times New Roman" w:eastAsia="Times New Roman" w:hAnsi="Times New Roman"/>
                <w:b/>
                <w:color w:val="000000"/>
                <w:sz w:val="24"/>
              </w:rPr>
              <w:t>работы</w:t>
            </w:r>
            <w:proofErr w:type="spellEnd"/>
          </w:p>
        </w:tc>
        <w:tc>
          <w:tcPr>
            <w:tcW w:w="992" w:type="dxa"/>
            <w:vMerge w:val="restart"/>
            <w:tcBorders>
              <w:top w:val="single" w:sz="4" w:space="0" w:color="000000"/>
              <w:left w:val="single" w:sz="4" w:space="0" w:color="000000"/>
              <w:right w:val="single" w:sz="4" w:space="0" w:color="000000"/>
            </w:tcBorders>
            <w:tcMar>
              <w:left w:w="0" w:type="dxa"/>
              <w:right w:w="0" w:type="dxa"/>
            </w:tcMar>
          </w:tcPr>
          <w:p w:rsidR="00C550CC" w:rsidRDefault="00981731">
            <w:pPr>
              <w:autoSpaceDE w:val="0"/>
              <w:autoSpaceDN w:val="0"/>
              <w:spacing w:before="98" w:after="0" w:line="262" w:lineRule="auto"/>
              <w:ind w:left="72"/>
            </w:pPr>
            <w:proofErr w:type="spellStart"/>
            <w:r>
              <w:rPr>
                <w:rFonts w:ascii="Times New Roman" w:eastAsia="Times New Roman" w:hAnsi="Times New Roman"/>
                <w:b/>
                <w:color w:val="000000"/>
                <w:sz w:val="24"/>
              </w:rPr>
              <w:t>П</w:t>
            </w:r>
            <w:r w:rsidR="00C550CC">
              <w:rPr>
                <w:rFonts w:ascii="Times New Roman" w:eastAsia="Times New Roman" w:hAnsi="Times New Roman"/>
                <w:b/>
                <w:color w:val="000000"/>
                <w:sz w:val="24"/>
              </w:rPr>
              <w:t>рактические</w:t>
            </w:r>
            <w:proofErr w:type="spellEnd"/>
            <w:r>
              <w:rPr>
                <w:rFonts w:ascii="Times New Roman" w:eastAsia="Times New Roman" w:hAnsi="Times New Roman"/>
                <w:b/>
                <w:color w:val="000000"/>
                <w:sz w:val="24"/>
                <w:lang w:val="ru-RU"/>
              </w:rPr>
              <w:t xml:space="preserve"> </w:t>
            </w:r>
            <w:proofErr w:type="spellStart"/>
            <w:r w:rsidR="00C550CC">
              <w:rPr>
                <w:rFonts w:ascii="Times New Roman" w:eastAsia="Times New Roman" w:hAnsi="Times New Roman"/>
                <w:b/>
                <w:color w:val="000000"/>
                <w:sz w:val="24"/>
              </w:rPr>
              <w:t>работы</w:t>
            </w:r>
            <w:proofErr w:type="spellEnd"/>
          </w:p>
        </w:tc>
        <w:tc>
          <w:tcPr>
            <w:tcW w:w="1716" w:type="dxa"/>
            <w:gridSpan w:val="2"/>
            <w:vMerge/>
            <w:tcBorders>
              <w:top w:val="single" w:sz="4" w:space="0" w:color="000000"/>
              <w:left w:val="single" w:sz="4" w:space="0" w:color="000000"/>
              <w:bottom w:val="single" w:sz="4" w:space="0" w:color="auto"/>
              <w:right w:val="single" w:sz="4" w:space="0" w:color="000000"/>
            </w:tcBorders>
          </w:tcPr>
          <w:p w:rsidR="00C550CC" w:rsidRDefault="00C550CC"/>
        </w:tc>
        <w:tc>
          <w:tcPr>
            <w:tcW w:w="1560" w:type="dxa"/>
            <w:vMerge/>
            <w:tcBorders>
              <w:left w:val="single" w:sz="4" w:space="0" w:color="000000"/>
              <w:right w:val="single" w:sz="4" w:space="0" w:color="000000"/>
            </w:tcBorders>
          </w:tcPr>
          <w:p w:rsidR="00C550CC" w:rsidRDefault="00C550CC"/>
        </w:tc>
      </w:tr>
      <w:tr w:rsidR="00C550CC" w:rsidTr="00BC0FCA">
        <w:trPr>
          <w:trHeight w:hRule="exact" w:val="1008"/>
        </w:trPr>
        <w:tc>
          <w:tcPr>
            <w:tcW w:w="570" w:type="dxa"/>
            <w:vMerge/>
            <w:tcBorders>
              <w:left w:val="single" w:sz="4" w:space="0" w:color="000000"/>
              <w:bottom w:val="single" w:sz="4" w:space="0" w:color="000000"/>
              <w:right w:val="single" w:sz="4" w:space="0" w:color="000000"/>
            </w:tcBorders>
          </w:tcPr>
          <w:p w:rsidR="00C550CC" w:rsidRDefault="00C550CC"/>
        </w:tc>
        <w:tc>
          <w:tcPr>
            <w:tcW w:w="3372" w:type="dxa"/>
            <w:vMerge/>
            <w:tcBorders>
              <w:left w:val="single" w:sz="4" w:space="0" w:color="000000"/>
              <w:bottom w:val="single" w:sz="4" w:space="0" w:color="000000"/>
              <w:right w:val="single" w:sz="4" w:space="0" w:color="000000"/>
            </w:tcBorders>
          </w:tcPr>
          <w:p w:rsidR="00C550CC" w:rsidRDefault="00C550CC"/>
        </w:tc>
        <w:tc>
          <w:tcPr>
            <w:tcW w:w="1160" w:type="dxa"/>
            <w:vMerge/>
            <w:tcBorders>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rPr>
                <w:rFonts w:ascii="Times New Roman" w:eastAsia="Times New Roman" w:hAnsi="Times New Roman"/>
                <w:b/>
                <w:color w:val="000000"/>
                <w:sz w:val="24"/>
              </w:rPr>
            </w:pPr>
          </w:p>
        </w:tc>
        <w:tc>
          <w:tcPr>
            <w:tcW w:w="1276" w:type="dxa"/>
            <w:vMerge/>
            <w:tcBorders>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rPr>
                <w:rFonts w:ascii="Times New Roman" w:eastAsia="Times New Roman" w:hAnsi="Times New Roman"/>
                <w:b/>
                <w:color w:val="000000"/>
                <w:sz w:val="24"/>
              </w:rPr>
            </w:pPr>
          </w:p>
        </w:tc>
        <w:tc>
          <w:tcPr>
            <w:tcW w:w="992" w:type="dxa"/>
            <w:vMerge/>
            <w:tcBorders>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rPr>
                <w:rFonts w:ascii="Times New Roman" w:eastAsia="Times New Roman" w:hAnsi="Times New Roman"/>
                <w:b/>
                <w:color w:val="000000"/>
                <w:sz w:val="24"/>
              </w:rPr>
            </w:pPr>
          </w:p>
        </w:tc>
        <w:tc>
          <w:tcPr>
            <w:tcW w:w="851" w:type="dxa"/>
            <w:tcBorders>
              <w:top w:val="single" w:sz="4" w:space="0" w:color="auto"/>
              <w:left w:val="single" w:sz="4" w:space="0" w:color="000000"/>
              <w:bottom w:val="single" w:sz="4" w:space="0" w:color="000000"/>
              <w:right w:val="single" w:sz="4" w:space="0" w:color="auto"/>
            </w:tcBorders>
          </w:tcPr>
          <w:p w:rsidR="00C550CC" w:rsidRPr="00C50A9B" w:rsidRDefault="00C550CC">
            <w:pPr>
              <w:rPr>
                <w:b/>
                <w:lang w:val="ru-RU"/>
              </w:rPr>
            </w:pPr>
            <w:r w:rsidRPr="00C50A9B">
              <w:rPr>
                <w:b/>
                <w:lang w:val="ru-RU"/>
              </w:rPr>
              <w:t>план</w:t>
            </w:r>
          </w:p>
        </w:tc>
        <w:tc>
          <w:tcPr>
            <w:tcW w:w="865" w:type="dxa"/>
            <w:tcBorders>
              <w:top w:val="single" w:sz="4" w:space="0" w:color="auto"/>
              <w:left w:val="single" w:sz="4" w:space="0" w:color="auto"/>
              <w:bottom w:val="single" w:sz="4" w:space="0" w:color="000000"/>
              <w:right w:val="single" w:sz="4" w:space="0" w:color="000000"/>
            </w:tcBorders>
          </w:tcPr>
          <w:p w:rsidR="00C550CC" w:rsidRPr="00C50A9B" w:rsidRDefault="00C550CC">
            <w:pPr>
              <w:rPr>
                <w:b/>
                <w:lang w:val="ru-RU"/>
              </w:rPr>
            </w:pPr>
            <w:r w:rsidRPr="00C50A9B">
              <w:rPr>
                <w:b/>
                <w:lang w:val="ru-RU"/>
              </w:rPr>
              <w:t>факт</w:t>
            </w:r>
          </w:p>
        </w:tc>
        <w:tc>
          <w:tcPr>
            <w:tcW w:w="1560" w:type="dxa"/>
            <w:vMerge/>
            <w:tcBorders>
              <w:left w:val="single" w:sz="4" w:space="0" w:color="000000"/>
              <w:bottom w:val="single" w:sz="4" w:space="0" w:color="000000"/>
              <w:right w:val="single" w:sz="4" w:space="0" w:color="000000"/>
            </w:tcBorders>
          </w:tcPr>
          <w:p w:rsidR="00C550CC" w:rsidRDefault="00C550CC"/>
        </w:tc>
      </w:tr>
      <w:tr w:rsidR="00C550CC" w:rsidTr="007537C3">
        <w:trPr>
          <w:trHeight w:hRule="exact" w:val="182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81" w:lineRule="auto"/>
              <w:ind w:left="72"/>
            </w:pPr>
            <w:r w:rsidRPr="002A0A5F">
              <w:rPr>
                <w:lang w:val="ru-RU"/>
              </w:rPr>
              <w:t xml:space="preserve">Первичный инструктаж по ТБ. Высокий старт. </w:t>
            </w:r>
            <w:r w:rsidRPr="002A0A5F">
              <w:t>Стартовый</w:t>
            </w:r>
            <w:r w:rsidR="00981731">
              <w:rPr>
                <w:lang w:val="ru-RU"/>
              </w:rPr>
              <w:t xml:space="preserve"> </w:t>
            </w:r>
            <w:r w:rsidRPr="002A0A5F">
              <w:t>разгон.</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01.09</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50A9B" w:rsidRDefault="00C550CC">
            <w:pPr>
              <w:autoSpaceDE w:val="0"/>
              <w:autoSpaceDN w:val="0"/>
              <w:spacing w:before="96" w:after="0" w:line="262" w:lineRule="auto"/>
              <w:ind w:left="72" w:right="576"/>
              <w:rPr>
                <w:lang w:val="ru-RU"/>
              </w:rPr>
            </w:pPr>
            <w:proofErr w:type="spellStart"/>
            <w:r>
              <w:rPr>
                <w:rFonts w:ascii="Times New Roman" w:eastAsia="Times New Roman" w:hAnsi="Times New Roman"/>
                <w:color w:val="000000"/>
                <w:sz w:val="24"/>
              </w:rPr>
              <w:t>Устныйопрос</w:t>
            </w:r>
            <w:proofErr w:type="spellEnd"/>
            <w:r>
              <w:rPr>
                <w:rFonts w:ascii="Times New Roman" w:eastAsia="Times New Roman" w:hAnsi="Times New Roman"/>
                <w:color w:val="000000"/>
                <w:sz w:val="24"/>
              </w:rPr>
              <w:t>;</w:t>
            </w:r>
            <w:r w:rsidR="00C50A9B">
              <w:rPr>
                <w:rFonts w:ascii="Times New Roman" w:eastAsia="Times New Roman" w:hAnsi="Times New Roman"/>
                <w:color w:val="000000"/>
                <w:sz w:val="24"/>
                <w:lang w:val="ru-RU"/>
              </w:rPr>
              <w:t xml:space="preserve"> </w:t>
            </w:r>
            <w:proofErr w:type="spellStart"/>
            <w:r w:rsidR="00C50A9B">
              <w:rPr>
                <w:rFonts w:ascii="Times New Roman" w:eastAsia="Times New Roman" w:hAnsi="Times New Roman"/>
                <w:color w:val="000000"/>
                <w:sz w:val="24"/>
                <w:lang w:val="ru-RU"/>
              </w:rPr>
              <w:t>Практи</w:t>
            </w:r>
            <w:proofErr w:type="spellEnd"/>
            <w:r w:rsidR="00C50A9B">
              <w:rPr>
                <w:rFonts w:ascii="Times New Roman" w:eastAsia="Times New Roman" w:hAnsi="Times New Roman"/>
                <w:color w:val="000000"/>
                <w:sz w:val="24"/>
                <w:lang w:val="ru-RU"/>
              </w:rPr>
              <w:t xml:space="preserve"> </w:t>
            </w:r>
            <w:proofErr w:type="spellStart"/>
            <w:r w:rsidR="00C50A9B">
              <w:rPr>
                <w:rFonts w:ascii="Times New Roman" w:eastAsia="Times New Roman" w:hAnsi="Times New Roman"/>
                <w:color w:val="000000"/>
                <w:sz w:val="24"/>
                <w:lang w:val="ru-RU"/>
              </w:rPr>
              <w:t>ческая</w:t>
            </w:r>
            <w:proofErr w:type="spellEnd"/>
            <w:r w:rsidR="00C50A9B">
              <w:rPr>
                <w:rFonts w:ascii="Times New Roman" w:eastAsia="Times New Roman" w:hAnsi="Times New Roman"/>
                <w:color w:val="000000"/>
                <w:sz w:val="24"/>
                <w:lang w:val="ru-RU"/>
              </w:rPr>
              <w:t xml:space="preserve"> работа </w:t>
            </w:r>
          </w:p>
        </w:tc>
      </w:tr>
      <w:tr w:rsidR="00C550CC" w:rsidTr="00BC0FCA">
        <w:trPr>
          <w:trHeight w:hRule="exact" w:val="1211"/>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2.</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1" w:lineRule="auto"/>
              <w:ind w:left="72" w:right="432"/>
              <w:rPr>
                <w:lang w:val="ru-RU"/>
              </w:rPr>
            </w:pPr>
            <w:r w:rsidRPr="002A0A5F">
              <w:rPr>
                <w:lang w:val="ru-RU"/>
              </w:rPr>
              <w:t>Специальные беговые упражнения. Челночный бег (3 по 10 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06.09</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proofErr w:type="spellStart"/>
            <w:r>
              <w:rPr>
                <w:rFonts w:ascii="Times New Roman" w:eastAsia="Times New Roman" w:hAnsi="Times New Roman"/>
                <w:color w:val="000000"/>
                <w:sz w:val="24"/>
              </w:rPr>
              <w:t>Беседа</w:t>
            </w:r>
            <w:proofErr w:type="spellEnd"/>
            <w:r>
              <w:rPr>
                <w:rFonts w:ascii="Times New Roman" w:eastAsia="Times New Roman" w:hAnsi="Times New Roman"/>
                <w:color w:val="000000"/>
                <w:sz w:val="24"/>
              </w:rPr>
              <w:t>;</w:t>
            </w:r>
            <w:r>
              <w:rPr>
                <w:rFonts w:ascii="Times New Roman" w:eastAsia="Times New Roman" w:hAnsi="Times New Roman"/>
                <w:color w:val="000000"/>
                <w:sz w:val="24"/>
                <w:lang w:val="ru-RU"/>
              </w:rPr>
              <w:t xml:space="preserve"> Практическая работа</w:t>
            </w:r>
          </w:p>
        </w:tc>
      </w:tr>
      <w:tr w:rsidR="00C550CC" w:rsidTr="00BC0FCA">
        <w:trPr>
          <w:trHeight w:hRule="exact" w:val="1565"/>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3.</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6" w:lineRule="auto"/>
              <w:ind w:left="72" w:right="144"/>
              <w:rPr>
                <w:lang w:val="ru-RU"/>
              </w:rPr>
            </w:pPr>
            <w:r w:rsidRPr="002A0A5F">
              <w:rPr>
                <w:lang w:val="ru-RU"/>
              </w:rPr>
              <w:t>Специальные беговые упражнения. Бег на результат (60 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08.09</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71" w:lineRule="auto"/>
              <w:ind w:left="72"/>
            </w:pPr>
            <w:r>
              <w:rPr>
                <w:rFonts w:ascii="Times New Roman" w:eastAsia="Times New Roman" w:hAnsi="Times New Roman"/>
                <w:color w:val="000000"/>
                <w:sz w:val="24"/>
              </w:rPr>
              <w:t xml:space="preserve">Практическаяработа; </w:t>
            </w:r>
            <w:r>
              <w:br/>
            </w:r>
            <w:proofErr w:type="spellStart"/>
            <w:r>
              <w:rPr>
                <w:rFonts w:ascii="Times New Roman" w:eastAsia="Times New Roman" w:hAnsi="Times New Roman"/>
                <w:color w:val="000000"/>
                <w:sz w:val="24"/>
              </w:rPr>
              <w:t>Беседа</w:t>
            </w:r>
            <w:proofErr w:type="spellEnd"/>
            <w:r>
              <w:rPr>
                <w:rFonts w:ascii="Times New Roman" w:eastAsia="Times New Roman" w:hAnsi="Times New Roman"/>
                <w:color w:val="000000"/>
                <w:sz w:val="24"/>
              </w:rPr>
              <w:t>;</w:t>
            </w:r>
          </w:p>
        </w:tc>
      </w:tr>
      <w:tr w:rsidR="00C550CC" w:rsidTr="00BC0FCA">
        <w:trPr>
          <w:trHeight w:hRule="exact" w:val="1581"/>
        </w:trPr>
        <w:tc>
          <w:tcPr>
            <w:tcW w:w="57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4.</w:t>
            </w:r>
          </w:p>
        </w:tc>
        <w:tc>
          <w:tcPr>
            <w:tcW w:w="3372"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88" w:lineRule="auto"/>
              <w:ind w:left="72"/>
            </w:pPr>
            <w:r w:rsidRPr="002A0A5F">
              <w:rPr>
                <w:lang w:val="ru-RU"/>
              </w:rPr>
              <w:t xml:space="preserve">Прыжок в длину с места. </w:t>
            </w:r>
            <w:r w:rsidRPr="002A0A5F">
              <w:t>Игра "Футбол".</w:t>
            </w:r>
          </w:p>
        </w:tc>
        <w:tc>
          <w:tcPr>
            <w:tcW w:w="116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5" w:space="0" w:color="000000"/>
              <w:right w:val="single" w:sz="4" w:space="0" w:color="auto"/>
            </w:tcBorders>
            <w:tcMar>
              <w:left w:w="0" w:type="dxa"/>
              <w:right w:w="0" w:type="dxa"/>
            </w:tcMar>
          </w:tcPr>
          <w:p w:rsidR="00C550CC" w:rsidRPr="00601AE2" w:rsidRDefault="00C550CC">
            <w:pPr>
              <w:rPr>
                <w:lang w:val="ru-RU"/>
              </w:rPr>
            </w:pPr>
            <w:r>
              <w:rPr>
                <w:lang w:val="ru-RU"/>
              </w:rPr>
              <w:t>13.09</w:t>
            </w:r>
          </w:p>
        </w:tc>
        <w:tc>
          <w:tcPr>
            <w:tcW w:w="865" w:type="dxa"/>
            <w:tcBorders>
              <w:top w:val="single" w:sz="4" w:space="0" w:color="000000"/>
              <w:left w:val="single" w:sz="4" w:space="0" w:color="auto"/>
              <w:bottom w:val="single" w:sz="5"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71" w:lineRule="auto"/>
              <w:ind w:left="72"/>
            </w:pPr>
            <w:r>
              <w:rPr>
                <w:rFonts w:ascii="Times New Roman" w:eastAsia="Times New Roman" w:hAnsi="Times New Roman"/>
                <w:color w:val="000000"/>
                <w:sz w:val="24"/>
              </w:rPr>
              <w:t xml:space="preserve">Практическаяработа; </w:t>
            </w:r>
            <w:r>
              <w:br/>
            </w:r>
            <w:proofErr w:type="spellStart"/>
            <w:r>
              <w:rPr>
                <w:rFonts w:ascii="Times New Roman" w:eastAsia="Times New Roman" w:hAnsi="Times New Roman"/>
                <w:color w:val="000000"/>
                <w:sz w:val="24"/>
              </w:rPr>
              <w:t>беседа</w:t>
            </w:r>
            <w:proofErr w:type="spellEnd"/>
            <w:r>
              <w:rPr>
                <w:rFonts w:ascii="Times New Roman" w:eastAsia="Times New Roman" w:hAnsi="Times New Roman"/>
                <w:color w:val="000000"/>
                <w:sz w:val="24"/>
              </w:rPr>
              <w:t>;</w:t>
            </w:r>
          </w:p>
        </w:tc>
      </w:tr>
      <w:tr w:rsidR="00C550CC" w:rsidTr="007537C3">
        <w:trPr>
          <w:trHeight w:hRule="exact" w:val="1490"/>
        </w:trPr>
        <w:tc>
          <w:tcPr>
            <w:tcW w:w="570"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5.</w:t>
            </w:r>
          </w:p>
        </w:tc>
        <w:tc>
          <w:tcPr>
            <w:tcW w:w="3372"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ind w:left="72"/>
              <w:rPr>
                <w:lang w:val="ru-RU"/>
              </w:rPr>
            </w:pPr>
            <w:r w:rsidRPr="002A0A5F">
              <w:rPr>
                <w:lang w:val="ru-RU"/>
              </w:rPr>
              <w:t>Прыжок в длину с места на результат. Игра "Футбол".</w:t>
            </w:r>
          </w:p>
        </w:tc>
        <w:tc>
          <w:tcPr>
            <w:tcW w:w="1160"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5"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15.09</w:t>
            </w:r>
          </w:p>
        </w:tc>
        <w:tc>
          <w:tcPr>
            <w:tcW w:w="865" w:type="dxa"/>
            <w:tcBorders>
              <w:top w:val="single" w:sz="5"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13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6.</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Pr>
                <w:lang w:val="ru-RU"/>
              </w:rPr>
            </w:pPr>
            <w:r w:rsidRPr="002A0A5F">
              <w:rPr>
                <w:lang w:val="ru-RU"/>
              </w:rPr>
              <w:t>Специальные беговые упражнения. Бег (1000 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20.09</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bl>
    <w:p w:rsidR="00FF064F" w:rsidRPr="00981731" w:rsidRDefault="00FF064F">
      <w:pPr>
        <w:rPr>
          <w:lang w:val="ru-RU"/>
        </w:rPr>
        <w:sectPr w:rsidR="00FF064F" w:rsidRPr="00981731">
          <w:pgSz w:w="11900" w:h="16840"/>
          <w:pgMar w:top="298" w:right="556" w:bottom="370" w:left="666" w:header="720" w:footer="720" w:gutter="0"/>
          <w:cols w:space="720" w:equalWidth="0">
            <w:col w:w="10678" w:space="0"/>
          </w:cols>
          <w:docGrid w:linePitch="360"/>
        </w:sectPr>
      </w:pPr>
    </w:p>
    <w:p w:rsidR="00FF064F" w:rsidRPr="00981731" w:rsidRDefault="00FF064F">
      <w:pPr>
        <w:autoSpaceDE w:val="0"/>
        <w:autoSpaceDN w:val="0"/>
        <w:spacing w:after="66" w:line="220" w:lineRule="exact"/>
        <w:rPr>
          <w:lang w:val="ru-RU"/>
        </w:rPr>
      </w:pPr>
    </w:p>
    <w:tbl>
      <w:tblPr>
        <w:tblW w:w="0" w:type="auto"/>
        <w:tblInd w:w="6" w:type="dxa"/>
        <w:tblLayout w:type="fixed"/>
        <w:tblLook w:val="04A0"/>
      </w:tblPr>
      <w:tblGrid>
        <w:gridCol w:w="570"/>
        <w:gridCol w:w="3372"/>
        <w:gridCol w:w="1160"/>
        <w:gridCol w:w="1276"/>
        <w:gridCol w:w="992"/>
        <w:gridCol w:w="851"/>
        <w:gridCol w:w="865"/>
        <w:gridCol w:w="1560"/>
      </w:tblGrid>
      <w:tr w:rsidR="00C550CC" w:rsidTr="007537C3">
        <w:trPr>
          <w:trHeight w:hRule="exact" w:val="115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7.</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288"/>
              <w:rPr>
                <w:lang w:val="ru-RU"/>
              </w:rPr>
            </w:pPr>
            <w:r w:rsidRPr="00D8389C">
              <w:rPr>
                <w:lang w:val="ru-RU"/>
              </w:rPr>
              <w:t>Равномерный бег (10 мин).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22.09</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7537C3">
        <w:trPr>
          <w:trHeight w:hRule="exact" w:val="115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8.</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71" w:lineRule="auto"/>
              <w:ind w:left="72"/>
              <w:rPr>
                <w:lang w:val="ru-RU"/>
              </w:rPr>
            </w:pPr>
            <w:r w:rsidRPr="00D8389C">
              <w:rPr>
                <w:lang w:val="ru-RU"/>
              </w:rPr>
              <w:t>Бег (12 мин). Развитие выносливости.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27.09</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6"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7537C3">
        <w:trPr>
          <w:trHeight w:hRule="exact" w:val="110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9.</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1" w:lineRule="auto"/>
              <w:ind w:left="72" w:right="144"/>
              <w:rPr>
                <w:lang w:val="ru-RU"/>
              </w:rPr>
            </w:pPr>
            <w:r w:rsidRPr="00D8389C">
              <w:rPr>
                <w:lang w:val="ru-RU"/>
              </w:rPr>
              <w:t>Бег (13 мин). Развитие выносливости.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29.09</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71" w:lineRule="auto"/>
              <w:ind w:left="72"/>
            </w:pPr>
            <w:r>
              <w:rPr>
                <w:rFonts w:ascii="Times New Roman" w:eastAsia="Times New Roman" w:hAnsi="Times New Roman"/>
                <w:color w:val="000000"/>
                <w:sz w:val="24"/>
              </w:rPr>
              <w:t xml:space="preserve">Практическаяработа; </w:t>
            </w:r>
            <w:r>
              <w:br/>
            </w:r>
            <w:proofErr w:type="spellStart"/>
            <w:r>
              <w:rPr>
                <w:rFonts w:ascii="Times New Roman" w:eastAsia="Times New Roman" w:hAnsi="Times New Roman"/>
                <w:color w:val="000000"/>
                <w:sz w:val="24"/>
              </w:rPr>
              <w:t>беседа</w:t>
            </w:r>
            <w:proofErr w:type="spellEnd"/>
            <w:r>
              <w:rPr>
                <w:rFonts w:ascii="Times New Roman" w:eastAsia="Times New Roman" w:hAnsi="Times New Roman"/>
                <w:color w:val="000000"/>
                <w:sz w:val="24"/>
              </w:rPr>
              <w:t>;</w:t>
            </w:r>
          </w:p>
        </w:tc>
      </w:tr>
      <w:tr w:rsidR="00C550CC" w:rsidTr="007537C3">
        <w:trPr>
          <w:trHeight w:hRule="exact" w:val="149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10.</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ind w:left="72"/>
              <w:rPr>
                <w:lang w:val="ru-RU"/>
              </w:rPr>
            </w:pPr>
            <w:r w:rsidRPr="00D8389C">
              <w:rPr>
                <w:lang w:val="ru-RU"/>
              </w:rPr>
              <w:t>Бег (14 мин). Развитие выносливости.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04.10</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15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11.</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71" w:lineRule="auto"/>
              <w:ind w:left="72" w:right="144"/>
              <w:rPr>
                <w:lang w:val="ru-RU"/>
              </w:rPr>
            </w:pPr>
            <w:r w:rsidRPr="00D8389C">
              <w:rPr>
                <w:lang w:val="ru-RU"/>
              </w:rPr>
              <w:t>Бег (15 мин). Развитие выносливости. Игра"Футбол".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06.10</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885"/>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12.</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6" w:lineRule="auto"/>
              <w:ind w:left="72" w:right="144"/>
              <w:rPr>
                <w:lang w:val="ru-RU"/>
              </w:rPr>
            </w:pPr>
            <w:r w:rsidRPr="00D8389C">
              <w:rPr>
                <w:lang w:val="ru-RU"/>
              </w:rPr>
              <w:t>Бег (16 мин). Игра"Футбол"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11.10</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48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13.</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ind w:left="72" w:right="288"/>
              <w:rPr>
                <w:lang w:val="ru-RU"/>
              </w:rPr>
            </w:pPr>
            <w:r w:rsidRPr="00D8389C">
              <w:rPr>
                <w:lang w:val="ru-RU"/>
              </w:rPr>
              <w:t>Бег (17 мин). Развитие выносливости.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13.10</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49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14.</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ind w:left="72" w:right="288"/>
              <w:rPr>
                <w:lang w:val="ru-RU"/>
              </w:rPr>
            </w:pPr>
            <w:r w:rsidRPr="00D8389C">
              <w:rPr>
                <w:lang w:val="ru-RU"/>
              </w:rPr>
              <w:t>Бег (18 мин). Игра"Футбол".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18.10</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7537C3">
        <w:trPr>
          <w:trHeight w:hRule="exact" w:val="1136"/>
        </w:trPr>
        <w:tc>
          <w:tcPr>
            <w:tcW w:w="57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15.</w:t>
            </w:r>
          </w:p>
        </w:tc>
        <w:tc>
          <w:tcPr>
            <w:tcW w:w="3372"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144"/>
              <w:rPr>
                <w:lang w:val="ru-RU"/>
              </w:rPr>
            </w:pPr>
            <w:r w:rsidRPr="00D8389C">
              <w:rPr>
                <w:lang w:val="ru-RU"/>
              </w:rPr>
              <w:t>Бег (2 км) без учета времени на результат. Упражнения для развития гибкости.</w:t>
            </w:r>
          </w:p>
        </w:tc>
        <w:tc>
          <w:tcPr>
            <w:tcW w:w="116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5" w:space="0" w:color="000000"/>
              <w:right w:val="single" w:sz="4" w:space="0" w:color="auto"/>
            </w:tcBorders>
            <w:tcMar>
              <w:left w:w="0" w:type="dxa"/>
              <w:right w:w="0" w:type="dxa"/>
            </w:tcMar>
          </w:tcPr>
          <w:p w:rsidR="00C550CC" w:rsidRPr="00601AE2" w:rsidRDefault="00C550CC">
            <w:pPr>
              <w:rPr>
                <w:lang w:val="ru-RU"/>
              </w:rPr>
            </w:pPr>
            <w:r>
              <w:rPr>
                <w:lang w:val="ru-RU"/>
              </w:rPr>
              <w:t>20.10</w:t>
            </w:r>
          </w:p>
        </w:tc>
        <w:tc>
          <w:tcPr>
            <w:tcW w:w="865" w:type="dxa"/>
            <w:tcBorders>
              <w:top w:val="single" w:sz="4" w:space="0" w:color="000000"/>
              <w:left w:val="single" w:sz="4" w:space="0" w:color="auto"/>
              <w:bottom w:val="single" w:sz="5"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bl>
    <w:p w:rsidR="00FF064F" w:rsidRDefault="00FF064F">
      <w:pPr>
        <w:autoSpaceDE w:val="0"/>
        <w:autoSpaceDN w:val="0"/>
        <w:spacing w:after="0" w:line="14" w:lineRule="exact"/>
      </w:pPr>
    </w:p>
    <w:p w:rsidR="00FF064F" w:rsidRDefault="00FF064F">
      <w:pPr>
        <w:sectPr w:rsidR="00FF064F">
          <w:pgSz w:w="11900" w:h="16840"/>
          <w:pgMar w:top="284" w:right="556" w:bottom="762" w:left="666" w:header="720" w:footer="720" w:gutter="0"/>
          <w:cols w:space="720" w:equalWidth="0">
            <w:col w:w="10678" w:space="0"/>
          </w:cols>
          <w:docGrid w:linePitch="360"/>
        </w:sectPr>
      </w:pPr>
    </w:p>
    <w:p w:rsidR="00FF064F" w:rsidRDefault="00FF064F">
      <w:pPr>
        <w:autoSpaceDE w:val="0"/>
        <w:autoSpaceDN w:val="0"/>
        <w:spacing w:after="66" w:line="220" w:lineRule="exact"/>
      </w:pPr>
    </w:p>
    <w:tbl>
      <w:tblPr>
        <w:tblW w:w="0" w:type="auto"/>
        <w:tblInd w:w="6" w:type="dxa"/>
        <w:tblLayout w:type="fixed"/>
        <w:tblLook w:val="04A0"/>
      </w:tblPr>
      <w:tblGrid>
        <w:gridCol w:w="570"/>
        <w:gridCol w:w="3372"/>
        <w:gridCol w:w="1160"/>
        <w:gridCol w:w="1276"/>
        <w:gridCol w:w="992"/>
        <w:gridCol w:w="851"/>
        <w:gridCol w:w="865"/>
        <w:gridCol w:w="1560"/>
      </w:tblGrid>
      <w:tr w:rsidR="00C550CC" w:rsidTr="00BC0FCA">
        <w:trPr>
          <w:trHeight w:hRule="exact" w:val="213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16.</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6" w:lineRule="auto"/>
              <w:ind w:left="72" w:right="144"/>
              <w:rPr>
                <w:lang w:val="ru-RU"/>
              </w:rPr>
            </w:pPr>
            <w:r w:rsidRPr="00D8389C">
              <w:rPr>
                <w:lang w:val="ru-RU"/>
              </w:rPr>
              <w:t>Строевые упражнения. Упражнения на гимнастической скамейке. Инструктаж по ТБ.</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25.10</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15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17.</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144"/>
              <w:rPr>
                <w:lang w:val="ru-RU"/>
              </w:rPr>
            </w:pPr>
            <w:r w:rsidRPr="00D8389C">
              <w:rPr>
                <w:lang w:val="ru-RU"/>
              </w:rPr>
              <w:t>Строевые упражнения.  Подтягивание в висе. Эстафеты.</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27.10</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15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18.</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432"/>
              <w:rPr>
                <w:lang w:val="ru-RU"/>
              </w:rPr>
            </w:pPr>
            <w:r w:rsidRPr="00D8389C">
              <w:rPr>
                <w:lang w:val="ru-RU"/>
              </w:rPr>
              <w:t>Строевые упражнения. Силовые упражнения на гимнастических матах.</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08.11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7537C3">
        <w:trPr>
          <w:trHeight w:hRule="exact" w:val="126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19.</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tabs>
                <w:tab w:val="left" w:pos="192"/>
              </w:tabs>
              <w:autoSpaceDE w:val="0"/>
              <w:autoSpaceDN w:val="0"/>
              <w:spacing w:before="96" w:after="0" w:line="286" w:lineRule="auto"/>
              <w:ind w:left="72"/>
              <w:rPr>
                <w:lang w:val="ru-RU"/>
              </w:rPr>
            </w:pPr>
            <w:r w:rsidRPr="00D8389C">
              <w:rPr>
                <w:lang w:val="ru-RU"/>
              </w:rPr>
              <w:t>Кувырок вперед в стойку на лопатках (м). "Мост" из положения стоя без помощи (д).</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10.11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71" w:lineRule="auto"/>
              <w:ind w:left="72"/>
            </w:pPr>
            <w:r>
              <w:rPr>
                <w:rFonts w:ascii="Times New Roman" w:eastAsia="Times New Roman" w:hAnsi="Times New Roman"/>
                <w:color w:val="000000"/>
                <w:sz w:val="24"/>
              </w:rPr>
              <w:t xml:space="preserve">Практическаяработа; </w:t>
            </w:r>
            <w:r>
              <w:br/>
            </w:r>
            <w:proofErr w:type="spellStart"/>
            <w:r>
              <w:rPr>
                <w:rFonts w:ascii="Times New Roman" w:eastAsia="Times New Roman" w:hAnsi="Times New Roman"/>
                <w:color w:val="000000"/>
                <w:sz w:val="24"/>
              </w:rPr>
              <w:t>Беседа</w:t>
            </w:r>
            <w:proofErr w:type="spellEnd"/>
            <w:r>
              <w:rPr>
                <w:rFonts w:ascii="Times New Roman" w:eastAsia="Times New Roman" w:hAnsi="Times New Roman"/>
                <w:color w:val="000000"/>
                <w:sz w:val="24"/>
              </w:rPr>
              <w:t>;</w:t>
            </w:r>
          </w:p>
        </w:tc>
      </w:tr>
      <w:tr w:rsidR="00C550CC" w:rsidTr="007537C3">
        <w:trPr>
          <w:trHeight w:hRule="exact" w:val="82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20.</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62" w:lineRule="auto"/>
              <w:ind w:left="72" w:right="288"/>
              <w:rPr>
                <w:lang w:val="ru-RU"/>
              </w:rPr>
            </w:pPr>
            <w:r w:rsidRPr="00D8389C">
              <w:rPr>
                <w:lang w:val="ru-RU"/>
              </w:rPr>
              <w:t>Кувырок назад в полушпагат. Развитие гибкости.</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15.11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15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21.</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Pr>
                <w:lang w:val="ru-RU"/>
              </w:rPr>
            </w:pPr>
            <w:r w:rsidRPr="00D8389C">
              <w:rPr>
                <w:lang w:val="ru-RU"/>
              </w:rPr>
              <w:t>Стойки и передвижения игрока. Передача мяча сверху двумя руками. Инструктаж по ТБ.</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17.11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135"/>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22.</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62" w:lineRule="auto"/>
              <w:ind w:left="72" w:right="144"/>
              <w:rPr>
                <w:lang w:val="ru-RU"/>
              </w:rPr>
            </w:pPr>
            <w:r w:rsidRPr="00D8389C">
              <w:rPr>
                <w:lang w:val="ru-RU"/>
              </w:rPr>
              <w:t>Специальные упражнения волейболиста. Нижняя прямая подача мяча.</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22.11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871"/>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23.</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71" w:lineRule="auto"/>
              <w:ind w:left="72" w:right="288"/>
              <w:rPr>
                <w:lang w:val="ru-RU"/>
              </w:rPr>
            </w:pPr>
            <w:r w:rsidRPr="00D8389C">
              <w:rPr>
                <w:lang w:val="ru-RU"/>
              </w:rPr>
              <w:t>Стойки и передвижения игрока. Специальные упражнения волейболиста. Прием мяча снизу двумя руками.</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24.11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839"/>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24.</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576"/>
              <w:rPr>
                <w:lang w:val="ru-RU"/>
              </w:rPr>
            </w:pPr>
            <w:r w:rsidRPr="00D8389C">
              <w:rPr>
                <w:lang w:val="ru-RU"/>
              </w:rPr>
              <w:t>Стойки и передвижения игрока. Специальные упражнения волейболиста. Прием мяча снизу двумя руками после подачи.</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29.11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bl>
    <w:p w:rsidR="00FF064F" w:rsidRDefault="00FF064F">
      <w:pPr>
        <w:autoSpaceDE w:val="0"/>
        <w:autoSpaceDN w:val="0"/>
        <w:spacing w:after="0" w:line="14" w:lineRule="exact"/>
      </w:pPr>
    </w:p>
    <w:p w:rsidR="00FF064F" w:rsidRDefault="00FF064F">
      <w:pPr>
        <w:sectPr w:rsidR="00FF064F">
          <w:pgSz w:w="11900" w:h="16840"/>
          <w:pgMar w:top="284" w:right="556" w:bottom="1096" w:left="666" w:header="720" w:footer="720" w:gutter="0"/>
          <w:cols w:space="720" w:equalWidth="0">
            <w:col w:w="10678" w:space="0"/>
          </w:cols>
          <w:docGrid w:linePitch="360"/>
        </w:sectPr>
      </w:pPr>
    </w:p>
    <w:p w:rsidR="00FF064F" w:rsidRDefault="00FF064F">
      <w:pPr>
        <w:autoSpaceDE w:val="0"/>
        <w:autoSpaceDN w:val="0"/>
        <w:spacing w:after="66" w:line="220" w:lineRule="exact"/>
      </w:pPr>
    </w:p>
    <w:tbl>
      <w:tblPr>
        <w:tblW w:w="0" w:type="auto"/>
        <w:tblInd w:w="6" w:type="dxa"/>
        <w:tblLayout w:type="fixed"/>
        <w:tblLook w:val="04A0"/>
      </w:tblPr>
      <w:tblGrid>
        <w:gridCol w:w="570"/>
        <w:gridCol w:w="3372"/>
        <w:gridCol w:w="1160"/>
        <w:gridCol w:w="1276"/>
        <w:gridCol w:w="992"/>
        <w:gridCol w:w="851"/>
        <w:gridCol w:w="865"/>
        <w:gridCol w:w="1560"/>
      </w:tblGrid>
      <w:tr w:rsidR="00C550CC" w:rsidTr="007537C3">
        <w:trPr>
          <w:trHeight w:hRule="exact" w:val="249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25.</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83" w:lineRule="auto"/>
              <w:ind w:left="72" w:right="288"/>
            </w:pPr>
            <w:r w:rsidRPr="00D8389C">
              <w:rPr>
                <w:lang w:val="ru-RU"/>
              </w:rPr>
              <w:t xml:space="preserve">Стойки и передвижения игрока. Специальные упражнения волейболиста. </w:t>
            </w:r>
            <w:r w:rsidRPr="00D8389C">
              <w:t>Игра</w:t>
            </w:r>
            <w:r w:rsidR="00981731">
              <w:rPr>
                <w:lang w:val="ru-RU"/>
              </w:rPr>
              <w:t xml:space="preserve"> </w:t>
            </w:r>
            <w:proofErr w:type="spellStart"/>
            <w:r w:rsidRPr="00D8389C">
              <w:t>по</w:t>
            </w:r>
            <w:proofErr w:type="spellEnd"/>
            <w:r w:rsidR="00981731">
              <w:rPr>
                <w:lang w:val="ru-RU"/>
              </w:rPr>
              <w:t xml:space="preserve"> </w:t>
            </w:r>
            <w:r w:rsidRPr="00D8389C">
              <w:t>упрощенным</w:t>
            </w:r>
            <w:r w:rsidR="00981731">
              <w:rPr>
                <w:lang w:val="ru-RU"/>
              </w:rPr>
              <w:t xml:space="preserve"> </w:t>
            </w:r>
            <w:r w:rsidRPr="00D8389C">
              <w:t>правилам.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01.12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71" w:lineRule="auto"/>
              <w:ind w:left="72"/>
            </w:pPr>
            <w:r>
              <w:rPr>
                <w:rFonts w:ascii="Times New Roman" w:eastAsia="Times New Roman" w:hAnsi="Times New Roman"/>
                <w:color w:val="000000"/>
                <w:sz w:val="24"/>
              </w:rPr>
              <w:t xml:space="preserve">Практическаяработа; </w:t>
            </w:r>
            <w:r>
              <w:br/>
            </w:r>
            <w:proofErr w:type="spellStart"/>
            <w:r>
              <w:rPr>
                <w:rFonts w:ascii="Times New Roman" w:eastAsia="Times New Roman" w:hAnsi="Times New Roman"/>
                <w:color w:val="000000"/>
                <w:sz w:val="24"/>
              </w:rPr>
              <w:t>Беседа</w:t>
            </w:r>
            <w:proofErr w:type="spellEnd"/>
            <w:r>
              <w:rPr>
                <w:rFonts w:ascii="Times New Roman" w:eastAsia="Times New Roman" w:hAnsi="Times New Roman"/>
                <w:color w:val="000000"/>
                <w:sz w:val="24"/>
              </w:rPr>
              <w:t>;</w:t>
            </w:r>
          </w:p>
        </w:tc>
      </w:tr>
      <w:tr w:rsidR="00C550CC" w:rsidTr="007537C3">
        <w:trPr>
          <w:trHeight w:hRule="exact" w:val="182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26.</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81" w:lineRule="auto"/>
              <w:ind w:left="72"/>
              <w:rPr>
                <w:lang w:val="ru-RU"/>
              </w:rPr>
            </w:pPr>
            <w:r w:rsidRPr="00D8389C">
              <w:rPr>
                <w:lang w:val="ru-RU"/>
              </w:rPr>
              <w:t>Специальные упражнения волейболиста. Передача мяча сверху двумя руками в парах.</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06.12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517"/>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27.</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rsidP="00D8389C">
            <w:pPr>
              <w:autoSpaceDE w:val="0"/>
              <w:autoSpaceDN w:val="0"/>
              <w:spacing w:before="96" w:after="0" w:line="271" w:lineRule="auto"/>
              <w:ind w:right="288"/>
              <w:rPr>
                <w:lang w:val="ru-RU"/>
              </w:rPr>
            </w:pPr>
            <w:r w:rsidRPr="00D8389C">
              <w:rPr>
                <w:lang w:val="ru-RU"/>
              </w:rPr>
              <w:t>Специальные упражнения волейболиста. Учебные задания на укороченной площадке.</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08.12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205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28.</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288"/>
              <w:rPr>
                <w:lang w:val="ru-RU"/>
              </w:rPr>
            </w:pPr>
            <w:r w:rsidRPr="00D8389C">
              <w:rPr>
                <w:lang w:val="ru-RU"/>
              </w:rPr>
              <w:t>Стойки и передвижения игрока. Прием мяча снизу двумя руками после подачи. Учебные задания на укороченной площадке.</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13.12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62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29.</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ind w:left="72" w:right="288"/>
              <w:rPr>
                <w:lang w:val="ru-RU"/>
              </w:rPr>
            </w:pPr>
            <w:r w:rsidRPr="00D8389C">
              <w:rPr>
                <w:lang w:val="ru-RU"/>
              </w:rPr>
              <w:t>Стойки и передвижения игрока. Верхние и нижние передачи мяча в парах в движении.</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15.12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387"/>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30.</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288"/>
              <w:rPr>
                <w:lang w:val="ru-RU"/>
              </w:rPr>
            </w:pPr>
            <w:r w:rsidRPr="00D8389C">
              <w:rPr>
                <w:lang w:val="ru-RU"/>
              </w:rPr>
              <w:t>Специальные упражнения волейболиста. Игра по упрощенным правилам.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20.12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80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31.</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70" w:after="0" w:line="283" w:lineRule="auto"/>
              <w:ind w:left="72" w:right="288"/>
              <w:rPr>
                <w:lang w:val="ru-RU"/>
              </w:rPr>
            </w:pPr>
            <w:r w:rsidRPr="00D8389C">
              <w:rPr>
                <w:lang w:val="ru-RU"/>
              </w:rPr>
              <w:t>Стойка и передвижения игрока. Ведение мяча различными способами. Остановка прыжком. Учебная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22.12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80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32.</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1" w:lineRule="auto"/>
              <w:ind w:left="72" w:right="144"/>
              <w:rPr>
                <w:lang w:val="ru-RU"/>
              </w:rPr>
            </w:pPr>
            <w:r w:rsidRPr="00D8389C">
              <w:rPr>
                <w:lang w:val="ru-RU"/>
              </w:rPr>
              <w:t>Повороты с мячом. Передача мяча двумя руками от груди на месте. Игра "Баскетбол по упрощенным правилам.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27.12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bl>
    <w:p w:rsidR="00FF064F" w:rsidRDefault="00FF064F">
      <w:pPr>
        <w:autoSpaceDE w:val="0"/>
        <w:autoSpaceDN w:val="0"/>
        <w:spacing w:after="0" w:line="14" w:lineRule="exact"/>
      </w:pPr>
    </w:p>
    <w:p w:rsidR="00FF064F" w:rsidRDefault="00FF064F">
      <w:pPr>
        <w:sectPr w:rsidR="00FF064F">
          <w:pgSz w:w="11900" w:h="16840"/>
          <w:pgMar w:top="284" w:right="556" w:bottom="1172" w:left="666" w:header="720" w:footer="720" w:gutter="0"/>
          <w:cols w:space="720" w:equalWidth="0">
            <w:col w:w="10678" w:space="0"/>
          </w:cols>
          <w:docGrid w:linePitch="360"/>
        </w:sectPr>
      </w:pPr>
    </w:p>
    <w:p w:rsidR="00FF064F" w:rsidRDefault="00FF064F">
      <w:pPr>
        <w:autoSpaceDE w:val="0"/>
        <w:autoSpaceDN w:val="0"/>
        <w:spacing w:after="66" w:line="220" w:lineRule="exact"/>
      </w:pPr>
    </w:p>
    <w:tbl>
      <w:tblPr>
        <w:tblW w:w="0" w:type="auto"/>
        <w:tblInd w:w="6" w:type="dxa"/>
        <w:tblLayout w:type="fixed"/>
        <w:tblLook w:val="04A0"/>
      </w:tblPr>
      <w:tblGrid>
        <w:gridCol w:w="570"/>
        <w:gridCol w:w="3372"/>
        <w:gridCol w:w="1160"/>
        <w:gridCol w:w="1276"/>
        <w:gridCol w:w="992"/>
        <w:gridCol w:w="851"/>
        <w:gridCol w:w="865"/>
        <w:gridCol w:w="1560"/>
      </w:tblGrid>
      <w:tr w:rsidR="00C550CC" w:rsidTr="00BC0FCA">
        <w:trPr>
          <w:trHeight w:hRule="exact" w:val="1711"/>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33.</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1" w:lineRule="auto"/>
              <w:ind w:left="72" w:right="144"/>
              <w:rPr>
                <w:lang w:val="ru-RU"/>
              </w:rPr>
            </w:pPr>
            <w:r w:rsidRPr="00D8389C">
              <w:rPr>
                <w:lang w:val="ru-RU"/>
              </w:rPr>
              <w:t>Сочетания приемов передвижения и остановок игрока. Передача мяча одной рукой от плеча на месте. Учебная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29.12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83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34.</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ind w:left="72" w:right="432"/>
              <w:rPr>
                <w:lang w:val="ru-RU"/>
              </w:rPr>
            </w:pPr>
            <w:r w:rsidRPr="00D8389C">
              <w:rPr>
                <w:lang w:val="ru-RU"/>
              </w:rPr>
              <w:t>Ведение мяча в движении различными способами. Бросок мяча в движении двумя руками от головы. Учебная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10.01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205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35.</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81" w:lineRule="auto"/>
              <w:ind w:left="72" w:right="144"/>
              <w:rPr>
                <w:lang w:val="ru-RU"/>
              </w:rPr>
            </w:pPr>
            <w:r w:rsidRPr="00743E15">
              <w:rPr>
                <w:lang w:val="ru-RU"/>
              </w:rPr>
              <w:t>Разновидности ведения мяча. Передача мяча двумя руками с отскоком от пола на месте. Правила игры "Баскетбол"  Учебная игр</w:t>
            </w:r>
            <w:r>
              <w:rPr>
                <w:lang w:val="ru-RU"/>
              </w:rPr>
              <w:t>а».</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12.01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C50A9B">
        <w:trPr>
          <w:trHeight w:hRule="exact" w:val="150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36.</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81" w:lineRule="auto"/>
              <w:ind w:left="72" w:right="144"/>
              <w:rPr>
                <w:lang w:val="ru-RU"/>
              </w:rPr>
            </w:pPr>
            <w:r w:rsidRPr="00743E15">
              <w:rPr>
                <w:lang w:val="ru-RU"/>
              </w:rPr>
              <w:t>Передача мяча различными способами на месте. Игра "Баскетбол" по упрощенным правилам.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17.01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C50A9B">
        <w:trPr>
          <w:trHeight w:hRule="exact" w:val="1533"/>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37.</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81" w:lineRule="auto"/>
              <w:ind w:left="72" w:right="144"/>
              <w:rPr>
                <w:lang w:val="ru-RU"/>
              </w:rPr>
            </w:pPr>
            <w:r w:rsidRPr="00743E15">
              <w:rPr>
                <w:lang w:val="ru-RU"/>
              </w:rPr>
              <w:t>Передача мяча двумя руками от груди в парах. Быстрый прорыв. Учебная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19.01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C50A9B">
        <w:trPr>
          <w:trHeight w:hRule="exact" w:val="1403"/>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38.</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1" w:lineRule="auto"/>
              <w:ind w:left="72" w:right="144"/>
              <w:rPr>
                <w:lang w:val="ru-RU"/>
              </w:rPr>
            </w:pPr>
            <w:r w:rsidRPr="00743E15">
              <w:rPr>
                <w:lang w:val="ru-RU"/>
              </w:rPr>
              <w:t>Бросок мяча двумя руками от головы с места. Игра "Баскетбол" по упрощенным правилам.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24.01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C50A9B">
        <w:trPr>
          <w:trHeight w:hRule="exact" w:val="1267"/>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39.</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1" w:lineRule="auto"/>
              <w:ind w:left="72" w:right="144"/>
              <w:rPr>
                <w:lang w:val="ru-RU"/>
              </w:rPr>
            </w:pPr>
            <w:r w:rsidRPr="00743E15">
              <w:rPr>
                <w:lang w:val="ru-RU"/>
              </w:rPr>
              <w:t>Бросок мяча от плеча одной рукой с места. Быстрый прорыв. Учебная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26.01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C50A9B">
        <w:trPr>
          <w:trHeight w:hRule="exact" w:val="127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40.</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ind w:left="72" w:right="410"/>
              <w:jc w:val="both"/>
            </w:pPr>
            <w:r w:rsidRPr="00743E15">
              <w:rPr>
                <w:lang w:val="ru-RU"/>
              </w:rPr>
              <w:t xml:space="preserve">Штрафной бросок. Игровые задания. Правила игры "Баскетбол".  </w:t>
            </w:r>
            <w:r w:rsidRPr="00743E15">
              <w:t xml:space="preserve">Игра "Баскетбол" </w:t>
            </w:r>
            <w:proofErr w:type="spellStart"/>
            <w:proofErr w:type="gramStart"/>
            <w:r w:rsidRPr="00743E15">
              <w:t>по</w:t>
            </w:r>
            <w:proofErr w:type="spellEnd"/>
            <w:r w:rsidR="00981731">
              <w:rPr>
                <w:lang w:val="ru-RU"/>
              </w:rPr>
              <w:t xml:space="preserve"> </w:t>
            </w:r>
            <w:r w:rsidR="00C50A9B">
              <w:rPr>
                <w:lang w:val="ru-RU"/>
              </w:rPr>
              <w:t xml:space="preserve"> </w:t>
            </w:r>
            <w:r w:rsidRPr="00743E15">
              <w:t>правилам</w:t>
            </w:r>
            <w:proofErr w:type="gramEnd"/>
            <w:r w:rsidRPr="00743E15">
              <w:t>.</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31.01</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C50A9B">
        <w:trPr>
          <w:trHeight w:hRule="exact" w:val="106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41.</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ind w:left="72" w:right="144"/>
            </w:pPr>
            <w:r w:rsidRPr="00743E15">
              <w:rPr>
                <w:lang w:val="ru-RU"/>
              </w:rPr>
              <w:t xml:space="preserve">Ведение мяча, двойной шаг, бросок мяча в кольцо. </w:t>
            </w:r>
            <w:r w:rsidRPr="00743E15">
              <w:t>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02.02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bl>
    <w:p w:rsidR="00FF064F" w:rsidRDefault="00FF064F">
      <w:pPr>
        <w:autoSpaceDE w:val="0"/>
        <w:autoSpaceDN w:val="0"/>
        <w:spacing w:after="0" w:line="14" w:lineRule="exact"/>
      </w:pPr>
    </w:p>
    <w:p w:rsidR="00FF064F" w:rsidRDefault="00FF064F">
      <w:pPr>
        <w:sectPr w:rsidR="00FF064F">
          <w:pgSz w:w="11900" w:h="16840"/>
          <w:pgMar w:top="284" w:right="556" w:bottom="388" w:left="666" w:header="720" w:footer="720" w:gutter="0"/>
          <w:cols w:space="720" w:equalWidth="0">
            <w:col w:w="10678" w:space="0"/>
          </w:cols>
          <w:docGrid w:linePitch="360"/>
        </w:sectPr>
      </w:pPr>
    </w:p>
    <w:p w:rsidR="00FF064F" w:rsidRDefault="00FF064F">
      <w:pPr>
        <w:autoSpaceDE w:val="0"/>
        <w:autoSpaceDN w:val="0"/>
        <w:spacing w:after="66" w:line="220" w:lineRule="exact"/>
      </w:pPr>
    </w:p>
    <w:tbl>
      <w:tblPr>
        <w:tblW w:w="0" w:type="auto"/>
        <w:tblInd w:w="6" w:type="dxa"/>
        <w:tblLayout w:type="fixed"/>
        <w:tblLook w:val="04A0"/>
      </w:tblPr>
      <w:tblGrid>
        <w:gridCol w:w="570"/>
        <w:gridCol w:w="3372"/>
        <w:gridCol w:w="1160"/>
        <w:gridCol w:w="1276"/>
        <w:gridCol w:w="992"/>
        <w:gridCol w:w="851"/>
        <w:gridCol w:w="865"/>
        <w:gridCol w:w="1560"/>
      </w:tblGrid>
      <w:tr w:rsidR="00C550CC" w:rsidTr="00BC0FCA">
        <w:trPr>
          <w:trHeight w:hRule="exact" w:val="128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42.</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81" w:lineRule="auto"/>
              <w:ind w:left="72" w:right="144"/>
            </w:pPr>
            <w:r w:rsidRPr="00743E15">
              <w:rPr>
                <w:lang w:val="ru-RU"/>
              </w:rPr>
              <w:t xml:space="preserve">Сочетание приемов ведения, передачи, броска мяча. </w:t>
            </w:r>
            <w:r w:rsidRPr="00743E15">
              <w:t>Учебная</w:t>
            </w:r>
            <w:r w:rsidR="00981731">
              <w:rPr>
                <w:lang w:val="ru-RU"/>
              </w:rPr>
              <w:t xml:space="preserve"> </w:t>
            </w:r>
            <w:r w:rsidRPr="00743E15">
              <w:t>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07.02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BC0FCA">
        <w:trPr>
          <w:trHeight w:hRule="exact" w:val="99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43.</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6" w:lineRule="auto"/>
              <w:ind w:left="72" w:right="288"/>
              <w:rPr>
                <w:lang w:val="ru-RU"/>
              </w:rPr>
            </w:pPr>
            <w:r w:rsidRPr="00743E15">
              <w:rPr>
                <w:lang w:val="ru-RU"/>
              </w:rPr>
              <w:t>Бросок мяча в кольцо после двойного шага. Учебная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09.02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RPr="00E016DC" w:rsidTr="00BC0FCA">
        <w:trPr>
          <w:trHeight w:hRule="exact" w:val="99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44.</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743E15" w:rsidRDefault="00C550CC">
            <w:pPr>
              <w:autoSpaceDE w:val="0"/>
              <w:autoSpaceDN w:val="0"/>
              <w:spacing w:before="98" w:after="0" w:line="262" w:lineRule="auto"/>
              <w:ind w:left="72" w:right="576"/>
              <w:rPr>
                <w:lang w:val="ru-RU"/>
              </w:rPr>
            </w:pPr>
            <w:r w:rsidRPr="00743E15">
              <w:rPr>
                <w:lang w:val="ru-RU"/>
              </w:rPr>
              <w:t>Передача мяча в тройках со сменой места. Игровые задания. Учебная игра</w:t>
            </w:r>
            <w:r w:rsidR="00E016DC">
              <w:rPr>
                <w:lang w:val="ru-RU"/>
              </w:rPr>
              <w:t>.</w:t>
            </w:r>
            <w:r w:rsidRPr="00743E15">
              <w:rPr>
                <w:lang w:val="ru-RU"/>
              </w:rPr>
              <w:t xml:space="preserve">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E016DC" w:rsidRDefault="00C550CC">
            <w:pPr>
              <w:autoSpaceDE w:val="0"/>
              <w:autoSpaceDN w:val="0"/>
              <w:spacing w:before="98" w:after="0" w:line="230" w:lineRule="auto"/>
              <w:ind w:left="70"/>
              <w:rPr>
                <w:lang w:val="ru-RU"/>
              </w:rPr>
            </w:pPr>
            <w:r w:rsidRPr="00E016DC">
              <w:rPr>
                <w:rFonts w:ascii="Times New Roman" w:eastAsia="Times New Roman" w:hAnsi="Times New Roman"/>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E016DC" w:rsidRDefault="00C550CC">
            <w:pPr>
              <w:autoSpaceDE w:val="0"/>
              <w:autoSpaceDN w:val="0"/>
              <w:spacing w:before="98" w:after="0" w:line="230" w:lineRule="auto"/>
              <w:ind w:left="72"/>
              <w:rPr>
                <w:lang w:val="ru-RU"/>
              </w:rPr>
            </w:pPr>
            <w:r w:rsidRPr="00E016DC">
              <w:rPr>
                <w:rFonts w:ascii="Times New Roman" w:eastAsia="Times New Roman" w:hAnsi="Times New Roman"/>
                <w:color w:val="000000"/>
                <w:sz w:val="24"/>
                <w:lang w:val="ru-RU"/>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E016DC" w:rsidRDefault="00C550CC">
            <w:pPr>
              <w:autoSpaceDE w:val="0"/>
              <w:autoSpaceDN w:val="0"/>
              <w:spacing w:before="98" w:after="0" w:line="230" w:lineRule="auto"/>
              <w:ind w:left="72"/>
              <w:rPr>
                <w:lang w:val="ru-RU"/>
              </w:rPr>
            </w:pPr>
            <w:r w:rsidRPr="00E016DC">
              <w:rPr>
                <w:rFonts w:ascii="Times New Roman" w:eastAsia="Times New Roman" w:hAnsi="Times New Roman"/>
                <w:color w:val="000000"/>
                <w:sz w:val="24"/>
                <w:lang w:val="ru-RU"/>
              </w:rPr>
              <w:t>0</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14.02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BC0FCA">
        <w:trPr>
          <w:trHeight w:hRule="exact" w:val="1585"/>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E016DC" w:rsidRDefault="00C550CC">
            <w:pPr>
              <w:autoSpaceDE w:val="0"/>
              <w:autoSpaceDN w:val="0"/>
              <w:spacing w:before="98" w:after="0" w:line="230" w:lineRule="auto"/>
              <w:ind w:left="70"/>
              <w:rPr>
                <w:lang w:val="ru-RU"/>
              </w:rPr>
            </w:pPr>
            <w:r w:rsidRPr="00E016DC">
              <w:rPr>
                <w:rFonts w:ascii="Times New Roman" w:eastAsia="Times New Roman" w:hAnsi="Times New Roman"/>
                <w:color w:val="000000"/>
                <w:sz w:val="24"/>
                <w:lang w:val="ru-RU"/>
              </w:rPr>
              <w:t>45.</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576"/>
              <w:rPr>
                <w:lang w:val="ru-RU"/>
              </w:rPr>
            </w:pPr>
            <w:r w:rsidRPr="00743E15">
              <w:rPr>
                <w:lang w:val="ru-RU"/>
              </w:rPr>
              <w:t>Сочетание приемов передвижений и остановок игрока. Передача мяча в тройках. Учебная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16.02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383"/>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46.</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71" w:lineRule="auto"/>
              <w:ind w:left="72" w:right="576"/>
              <w:rPr>
                <w:lang w:val="ru-RU"/>
              </w:rPr>
            </w:pPr>
            <w:r w:rsidRPr="00743E15">
              <w:rPr>
                <w:lang w:val="ru-RU"/>
              </w:rPr>
              <w:t>Бросок мяча в движении одной рукой от плеча с сопротивлением. Игра "Баскетбол" по правилам.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601AE2" w:rsidRDefault="00C550CC">
            <w:pPr>
              <w:rPr>
                <w:lang w:val="ru-RU"/>
              </w:rPr>
            </w:pPr>
            <w:r>
              <w:rPr>
                <w:lang w:val="ru-RU"/>
              </w:rPr>
              <w:t>21.02</w:t>
            </w:r>
          </w:p>
        </w:tc>
        <w:tc>
          <w:tcPr>
            <w:tcW w:w="865" w:type="dxa"/>
            <w:tcBorders>
              <w:top w:val="single" w:sz="4" w:space="0" w:color="000000"/>
              <w:left w:val="single" w:sz="4" w:space="0" w:color="auto"/>
              <w:bottom w:val="single" w:sz="4" w:space="0" w:color="000000"/>
              <w:right w:val="single" w:sz="4" w:space="0" w:color="000000"/>
            </w:tcBorders>
          </w:tcPr>
          <w:p w:rsidR="00C550CC" w:rsidRPr="00601AE2"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6"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BC0FCA">
        <w:trPr>
          <w:trHeight w:hRule="exact" w:val="1097"/>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47.</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70" w:after="0" w:line="271" w:lineRule="auto"/>
              <w:ind w:left="72" w:right="144"/>
              <w:rPr>
                <w:lang w:val="ru-RU"/>
              </w:rPr>
            </w:pPr>
            <w:r w:rsidRPr="00743E15">
              <w:rPr>
                <w:lang w:val="ru-RU"/>
              </w:rPr>
              <w:t>Штрафной бросок. Игровые задания. Игра "Баскетбол" по правилам.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28.02</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035"/>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48.</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70" w:after="0" w:line="271" w:lineRule="auto"/>
              <w:ind w:left="72" w:right="144"/>
              <w:rPr>
                <w:lang w:val="ru-RU"/>
              </w:rPr>
            </w:pPr>
            <w:r w:rsidRPr="00743E15">
              <w:rPr>
                <w:lang w:val="ru-RU"/>
              </w:rPr>
              <w:t>Сочетание приемов ведения, передачи, броска мяча.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02.03</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r>
      <w:tr w:rsidR="00C550CC" w:rsidTr="00BC0FCA">
        <w:trPr>
          <w:trHeight w:hRule="exact" w:val="1419"/>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49.</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68" w:after="0" w:line="283" w:lineRule="auto"/>
              <w:ind w:left="72" w:right="288"/>
              <w:rPr>
                <w:lang w:val="ru-RU"/>
              </w:rPr>
            </w:pPr>
            <w:r w:rsidRPr="00743E15">
              <w:rPr>
                <w:lang w:val="ru-RU"/>
              </w:rPr>
              <w:t>Штрафной бросок. Нападение быстрым прорывом. Игра "Баскетбол" в соревновательном режиме.</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07.03</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bl>
    <w:p w:rsidR="00FF064F" w:rsidRDefault="00FF064F">
      <w:pPr>
        <w:autoSpaceDE w:val="0"/>
        <w:autoSpaceDN w:val="0"/>
        <w:spacing w:after="0" w:line="14" w:lineRule="exact"/>
      </w:pPr>
    </w:p>
    <w:p w:rsidR="00FF064F" w:rsidRDefault="00FF064F">
      <w:pPr>
        <w:sectPr w:rsidR="00FF064F">
          <w:pgSz w:w="11900" w:h="16840"/>
          <w:pgMar w:top="284" w:right="556" w:bottom="1008" w:left="666" w:header="720" w:footer="720" w:gutter="0"/>
          <w:cols w:space="720" w:equalWidth="0">
            <w:col w:w="10678" w:space="0"/>
          </w:cols>
          <w:docGrid w:linePitch="360"/>
        </w:sectPr>
      </w:pPr>
    </w:p>
    <w:p w:rsidR="00FF064F" w:rsidRDefault="00FF064F">
      <w:pPr>
        <w:autoSpaceDE w:val="0"/>
        <w:autoSpaceDN w:val="0"/>
        <w:spacing w:after="66" w:line="220" w:lineRule="exact"/>
      </w:pPr>
    </w:p>
    <w:tbl>
      <w:tblPr>
        <w:tblW w:w="0" w:type="auto"/>
        <w:tblInd w:w="6" w:type="dxa"/>
        <w:tblLayout w:type="fixed"/>
        <w:tblLook w:val="04A0"/>
      </w:tblPr>
      <w:tblGrid>
        <w:gridCol w:w="570"/>
        <w:gridCol w:w="3372"/>
        <w:gridCol w:w="1160"/>
        <w:gridCol w:w="1276"/>
        <w:gridCol w:w="992"/>
        <w:gridCol w:w="851"/>
        <w:gridCol w:w="865"/>
        <w:gridCol w:w="1560"/>
      </w:tblGrid>
      <w:tr w:rsidR="00C550CC" w:rsidTr="007537C3">
        <w:trPr>
          <w:trHeight w:hRule="exact" w:val="148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50.</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ind w:left="72" w:right="288"/>
              <w:rPr>
                <w:lang w:val="ru-RU"/>
              </w:rPr>
            </w:pPr>
            <w:r w:rsidRPr="00743E15">
              <w:rPr>
                <w:lang w:val="ru-RU"/>
              </w:rPr>
              <w:t>Специальные беговые упражнения. Равномерный бег (10 мин).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09.03</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49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51.</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ind w:left="72" w:right="288"/>
              <w:rPr>
                <w:lang w:val="ru-RU"/>
              </w:rPr>
            </w:pPr>
            <w:r w:rsidRPr="00743E15">
              <w:rPr>
                <w:lang w:val="ru-RU"/>
              </w:rPr>
              <w:t>Специальные беговые упражнения. Бег (12 мин). Игра "Баскетбол".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14.03</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82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52.</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81" w:lineRule="auto"/>
              <w:ind w:left="72" w:right="288"/>
              <w:rPr>
                <w:lang w:val="ru-RU"/>
              </w:rPr>
            </w:pPr>
            <w:r w:rsidRPr="00743E15">
              <w:rPr>
                <w:lang w:val="ru-RU"/>
              </w:rPr>
              <w:t>Специальные беговые упражнения. Бег (13 мин). Игра "Футбол". Тестирование прыжка в длину с места.</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16.03</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6" w:after="0" w:line="262" w:lineRule="auto"/>
              <w:ind w:left="72"/>
              <w:rPr>
                <w:lang w:val="ru-RU"/>
              </w:rPr>
            </w:pPr>
            <w:r>
              <w:rPr>
                <w:rFonts w:ascii="Times New Roman" w:eastAsia="Times New Roman" w:hAnsi="Times New Roman"/>
                <w:color w:val="000000"/>
                <w:sz w:val="24"/>
              </w:rPr>
              <w:t>Практическаяработа;</w:t>
            </w:r>
            <w:r>
              <w:rPr>
                <w:rFonts w:ascii="Times New Roman" w:eastAsia="Times New Roman" w:hAnsi="Times New Roman"/>
                <w:color w:val="000000"/>
                <w:sz w:val="24"/>
                <w:lang w:val="ru-RU"/>
              </w:rPr>
              <w:t xml:space="preserve"> Зачёт</w:t>
            </w:r>
          </w:p>
        </w:tc>
      </w:tr>
      <w:tr w:rsidR="00C550CC" w:rsidTr="007537C3">
        <w:trPr>
          <w:trHeight w:hRule="exact" w:val="182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53.</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1" w:lineRule="auto"/>
              <w:ind w:left="72" w:right="288"/>
              <w:rPr>
                <w:lang w:val="ru-RU"/>
              </w:rPr>
            </w:pPr>
            <w:r w:rsidRPr="00743E15">
              <w:rPr>
                <w:lang w:val="ru-RU"/>
              </w:rPr>
              <w:t>Равномерный бег (14 мин). Игра "Футбол". Тестирование подтягивания.</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28.03</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62" w:lineRule="auto"/>
              <w:ind w:left="72"/>
              <w:rPr>
                <w:lang w:val="ru-RU"/>
              </w:rPr>
            </w:pPr>
            <w:r>
              <w:rPr>
                <w:rFonts w:ascii="Times New Roman" w:eastAsia="Times New Roman" w:hAnsi="Times New Roman"/>
                <w:color w:val="000000"/>
                <w:sz w:val="24"/>
              </w:rPr>
              <w:t>Практическаяработа;</w:t>
            </w:r>
            <w:r>
              <w:rPr>
                <w:rFonts w:ascii="Times New Roman" w:eastAsia="Times New Roman" w:hAnsi="Times New Roman"/>
                <w:color w:val="000000"/>
                <w:sz w:val="24"/>
                <w:lang w:val="ru-RU"/>
              </w:rPr>
              <w:t xml:space="preserve"> Зачёт</w:t>
            </w:r>
          </w:p>
        </w:tc>
      </w:tr>
      <w:tr w:rsidR="00C550CC" w:rsidTr="007537C3">
        <w:trPr>
          <w:trHeight w:hRule="exact" w:val="182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54.</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68" w:after="0" w:line="278" w:lineRule="auto"/>
              <w:ind w:left="72"/>
              <w:rPr>
                <w:lang w:val="ru-RU"/>
              </w:rPr>
            </w:pPr>
            <w:r w:rsidRPr="00743E15">
              <w:rPr>
                <w:lang w:val="ru-RU"/>
              </w:rPr>
              <w:t>Равномерный бег (15 мин). Игра "Баскетбол". Тестирование подъема туловища, из положения лежа.</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30.03</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62" w:lineRule="auto"/>
              <w:ind w:left="72"/>
              <w:rPr>
                <w:lang w:val="ru-RU"/>
              </w:rPr>
            </w:pPr>
            <w:r>
              <w:rPr>
                <w:rFonts w:ascii="Times New Roman" w:eastAsia="Times New Roman" w:hAnsi="Times New Roman"/>
                <w:color w:val="000000"/>
                <w:sz w:val="24"/>
              </w:rPr>
              <w:t>Практическаяработа;</w:t>
            </w:r>
            <w:r>
              <w:rPr>
                <w:rFonts w:ascii="Times New Roman" w:eastAsia="Times New Roman" w:hAnsi="Times New Roman"/>
                <w:color w:val="000000"/>
                <w:sz w:val="24"/>
                <w:lang w:val="ru-RU"/>
              </w:rPr>
              <w:t xml:space="preserve"> Зачёт</w:t>
            </w:r>
          </w:p>
        </w:tc>
      </w:tr>
      <w:tr w:rsidR="00C550CC" w:rsidTr="007537C3">
        <w:trPr>
          <w:trHeight w:hRule="exact" w:val="1490"/>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55.</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70" w:after="0" w:line="271" w:lineRule="auto"/>
              <w:ind w:left="72"/>
              <w:rPr>
                <w:lang w:val="ru-RU"/>
              </w:rPr>
            </w:pPr>
            <w:r w:rsidRPr="00743E15">
              <w:rPr>
                <w:lang w:val="ru-RU"/>
              </w:rPr>
              <w:t>Специальные беговые упражнения. Бег (16 мин).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04.04</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7537C3">
        <w:trPr>
          <w:trHeight w:hRule="exact" w:val="148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56.</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70" w:after="0" w:line="271" w:lineRule="auto"/>
              <w:ind w:left="72"/>
              <w:rPr>
                <w:lang w:val="ru-RU"/>
              </w:rPr>
            </w:pPr>
            <w:r w:rsidRPr="00743E15">
              <w:rPr>
                <w:lang w:val="ru-RU"/>
              </w:rPr>
              <w:t>Равномерный бег (17 мин).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06.04</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6"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7537C3">
        <w:trPr>
          <w:trHeight w:hRule="exact" w:val="115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57.</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144"/>
              <w:rPr>
                <w:lang w:val="ru-RU"/>
              </w:rPr>
            </w:pPr>
            <w:r w:rsidRPr="00743E15">
              <w:rPr>
                <w:lang w:val="ru-RU"/>
              </w:rPr>
              <w:t>Специальные беговые упражнения. Бег (18 мин).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11.04</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C750BA"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7537C3">
        <w:trPr>
          <w:trHeight w:hRule="exact" w:val="113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58.</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71" w:lineRule="auto"/>
              <w:ind w:left="72" w:right="144"/>
              <w:rPr>
                <w:lang w:val="ru-RU"/>
              </w:rPr>
            </w:pPr>
            <w:r w:rsidRPr="00743E15">
              <w:rPr>
                <w:lang w:val="ru-RU"/>
              </w:rPr>
              <w:t>Бег (2 км) без учета времени на результат. Упражнения для восстановления дыхания.</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13.04</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806168" w:rsidRDefault="00C550CC">
            <w:pPr>
              <w:autoSpaceDE w:val="0"/>
              <w:autoSpaceDN w:val="0"/>
              <w:spacing w:before="96" w:after="0" w:line="230" w:lineRule="auto"/>
              <w:ind w:left="72"/>
              <w:rPr>
                <w:lang w:val="ru-RU"/>
              </w:rPr>
            </w:pPr>
            <w:r>
              <w:rPr>
                <w:rFonts w:ascii="Times New Roman" w:eastAsia="Times New Roman" w:hAnsi="Times New Roman"/>
                <w:color w:val="000000"/>
                <w:sz w:val="24"/>
                <w:lang w:val="ru-RU"/>
              </w:rPr>
              <w:t>Практическая работа</w:t>
            </w:r>
          </w:p>
        </w:tc>
      </w:tr>
    </w:tbl>
    <w:p w:rsidR="00FF064F" w:rsidRDefault="00FF064F">
      <w:pPr>
        <w:autoSpaceDE w:val="0"/>
        <w:autoSpaceDN w:val="0"/>
        <w:spacing w:after="0" w:line="14" w:lineRule="exact"/>
      </w:pPr>
    </w:p>
    <w:p w:rsidR="00FF064F" w:rsidRDefault="00FF064F">
      <w:pPr>
        <w:sectPr w:rsidR="00FF064F">
          <w:pgSz w:w="11900" w:h="16840"/>
          <w:pgMar w:top="284" w:right="556" w:bottom="1262" w:left="666" w:header="720" w:footer="720" w:gutter="0"/>
          <w:cols w:space="720" w:equalWidth="0">
            <w:col w:w="10678" w:space="0"/>
          </w:cols>
          <w:docGrid w:linePitch="360"/>
        </w:sectPr>
      </w:pPr>
    </w:p>
    <w:p w:rsidR="00FF064F" w:rsidRDefault="00FF064F">
      <w:pPr>
        <w:autoSpaceDE w:val="0"/>
        <w:autoSpaceDN w:val="0"/>
        <w:spacing w:after="66" w:line="220" w:lineRule="exact"/>
      </w:pPr>
    </w:p>
    <w:tbl>
      <w:tblPr>
        <w:tblW w:w="28126" w:type="dxa"/>
        <w:tblInd w:w="6" w:type="dxa"/>
        <w:tblLayout w:type="fixed"/>
        <w:tblLook w:val="04A0"/>
      </w:tblPr>
      <w:tblGrid>
        <w:gridCol w:w="570"/>
        <w:gridCol w:w="3372"/>
        <w:gridCol w:w="1160"/>
        <w:gridCol w:w="1276"/>
        <w:gridCol w:w="992"/>
        <w:gridCol w:w="851"/>
        <w:gridCol w:w="865"/>
        <w:gridCol w:w="1560"/>
        <w:gridCol w:w="4370"/>
        <w:gridCol w:w="4370"/>
        <w:gridCol w:w="4370"/>
        <w:gridCol w:w="4370"/>
      </w:tblGrid>
      <w:tr w:rsidR="00C550CC" w:rsidTr="00C50A9B">
        <w:trPr>
          <w:gridAfter w:val="4"/>
          <w:wAfter w:w="17480" w:type="dxa"/>
          <w:trHeight w:hRule="exact" w:val="215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59.</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81" w:lineRule="auto"/>
              <w:ind w:left="72" w:right="576"/>
              <w:rPr>
                <w:lang w:val="ru-RU"/>
              </w:rPr>
            </w:pPr>
            <w:r w:rsidRPr="00743E15">
              <w:rPr>
                <w:lang w:val="ru-RU"/>
              </w:rPr>
              <w:t>Специальные беговые упражнения. Тестирование бега по дистанции (30 м) и челночного бега (3 по 10 м). Инструктаж по ТБ.</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18.04</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806168" w:rsidRDefault="00C550CC">
            <w:pPr>
              <w:autoSpaceDE w:val="0"/>
              <w:autoSpaceDN w:val="0"/>
              <w:spacing w:before="98" w:after="0" w:line="262" w:lineRule="auto"/>
              <w:ind w:left="72"/>
              <w:rPr>
                <w:lang w:val="ru-RU"/>
              </w:rPr>
            </w:pPr>
            <w:r>
              <w:rPr>
                <w:rFonts w:ascii="Times New Roman" w:eastAsia="Times New Roman" w:hAnsi="Times New Roman"/>
                <w:color w:val="000000"/>
                <w:sz w:val="24"/>
              </w:rPr>
              <w:t>Практическаяработа;</w:t>
            </w:r>
            <w:r>
              <w:rPr>
                <w:rFonts w:ascii="Times New Roman" w:eastAsia="Times New Roman" w:hAnsi="Times New Roman"/>
                <w:color w:val="000000"/>
                <w:sz w:val="24"/>
                <w:lang w:val="ru-RU"/>
              </w:rPr>
              <w:t xml:space="preserve"> Зачёт</w:t>
            </w:r>
          </w:p>
        </w:tc>
      </w:tr>
      <w:tr w:rsidR="00C550CC" w:rsidTr="00C50A9B">
        <w:trPr>
          <w:gridAfter w:val="4"/>
          <w:wAfter w:w="17480" w:type="dxa"/>
          <w:trHeight w:hRule="exact" w:val="115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60.</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Pr>
                <w:lang w:val="ru-RU"/>
              </w:rPr>
            </w:pPr>
            <w:r w:rsidRPr="00743E15">
              <w:rPr>
                <w:lang w:val="ru-RU"/>
              </w:rPr>
              <w:t>Специальные беговые упражнения. Тестирование бега по дистанции (60 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20.04</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806168" w:rsidRDefault="00C550CC">
            <w:pPr>
              <w:autoSpaceDE w:val="0"/>
              <w:autoSpaceDN w:val="0"/>
              <w:spacing w:before="98" w:after="0" w:line="262" w:lineRule="auto"/>
              <w:ind w:left="72"/>
              <w:rPr>
                <w:lang w:val="ru-RU"/>
              </w:rPr>
            </w:pPr>
            <w:r>
              <w:rPr>
                <w:rFonts w:ascii="Times New Roman" w:eastAsia="Times New Roman" w:hAnsi="Times New Roman"/>
                <w:color w:val="000000"/>
                <w:sz w:val="24"/>
              </w:rPr>
              <w:t>Практическаяработа;</w:t>
            </w:r>
            <w:r>
              <w:rPr>
                <w:rFonts w:ascii="Times New Roman" w:eastAsia="Times New Roman" w:hAnsi="Times New Roman"/>
                <w:color w:val="000000"/>
                <w:sz w:val="24"/>
                <w:lang w:val="ru-RU"/>
              </w:rPr>
              <w:t xml:space="preserve"> Зачёт</w:t>
            </w:r>
          </w:p>
        </w:tc>
      </w:tr>
      <w:tr w:rsidR="00C550CC" w:rsidTr="00C50A9B">
        <w:trPr>
          <w:gridAfter w:val="4"/>
          <w:wAfter w:w="17480" w:type="dxa"/>
          <w:trHeight w:hRule="exact" w:val="1658"/>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61.</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83" w:lineRule="auto"/>
              <w:ind w:left="72" w:right="144"/>
            </w:pPr>
            <w:r w:rsidRPr="00743E15">
              <w:rPr>
                <w:lang w:val="ru-RU"/>
              </w:rPr>
              <w:t xml:space="preserve">Специальные беговые упражнения. Тестирование метание малого мяча (150 гр.) на дальность. </w:t>
            </w:r>
            <w:r w:rsidRPr="00743E15">
              <w:t>Челночный</w:t>
            </w:r>
            <w:r w:rsidR="00BA71F3">
              <w:rPr>
                <w:lang w:val="ru-RU"/>
              </w:rPr>
              <w:t xml:space="preserve"> </w:t>
            </w:r>
            <w:r w:rsidRPr="00743E15">
              <w:t xml:space="preserve">бег (3 </w:t>
            </w:r>
            <w:proofErr w:type="spellStart"/>
            <w:r w:rsidRPr="00743E15">
              <w:t>по</w:t>
            </w:r>
            <w:proofErr w:type="spellEnd"/>
            <w:r w:rsidRPr="00743E15">
              <w:t xml:space="preserve"> 10 м).</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25.04</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806168" w:rsidRDefault="00C550CC">
            <w:pPr>
              <w:autoSpaceDE w:val="0"/>
              <w:autoSpaceDN w:val="0"/>
              <w:spacing w:before="96" w:after="0" w:line="262" w:lineRule="auto"/>
              <w:ind w:left="72"/>
              <w:rPr>
                <w:lang w:val="ru-RU"/>
              </w:rPr>
            </w:pPr>
            <w:r>
              <w:rPr>
                <w:rFonts w:ascii="Times New Roman" w:eastAsia="Times New Roman" w:hAnsi="Times New Roman"/>
                <w:color w:val="000000"/>
                <w:sz w:val="24"/>
              </w:rPr>
              <w:t>Практическаяработа;</w:t>
            </w:r>
            <w:r>
              <w:rPr>
                <w:rFonts w:ascii="Times New Roman" w:eastAsia="Times New Roman" w:hAnsi="Times New Roman"/>
                <w:color w:val="000000"/>
                <w:sz w:val="24"/>
                <w:lang w:val="ru-RU"/>
              </w:rPr>
              <w:t xml:space="preserve"> Зачёт</w:t>
            </w:r>
          </w:p>
        </w:tc>
      </w:tr>
      <w:tr w:rsidR="00C550CC" w:rsidTr="00C50A9B">
        <w:trPr>
          <w:gridAfter w:val="4"/>
          <w:wAfter w:w="17480" w:type="dxa"/>
          <w:trHeight w:hRule="exact" w:val="987"/>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62.</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Pr>
                <w:lang w:val="ru-RU"/>
              </w:rPr>
            </w:pPr>
            <w:r w:rsidRPr="00743E15">
              <w:rPr>
                <w:lang w:val="ru-RU"/>
              </w:rPr>
              <w:t>Бег по дистанции (60 м) с высокого старта. Финиширование.</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27.04</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C50A9B">
        <w:trPr>
          <w:gridAfter w:val="4"/>
          <w:wAfter w:w="17480" w:type="dxa"/>
          <w:trHeight w:hRule="exact" w:val="84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63.</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6" w:after="0" w:line="271" w:lineRule="auto"/>
              <w:ind w:left="72"/>
              <w:rPr>
                <w:lang w:val="ru-RU"/>
              </w:rPr>
            </w:pPr>
            <w:r w:rsidRPr="00743E15">
              <w:rPr>
                <w:lang w:val="ru-RU"/>
              </w:rPr>
              <w:t>Бег по дистанции (60 м) на результат.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6" w:after="0" w:line="230" w:lineRule="auto"/>
              <w:ind w:left="72"/>
            </w:pPr>
            <w:r>
              <w:rPr>
                <w:rFonts w:ascii="Times New Roman" w:eastAsia="Times New Roman" w:hAnsi="Times New Roman"/>
                <w:color w:val="000000"/>
                <w:sz w:val="24"/>
              </w:rPr>
              <w:t>0</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02.05</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806168" w:rsidRDefault="00C550CC">
            <w:pPr>
              <w:autoSpaceDE w:val="0"/>
              <w:autoSpaceDN w:val="0"/>
              <w:spacing w:before="96"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C50A9B">
        <w:trPr>
          <w:gridAfter w:val="4"/>
          <w:wAfter w:w="17480" w:type="dxa"/>
          <w:trHeight w:hRule="exact" w:val="1154"/>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64.</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Pr>
                <w:lang w:val="ru-RU"/>
              </w:rPr>
            </w:pPr>
            <w:r w:rsidRPr="00743E15">
              <w:rPr>
                <w:lang w:val="ru-RU"/>
              </w:rPr>
              <w:t>Специальные беговые упражнения. Прыжок в длину с места. Эстафетный бег.</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04.05</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C50A9B">
        <w:trPr>
          <w:gridAfter w:val="4"/>
          <w:wAfter w:w="17480" w:type="dxa"/>
          <w:trHeight w:hRule="exact" w:val="1102"/>
        </w:trPr>
        <w:tc>
          <w:tcPr>
            <w:tcW w:w="57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65.</w:t>
            </w:r>
          </w:p>
        </w:tc>
        <w:tc>
          <w:tcPr>
            <w:tcW w:w="3372"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Pr="00F412CD" w:rsidRDefault="00C550CC">
            <w:pPr>
              <w:autoSpaceDE w:val="0"/>
              <w:autoSpaceDN w:val="0"/>
              <w:spacing w:before="98" w:after="0"/>
              <w:ind w:left="72"/>
              <w:rPr>
                <w:lang w:val="ru-RU"/>
              </w:rPr>
            </w:pPr>
            <w:r w:rsidRPr="00743E15">
              <w:rPr>
                <w:lang w:val="ru-RU"/>
              </w:rPr>
              <w:t>Специальные упражнения для метания малого мяча (150 гр.) на дальность. Игра "Футбол".</w:t>
            </w:r>
          </w:p>
        </w:tc>
        <w:tc>
          <w:tcPr>
            <w:tcW w:w="116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992"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851" w:type="dxa"/>
            <w:tcBorders>
              <w:top w:val="single" w:sz="4" w:space="0" w:color="000000"/>
              <w:left w:val="single" w:sz="4" w:space="0" w:color="000000"/>
              <w:bottom w:val="single" w:sz="5" w:space="0" w:color="000000"/>
              <w:right w:val="single" w:sz="4" w:space="0" w:color="auto"/>
            </w:tcBorders>
            <w:tcMar>
              <w:left w:w="0" w:type="dxa"/>
              <w:right w:w="0" w:type="dxa"/>
            </w:tcMar>
          </w:tcPr>
          <w:p w:rsidR="00C550CC" w:rsidRPr="001B29F6" w:rsidRDefault="00C550CC">
            <w:pPr>
              <w:rPr>
                <w:lang w:val="ru-RU"/>
              </w:rPr>
            </w:pPr>
            <w:r>
              <w:rPr>
                <w:lang w:val="ru-RU"/>
              </w:rPr>
              <w:t>11.05</w:t>
            </w:r>
          </w:p>
        </w:tc>
        <w:tc>
          <w:tcPr>
            <w:tcW w:w="865" w:type="dxa"/>
            <w:tcBorders>
              <w:top w:val="single" w:sz="4" w:space="0" w:color="000000"/>
              <w:left w:val="single" w:sz="4" w:space="0" w:color="auto"/>
              <w:bottom w:val="single" w:sz="5"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5" w:space="0" w:color="000000"/>
              <w:right w:val="single" w:sz="4" w:space="0" w:color="000000"/>
            </w:tcBorders>
            <w:tcMar>
              <w:left w:w="0" w:type="dxa"/>
              <w:right w:w="0" w:type="dxa"/>
            </w:tcMar>
          </w:tcPr>
          <w:p w:rsidR="00C550CC" w:rsidRPr="00806168"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50CC" w:rsidTr="00C50A9B">
        <w:trPr>
          <w:gridAfter w:val="4"/>
          <w:wAfter w:w="17480" w:type="dxa"/>
          <w:trHeight w:hRule="exact" w:val="1156"/>
        </w:trPr>
        <w:tc>
          <w:tcPr>
            <w:tcW w:w="570"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66.</w:t>
            </w:r>
          </w:p>
        </w:tc>
        <w:tc>
          <w:tcPr>
            <w:tcW w:w="3372"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144"/>
              <w:rPr>
                <w:lang w:val="ru-RU"/>
              </w:rPr>
            </w:pPr>
            <w:r w:rsidRPr="00743E15">
              <w:rPr>
                <w:lang w:val="ru-RU"/>
              </w:rPr>
              <w:t>Специальные беговые упражнения. Эстафетный бег (4 по 60 м). Игра "Футбол".</w:t>
            </w:r>
          </w:p>
        </w:tc>
        <w:tc>
          <w:tcPr>
            <w:tcW w:w="1160"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5"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16.05</w:t>
            </w:r>
          </w:p>
        </w:tc>
        <w:tc>
          <w:tcPr>
            <w:tcW w:w="865" w:type="dxa"/>
            <w:tcBorders>
              <w:top w:val="single" w:sz="5"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5"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62" w:lineRule="auto"/>
              <w:ind w:left="72"/>
            </w:pPr>
            <w:r>
              <w:rPr>
                <w:rFonts w:ascii="Times New Roman" w:eastAsia="Times New Roman" w:hAnsi="Times New Roman"/>
                <w:color w:val="000000"/>
                <w:sz w:val="24"/>
              </w:rPr>
              <w:t>Практическаяработа;</w:t>
            </w:r>
          </w:p>
        </w:tc>
      </w:tr>
      <w:tr w:rsidR="00C550CC" w:rsidTr="00C50A9B">
        <w:trPr>
          <w:gridAfter w:val="4"/>
          <w:wAfter w:w="17480" w:type="dxa"/>
          <w:trHeight w:hRule="exact" w:val="822"/>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67.</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F412CD" w:rsidRDefault="00C550CC">
            <w:pPr>
              <w:autoSpaceDE w:val="0"/>
              <w:autoSpaceDN w:val="0"/>
              <w:spacing w:before="98" w:after="0" w:line="271" w:lineRule="auto"/>
              <w:ind w:left="72" w:right="144"/>
              <w:rPr>
                <w:lang w:val="ru-RU"/>
              </w:rPr>
            </w:pPr>
            <w:r w:rsidRPr="00743E15">
              <w:rPr>
                <w:lang w:val="ru-RU"/>
              </w:rPr>
              <w:t>Специальные беговые упражнения.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Default="00C550CC">
            <w:pPr>
              <w:autoSpaceDE w:val="0"/>
              <w:autoSpaceDN w:val="0"/>
              <w:spacing w:before="98"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50CC" w:rsidRPr="001B29F6" w:rsidRDefault="00C550CC">
            <w:pPr>
              <w:rPr>
                <w:lang w:val="ru-RU"/>
              </w:rPr>
            </w:pPr>
            <w:r>
              <w:rPr>
                <w:lang w:val="ru-RU"/>
              </w:rPr>
              <w:t>23.05</w:t>
            </w:r>
          </w:p>
        </w:tc>
        <w:tc>
          <w:tcPr>
            <w:tcW w:w="865" w:type="dxa"/>
            <w:tcBorders>
              <w:top w:val="single" w:sz="4" w:space="0" w:color="000000"/>
              <w:left w:val="single" w:sz="4" w:space="0" w:color="auto"/>
              <w:bottom w:val="single" w:sz="4" w:space="0" w:color="000000"/>
              <w:right w:val="single" w:sz="4" w:space="0" w:color="000000"/>
            </w:tcBorders>
          </w:tcPr>
          <w:p w:rsidR="00C550CC" w:rsidRPr="001B29F6" w:rsidRDefault="00C550CC"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50CC" w:rsidRPr="00806168" w:rsidRDefault="00C550CC">
            <w:pPr>
              <w:autoSpaceDE w:val="0"/>
              <w:autoSpaceDN w:val="0"/>
              <w:spacing w:before="98" w:after="0" w:line="230" w:lineRule="auto"/>
              <w:ind w:left="72"/>
              <w:rPr>
                <w:lang w:val="ru-RU"/>
              </w:rPr>
            </w:pPr>
            <w:r>
              <w:rPr>
                <w:rFonts w:ascii="Times New Roman" w:eastAsia="Times New Roman" w:hAnsi="Times New Roman"/>
                <w:color w:val="000000"/>
                <w:sz w:val="24"/>
                <w:lang w:val="ru-RU"/>
              </w:rPr>
              <w:t>Практическая работа</w:t>
            </w:r>
          </w:p>
        </w:tc>
      </w:tr>
      <w:tr w:rsidR="00C50A9B" w:rsidTr="00C50A9B">
        <w:trPr>
          <w:trHeight w:hRule="exact" w:val="79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30" w:lineRule="auto"/>
              <w:ind w:left="70"/>
            </w:pPr>
            <w:r>
              <w:rPr>
                <w:rFonts w:ascii="Times New Roman" w:eastAsia="Times New Roman" w:hAnsi="Times New Roman"/>
                <w:color w:val="000000"/>
                <w:sz w:val="24"/>
              </w:rPr>
              <w:t>68.</w:t>
            </w: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Pr="00F412CD" w:rsidRDefault="00C50A9B">
            <w:pPr>
              <w:autoSpaceDE w:val="0"/>
              <w:autoSpaceDN w:val="0"/>
              <w:spacing w:before="96" w:after="0" w:line="281" w:lineRule="auto"/>
              <w:ind w:left="72" w:right="144"/>
              <w:rPr>
                <w:lang w:val="ru-RU"/>
              </w:rPr>
            </w:pPr>
            <w:r w:rsidRPr="00743E15">
              <w:rPr>
                <w:lang w:val="ru-RU"/>
              </w:rPr>
              <w:t>Эстафетный бег (4 по 60м). Игра "Футбол".</w:t>
            </w: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30" w:lineRule="auto"/>
              <w:ind w:left="70"/>
            </w:pPr>
            <w:r>
              <w:rPr>
                <w:rFonts w:ascii="Times New Roman" w:eastAsia="Times New Roman" w:hAnsi="Times New Roman"/>
                <w:color w:val="000000"/>
                <w:sz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30" w:lineRule="auto"/>
              <w:ind w:left="72"/>
            </w:pPr>
            <w:r>
              <w:rPr>
                <w:rFonts w:ascii="Times New Roman" w:eastAsia="Times New Roman" w:hAnsi="Times New Roman"/>
                <w:color w:val="000000"/>
                <w:sz w:val="24"/>
              </w:rPr>
              <w:t>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30" w:lineRule="auto"/>
              <w:ind w:left="72"/>
            </w:pPr>
            <w:r>
              <w:rPr>
                <w:rFonts w:ascii="Times New Roman" w:eastAsia="Times New Roman" w:hAnsi="Times New Roman"/>
                <w:color w:val="000000"/>
                <w:sz w:val="24"/>
              </w:rPr>
              <w:t>1</w:t>
            </w: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0A9B" w:rsidRPr="001B29F6" w:rsidRDefault="00C50A9B">
            <w:pPr>
              <w:rPr>
                <w:lang w:val="ru-RU"/>
              </w:rPr>
            </w:pPr>
            <w:r>
              <w:rPr>
                <w:lang w:val="ru-RU"/>
              </w:rPr>
              <w:t>25.05</w:t>
            </w:r>
          </w:p>
        </w:tc>
        <w:tc>
          <w:tcPr>
            <w:tcW w:w="865" w:type="dxa"/>
            <w:tcBorders>
              <w:top w:val="single" w:sz="4" w:space="0" w:color="000000"/>
              <w:left w:val="single" w:sz="4" w:space="0" w:color="auto"/>
              <w:bottom w:val="single" w:sz="4" w:space="0" w:color="000000"/>
              <w:right w:val="single" w:sz="4" w:space="0" w:color="000000"/>
            </w:tcBorders>
          </w:tcPr>
          <w:p w:rsidR="00C50A9B" w:rsidRPr="001B29F6" w:rsidRDefault="00C50A9B"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62" w:lineRule="auto"/>
              <w:ind w:left="72"/>
            </w:pPr>
            <w:r>
              <w:rPr>
                <w:rFonts w:ascii="Times New Roman" w:eastAsia="Times New Roman" w:hAnsi="Times New Roman"/>
                <w:color w:val="000000"/>
                <w:sz w:val="24"/>
              </w:rPr>
              <w:t>Практическаяработа;</w:t>
            </w:r>
          </w:p>
        </w:tc>
        <w:tc>
          <w:tcPr>
            <w:tcW w:w="4370" w:type="dxa"/>
          </w:tcPr>
          <w:p w:rsidR="00C50A9B" w:rsidRPr="00F412CD" w:rsidRDefault="00C50A9B" w:rsidP="004C4640">
            <w:pPr>
              <w:autoSpaceDE w:val="0"/>
              <w:autoSpaceDN w:val="0"/>
              <w:spacing w:before="96" w:after="0" w:line="262" w:lineRule="auto"/>
              <w:ind w:left="70"/>
              <w:rPr>
                <w:lang w:val="ru-RU"/>
              </w:rPr>
            </w:pPr>
          </w:p>
        </w:tc>
        <w:tc>
          <w:tcPr>
            <w:tcW w:w="4370" w:type="dxa"/>
          </w:tcPr>
          <w:p w:rsidR="00C50A9B" w:rsidRPr="0002719A" w:rsidRDefault="00C50A9B" w:rsidP="004C4640">
            <w:pPr>
              <w:autoSpaceDE w:val="0"/>
              <w:autoSpaceDN w:val="0"/>
              <w:spacing w:before="96" w:after="0" w:line="230" w:lineRule="auto"/>
              <w:ind w:left="70"/>
              <w:rPr>
                <w:lang w:val="ru-RU"/>
              </w:rPr>
            </w:pPr>
            <w:r>
              <w:rPr>
                <w:rFonts w:ascii="Times New Roman" w:eastAsia="Times New Roman" w:hAnsi="Times New Roman"/>
                <w:color w:val="000000"/>
                <w:sz w:val="24"/>
                <w:lang w:val="ru-RU"/>
              </w:rPr>
              <w:t>68</w:t>
            </w:r>
          </w:p>
        </w:tc>
        <w:tc>
          <w:tcPr>
            <w:tcW w:w="4370" w:type="dxa"/>
          </w:tcPr>
          <w:p w:rsidR="00C50A9B" w:rsidRPr="0002719A" w:rsidRDefault="00C50A9B" w:rsidP="004C4640">
            <w:pPr>
              <w:autoSpaceDE w:val="0"/>
              <w:autoSpaceDN w:val="0"/>
              <w:spacing w:before="96" w:after="0" w:line="230" w:lineRule="auto"/>
              <w:ind w:left="72"/>
              <w:rPr>
                <w:lang w:val="ru-RU"/>
              </w:rPr>
            </w:pPr>
          </w:p>
        </w:tc>
        <w:tc>
          <w:tcPr>
            <w:tcW w:w="4370" w:type="dxa"/>
          </w:tcPr>
          <w:p w:rsidR="00C50A9B" w:rsidRPr="0002719A" w:rsidRDefault="00C50A9B" w:rsidP="004C4640">
            <w:pPr>
              <w:autoSpaceDE w:val="0"/>
              <w:autoSpaceDN w:val="0"/>
              <w:spacing w:before="96" w:after="0" w:line="230" w:lineRule="auto"/>
              <w:ind w:left="72"/>
              <w:rPr>
                <w:lang w:val="ru-RU"/>
              </w:rPr>
            </w:pPr>
          </w:p>
        </w:tc>
      </w:tr>
      <w:tr w:rsidR="00C50A9B" w:rsidTr="00C50A9B">
        <w:trPr>
          <w:trHeight w:hRule="exact" w:val="796"/>
        </w:trPr>
        <w:tc>
          <w:tcPr>
            <w:tcW w:w="57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30" w:lineRule="auto"/>
              <w:ind w:left="70"/>
              <w:rPr>
                <w:rFonts w:ascii="Times New Roman" w:eastAsia="Times New Roman" w:hAnsi="Times New Roman"/>
                <w:color w:val="000000"/>
                <w:sz w:val="24"/>
              </w:rPr>
            </w:pPr>
          </w:p>
        </w:tc>
        <w:tc>
          <w:tcPr>
            <w:tcW w:w="337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Pr="00743E15" w:rsidRDefault="00C50A9B">
            <w:pPr>
              <w:autoSpaceDE w:val="0"/>
              <w:autoSpaceDN w:val="0"/>
              <w:spacing w:before="96" w:after="0" w:line="281" w:lineRule="auto"/>
              <w:ind w:left="72" w:right="144"/>
              <w:rPr>
                <w:lang w:val="ru-RU"/>
              </w:rPr>
            </w:pPr>
          </w:p>
        </w:tc>
        <w:tc>
          <w:tcPr>
            <w:tcW w:w="11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30" w:lineRule="auto"/>
              <w:ind w:left="70"/>
              <w:rPr>
                <w:rFonts w:ascii="Times New Roman" w:eastAsia="Times New Roman" w:hAnsi="Times New Roman"/>
                <w:color w:val="000000"/>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30" w:lineRule="auto"/>
              <w:ind w:left="72"/>
              <w:rPr>
                <w:rFonts w:ascii="Times New Roman" w:eastAsia="Times New Roman" w:hAnsi="Times New Roman"/>
                <w:color w:val="000000"/>
                <w:sz w:val="24"/>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30" w:lineRule="auto"/>
              <w:ind w:left="72"/>
              <w:rPr>
                <w:rFonts w:ascii="Times New Roman" w:eastAsia="Times New Roman" w:hAnsi="Times New Roman"/>
                <w:color w:val="000000"/>
                <w:sz w:val="24"/>
              </w:rPr>
            </w:pPr>
          </w:p>
        </w:tc>
        <w:tc>
          <w:tcPr>
            <w:tcW w:w="851" w:type="dxa"/>
            <w:tcBorders>
              <w:top w:val="single" w:sz="4" w:space="0" w:color="000000"/>
              <w:left w:val="single" w:sz="4" w:space="0" w:color="000000"/>
              <w:bottom w:val="single" w:sz="4" w:space="0" w:color="000000"/>
              <w:right w:val="single" w:sz="4" w:space="0" w:color="auto"/>
            </w:tcBorders>
            <w:tcMar>
              <w:left w:w="0" w:type="dxa"/>
              <w:right w:w="0" w:type="dxa"/>
            </w:tcMar>
          </w:tcPr>
          <w:p w:rsidR="00C50A9B" w:rsidRDefault="00C50A9B">
            <w:pPr>
              <w:rPr>
                <w:lang w:val="ru-RU"/>
              </w:rPr>
            </w:pPr>
          </w:p>
        </w:tc>
        <w:tc>
          <w:tcPr>
            <w:tcW w:w="865" w:type="dxa"/>
            <w:tcBorders>
              <w:top w:val="single" w:sz="4" w:space="0" w:color="000000"/>
              <w:left w:val="single" w:sz="4" w:space="0" w:color="auto"/>
              <w:bottom w:val="single" w:sz="4" w:space="0" w:color="000000"/>
              <w:right w:val="single" w:sz="4" w:space="0" w:color="000000"/>
            </w:tcBorders>
          </w:tcPr>
          <w:p w:rsidR="00C50A9B" w:rsidRPr="001B29F6" w:rsidRDefault="00C50A9B" w:rsidP="00C550CC">
            <w:pPr>
              <w:rPr>
                <w:lang w:val="ru-RU"/>
              </w:rPr>
            </w:pP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A9B" w:rsidRDefault="00C50A9B">
            <w:pPr>
              <w:autoSpaceDE w:val="0"/>
              <w:autoSpaceDN w:val="0"/>
              <w:spacing w:before="96" w:after="0" w:line="262" w:lineRule="auto"/>
              <w:ind w:left="72"/>
              <w:rPr>
                <w:rFonts w:ascii="Times New Roman" w:eastAsia="Times New Roman" w:hAnsi="Times New Roman"/>
                <w:color w:val="000000"/>
                <w:sz w:val="24"/>
              </w:rPr>
            </w:pPr>
          </w:p>
        </w:tc>
        <w:tc>
          <w:tcPr>
            <w:tcW w:w="4370" w:type="dxa"/>
          </w:tcPr>
          <w:p w:rsidR="00C50A9B" w:rsidRPr="00F412CD" w:rsidRDefault="00C50A9B" w:rsidP="004C4640">
            <w:pPr>
              <w:autoSpaceDE w:val="0"/>
              <w:autoSpaceDN w:val="0"/>
              <w:spacing w:before="96" w:after="0" w:line="262" w:lineRule="auto"/>
              <w:ind w:left="70"/>
              <w:rPr>
                <w:lang w:val="ru-RU"/>
              </w:rPr>
            </w:pPr>
          </w:p>
        </w:tc>
        <w:tc>
          <w:tcPr>
            <w:tcW w:w="4370" w:type="dxa"/>
          </w:tcPr>
          <w:p w:rsidR="00C50A9B" w:rsidRDefault="00C50A9B" w:rsidP="004C4640">
            <w:pPr>
              <w:autoSpaceDE w:val="0"/>
              <w:autoSpaceDN w:val="0"/>
              <w:spacing w:before="96" w:after="0" w:line="230" w:lineRule="auto"/>
              <w:ind w:left="70"/>
              <w:rPr>
                <w:rFonts w:ascii="Times New Roman" w:eastAsia="Times New Roman" w:hAnsi="Times New Roman"/>
                <w:color w:val="000000"/>
                <w:sz w:val="24"/>
                <w:lang w:val="ru-RU"/>
              </w:rPr>
            </w:pPr>
          </w:p>
        </w:tc>
        <w:tc>
          <w:tcPr>
            <w:tcW w:w="4370" w:type="dxa"/>
          </w:tcPr>
          <w:p w:rsidR="00C50A9B" w:rsidRPr="0002719A" w:rsidRDefault="00C50A9B" w:rsidP="004C4640">
            <w:pPr>
              <w:autoSpaceDE w:val="0"/>
              <w:autoSpaceDN w:val="0"/>
              <w:spacing w:before="96" w:after="0" w:line="230" w:lineRule="auto"/>
              <w:ind w:left="72"/>
              <w:rPr>
                <w:lang w:val="ru-RU"/>
              </w:rPr>
            </w:pPr>
          </w:p>
        </w:tc>
        <w:tc>
          <w:tcPr>
            <w:tcW w:w="4370" w:type="dxa"/>
          </w:tcPr>
          <w:p w:rsidR="00C50A9B" w:rsidRPr="0002719A" w:rsidRDefault="00C50A9B" w:rsidP="004C4640">
            <w:pPr>
              <w:autoSpaceDE w:val="0"/>
              <w:autoSpaceDN w:val="0"/>
              <w:spacing w:before="96" w:after="0" w:line="230" w:lineRule="auto"/>
              <w:ind w:left="72"/>
              <w:rPr>
                <w:lang w:val="ru-RU"/>
              </w:rPr>
            </w:pPr>
          </w:p>
        </w:tc>
      </w:tr>
    </w:tbl>
    <w:p w:rsidR="00FF064F" w:rsidRDefault="00FF064F">
      <w:pPr>
        <w:autoSpaceDE w:val="0"/>
        <w:autoSpaceDN w:val="0"/>
        <w:spacing w:after="0" w:line="14" w:lineRule="exact"/>
      </w:pPr>
    </w:p>
    <w:p w:rsidR="00FF064F" w:rsidRDefault="00FF064F">
      <w:pPr>
        <w:sectPr w:rsidR="00FF064F">
          <w:pgSz w:w="11900" w:h="16840"/>
          <w:pgMar w:top="284" w:right="556" w:bottom="590" w:left="666" w:header="720" w:footer="720" w:gutter="0"/>
          <w:cols w:space="720" w:equalWidth="0">
            <w:col w:w="10678" w:space="0"/>
          </w:cols>
          <w:docGrid w:linePitch="360"/>
        </w:sectPr>
      </w:pPr>
    </w:p>
    <w:p w:rsidR="00C50A9B" w:rsidRPr="00C50A9B" w:rsidRDefault="00C50A9B" w:rsidP="00C50A9B">
      <w:pPr>
        <w:autoSpaceDE w:val="0"/>
        <w:autoSpaceDN w:val="0"/>
        <w:spacing w:after="0" w:line="230" w:lineRule="auto"/>
        <w:rPr>
          <w:lang w:val="ru-RU"/>
        </w:rPr>
      </w:pPr>
      <w:r w:rsidRPr="00C50A9B">
        <w:rPr>
          <w:rFonts w:ascii="Times New Roman" w:eastAsia="Times New Roman" w:hAnsi="Times New Roman"/>
          <w:b/>
          <w:color w:val="000000"/>
          <w:sz w:val="24"/>
          <w:lang w:val="ru-RU"/>
        </w:rPr>
        <w:lastRenderedPageBreak/>
        <w:t xml:space="preserve">УЧЕБНО-МЕТОДИЧЕСКОЕ ОБЕСПЕЧЕНИЕ ОБРАЗОВАТЕЛЬНОГО ПРОЦЕССА </w:t>
      </w:r>
    </w:p>
    <w:p w:rsidR="00C50A9B" w:rsidRPr="00C50A9B" w:rsidRDefault="00C50A9B" w:rsidP="00C50A9B">
      <w:pPr>
        <w:autoSpaceDE w:val="0"/>
        <w:autoSpaceDN w:val="0"/>
        <w:spacing w:before="346" w:after="0" w:line="230" w:lineRule="auto"/>
        <w:rPr>
          <w:lang w:val="ru-RU"/>
        </w:rPr>
      </w:pPr>
      <w:r w:rsidRPr="00C50A9B">
        <w:rPr>
          <w:rFonts w:ascii="Times New Roman" w:eastAsia="Times New Roman" w:hAnsi="Times New Roman"/>
          <w:b/>
          <w:color w:val="000000"/>
          <w:sz w:val="24"/>
          <w:lang w:val="ru-RU"/>
        </w:rPr>
        <w:t>ОБЯЗАТЕЛЬНЫЕ УЧЕБНЫЕ МАТЕРИАЛЫ ДЛЯ УЧЕНИКА</w:t>
      </w:r>
    </w:p>
    <w:p w:rsidR="00C50A9B" w:rsidRPr="00F412CD" w:rsidRDefault="00C50A9B" w:rsidP="00C50A9B">
      <w:pPr>
        <w:autoSpaceDE w:val="0"/>
        <w:autoSpaceDN w:val="0"/>
        <w:spacing w:before="166" w:after="0" w:line="281" w:lineRule="auto"/>
        <w:ind w:right="144"/>
        <w:rPr>
          <w:lang w:val="ru-RU"/>
        </w:rPr>
      </w:pPr>
      <w:r w:rsidRPr="00F412CD">
        <w:rPr>
          <w:rFonts w:ascii="Times New Roman" w:eastAsia="Times New Roman" w:hAnsi="Times New Roman"/>
          <w:color w:val="000000"/>
          <w:sz w:val="24"/>
          <w:lang w:val="ru-RU"/>
        </w:rPr>
        <w:t>Физическая культура. Футбол для всех, 5-9 класс/</w:t>
      </w:r>
      <w:proofErr w:type="spellStart"/>
      <w:r w:rsidRPr="00F412CD">
        <w:rPr>
          <w:rFonts w:ascii="Times New Roman" w:eastAsia="Times New Roman" w:hAnsi="Times New Roman"/>
          <w:color w:val="000000"/>
          <w:sz w:val="24"/>
          <w:lang w:val="ru-RU"/>
        </w:rPr>
        <w:t>Погадаев</w:t>
      </w:r>
      <w:proofErr w:type="spellEnd"/>
      <w:r w:rsidRPr="00F412CD">
        <w:rPr>
          <w:rFonts w:ascii="Times New Roman" w:eastAsia="Times New Roman" w:hAnsi="Times New Roman"/>
          <w:color w:val="000000"/>
          <w:sz w:val="24"/>
          <w:lang w:val="ru-RU"/>
        </w:rPr>
        <w:t xml:space="preserve"> Г.И.; под редакцией </w:t>
      </w:r>
      <w:proofErr w:type="spellStart"/>
      <w:r w:rsidRPr="00F412CD">
        <w:rPr>
          <w:rFonts w:ascii="Times New Roman" w:eastAsia="Times New Roman" w:hAnsi="Times New Roman"/>
          <w:color w:val="000000"/>
          <w:sz w:val="24"/>
          <w:lang w:val="ru-RU"/>
        </w:rPr>
        <w:t>Акинфеева</w:t>
      </w:r>
      <w:proofErr w:type="spellEnd"/>
      <w:r w:rsidRPr="00F412CD">
        <w:rPr>
          <w:rFonts w:ascii="Times New Roman" w:eastAsia="Times New Roman" w:hAnsi="Times New Roman"/>
          <w:color w:val="000000"/>
          <w:sz w:val="24"/>
          <w:lang w:val="ru-RU"/>
        </w:rPr>
        <w:t xml:space="preserve"> И., Акционерное общество «Издательство «Просвещение»; </w:t>
      </w:r>
      <w:r w:rsidRPr="00F412CD">
        <w:rPr>
          <w:lang w:val="ru-RU"/>
        </w:rPr>
        <w:br/>
      </w:r>
      <w:r w:rsidRPr="00F412CD">
        <w:rPr>
          <w:rFonts w:ascii="Times New Roman" w:eastAsia="Times New Roman" w:hAnsi="Times New Roman"/>
          <w:color w:val="000000"/>
          <w:sz w:val="24"/>
          <w:lang w:val="ru-RU"/>
        </w:rPr>
        <w:t>Физическая культура, 5 класс/Матвеев А.П., Акционерное общество «Издательство «Просвещение»; Физическая культура, 5-6 класс/</w:t>
      </w:r>
      <w:proofErr w:type="spellStart"/>
      <w:r w:rsidRPr="00F412CD">
        <w:rPr>
          <w:rFonts w:ascii="Times New Roman" w:eastAsia="Times New Roman" w:hAnsi="Times New Roman"/>
          <w:color w:val="000000"/>
          <w:sz w:val="24"/>
          <w:lang w:val="ru-RU"/>
        </w:rPr>
        <w:t>Погадаев</w:t>
      </w:r>
      <w:proofErr w:type="spellEnd"/>
      <w:r w:rsidRPr="00F412CD">
        <w:rPr>
          <w:rFonts w:ascii="Times New Roman" w:eastAsia="Times New Roman" w:hAnsi="Times New Roman"/>
          <w:color w:val="000000"/>
          <w:sz w:val="24"/>
          <w:lang w:val="ru-RU"/>
        </w:rPr>
        <w:t xml:space="preserve"> Г.И., ООО «ДРОФА»; АО «Издательство Просвещение»; Введите свой вариант:</w:t>
      </w:r>
    </w:p>
    <w:p w:rsidR="00C50A9B" w:rsidRPr="00F412CD" w:rsidRDefault="00C50A9B" w:rsidP="00C50A9B">
      <w:pPr>
        <w:autoSpaceDE w:val="0"/>
        <w:autoSpaceDN w:val="0"/>
        <w:spacing w:before="262" w:after="0" w:line="230" w:lineRule="auto"/>
        <w:rPr>
          <w:lang w:val="ru-RU"/>
        </w:rPr>
      </w:pPr>
      <w:r w:rsidRPr="00F412CD">
        <w:rPr>
          <w:rFonts w:ascii="Times New Roman" w:eastAsia="Times New Roman" w:hAnsi="Times New Roman"/>
          <w:b/>
          <w:color w:val="000000"/>
          <w:sz w:val="24"/>
          <w:lang w:val="ru-RU"/>
        </w:rPr>
        <w:t>МЕТОДИЧЕСКИЕ МАТЕРИАЛЫ ДЛЯ УЧИТЕЛЯ</w:t>
      </w:r>
    </w:p>
    <w:p w:rsidR="00C50A9B" w:rsidRPr="00F412CD" w:rsidRDefault="00C50A9B" w:rsidP="00C50A9B">
      <w:pPr>
        <w:autoSpaceDE w:val="0"/>
        <w:autoSpaceDN w:val="0"/>
        <w:spacing w:before="168" w:after="0" w:line="271" w:lineRule="auto"/>
        <w:ind w:right="432"/>
        <w:rPr>
          <w:lang w:val="ru-RU"/>
        </w:rPr>
      </w:pPr>
      <w:r w:rsidRPr="00F412CD">
        <w:rPr>
          <w:rFonts w:ascii="Times New Roman" w:eastAsia="Times New Roman" w:hAnsi="Times New Roman"/>
          <w:color w:val="000000"/>
          <w:sz w:val="24"/>
          <w:lang w:val="ru-RU"/>
        </w:rPr>
        <w:t xml:space="preserve">Печатные пособия </w:t>
      </w:r>
      <w:r w:rsidRPr="00F412CD">
        <w:rPr>
          <w:lang w:val="ru-RU"/>
        </w:rPr>
        <w:br/>
      </w:r>
      <w:r w:rsidRPr="00F412CD">
        <w:rPr>
          <w:rFonts w:ascii="Times New Roman" w:eastAsia="Times New Roman" w:hAnsi="Times New Roman"/>
          <w:color w:val="000000"/>
          <w:sz w:val="24"/>
          <w:lang w:val="ru-RU"/>
        </w:rPr>
        <w:t xml:space="preserve">1. Таблицы по стандартам физического развития и физической подготовленности, и ВФСК ГТО. 2 </w:t>
      </w:r>
      <w:proofErr w:type="spellStart"/>
      <w:proofErr w:type="gramStart"/>
      <w:r w:rsidRPr="00F412CD">
        <w:rPr>
          <w:rFonts w:ascii="Times New Roman" w:eastAsia="Times New Roman" w:hAnsi="Times New Roman"/>
          <w:color w:val="000000"/>
          <w:sz w:val="24"/>
          <w:lang w:val="ru-RU"/>
        </w:rPr>
        <w:t>Учебно</w:t>
      </w:r>
      <w:proofErr w:type="spellEnd"/>
      <w:r w:rsidRPr="00F412CD">
        <w:rPr>
          <w:rFonts w:ascii="Times New Roman" w:eastAsia="Times New Roman" w:hAnsi="Times New Roman"/>
          <w:color w:val="000000"/>
          <w:sz w:val="24"/>
          <w:lang w:val="ru-RU"/>
        </w:rPr>
        <w:t xml:space="preserve"> – методические</w:t>
      </w:r>
      <w:proofErr w:type="gramEnd"/>
      <w:r w:rsidRPr="00F412CD">
        <w:rPr>
          <w:rFonts w:ascii="Times New Roman" w:eastAsia="Times New Roman" w:hAnsi="Times New Roman"/>
          <w:color w:val="000000"/>
          <w:sz w:val="24"/>
          <w:lang w:val="ru-RU"/>
        </w:rPr>
        <w:t xml:space="preserve"> фильмы по методике обучения двигательным действиям.</w:t>
      </w:r>
    </w:p>
    <w:p w:rsidR="00C50A9B" w:rsidRPr="00F412CD" w:rsidRDefault="00C50A9B" w:rsidP="00C50A9B">
      <w:pPr>
        <w:autoSpaceDE w:val="0"/>
        <w:autoSpaceDN w:val="0"/>
        <w:spacing w:before="70" w:after="0"/>
        <w:ind w:right="288"/>
        <w:rPr>
          <w:lang w:val="ru-RU"/>
        </w:rPr>
      </w:pPr>
      <w:r w:rsidRPr="00F412CD">
        <w:rPr>
          <w:rFonts w:ascii="Times New Roman" w:eastAsia="Times New Roman" w:hAnsi="Times New Roman"/>
          <w:color w:val="000000"/>
          <w:sz w:val="24"/>
          <w:lang w:val="ru-RU"/>
        </w:rPr>
        <w:t xml:space="preserve">Список литературы </w:t>
      </w:r>
      <w:r w:rsidRPr="00F412CD">
        <w:rPr>
          <w:lang w:val="ru-RU"/>
        </w:rPr>
        <w:br/>
      </w:r>
      <w:r w:rsidRPr="00F412CD">
        <w:rPr>
          <w:rFonts w:ascii="Times New Roman" w:eastAsia="Times New Roman" w:hAnsi="Times New Roman"/>
          <w:color w:val="000000"/>
          <w:sz w:val="24"/>
          <w:lang w:val="ru-RU"/>
        </w:rPr>
        <w:t xml:space="preserve">Программно-нормативные документы </w:t>
      </w:r>
      <w:r w:rsidRPr="00F412CD">
        <w:rPr>
          <w:lang w:val="ru-RU"/>
        </w:rPr>
        <w:br/>
      </w:r>
      <w:r w:rsidRPr="00F412CD">
        <w:rPr>
          <w:rFonts w:ascii="Times New Roman" w:eastAsia="Times New Roman" w:hAnsi="Times New Roman"/>
          <w:color w:val="000000"/>
          <w:sz w:val="24"/>
          <w:lang w:val="ru-RU"/>
        </w:rPr>
        <w:t>1. Федеральный государственный образовательный стандарт основного общего образования /</w:t>
      </w:r>
      <w:proofErr w:type="spellStart"/>
      <w:proofErr w:type="gramStart"/>
      <w:r w:rsidRPr="00F412CD">
        <w:rPr>
          <w:rFonts w:ascii="Times New Roman" w:eastAsia="Times New Roman" w:hAnsi="Times New Roman"/>
          <w:color w:val="000000"/>
          <w:sz w:val="24"/>
          <w:lang w:val="ru-RU"/>
        </w:rPr>
        <w:t>М-во</w:t>
      </w:r>
      <w:proofErr w:type="spellEnd"/>
      <w:proofErr w:type="gramEnd"/>
      <w:r w:rsidRPr="00F412CD">
        <w:rPr>
          <w:rFonts w:ascii="Times New Roman" w:eastAsia="Times New Roman" w:hAnsi="Times New Roman"/>
          <w:color w:val="000000"/>
          <w:sz w:val="24"/>
          <w:lang w:val="ru-RU"/>
        </w:rPr>
        <w:t xml:space="preserve"> образования и науки России. Федерации – М.: Просвещение, 2011.</w:t>
      </w:r>
    </w:p>
    <w:p w:rsidR="00C50A9B" w:rsidRPr="00F412CD" w:rsidRDefault="00C50A9B" w:rsidP="00C50A9B">
      <w:pPr>
        <w:autoSpaceDE w:val="0"/>
        <w:autoSpaceDN w:val="0"/>
        <w:spacing w:before="70" w:after="0" w:line="262" w:lineRule="auto"/>
        <w:rPr>
          <w:lang w:val="ru-RU"/>
        </w:rPr>
      </w:pPr>
      <w:r w:rsidRPr="00F412CD">
        <w:rPr>
          <w:rFonts w:ascii="Times New Roman" w:eastAsia="Times New Roman" w:hAnsi="Times New Roman"/>
          <w:color w:val="000000"/>
          <w:sz w:val="24"/>
          <w:lang w:val="ru-RU"/>
        </w:rPr>
        <w:t xml:space="preserve">2. Примерная основная образовательная программа образовательного учреждения. Основная школа. </w:t>
      </w:r>
      <w:proofErr w:type="gramStart"/>
      <w:r w:rsidRPr="00F412CD">
        <w:rPr>
          <w:rFonts w:ascii="Times New Roman" w:eastAsia="Times New Roman" w:hAnsi="Times New Roman"/>
          <w:color w:val="000000"/>
          <w:sz w:val="24"/>
          <w:lang w:val="ru-RU"/>
        </w:rPr>
        <w:t>-М</w:t>
      </w:r>
      <w:proofErr w:type="gramEnd"/>
      <w:r w:rsidRPr="00F412CD">
        <w:rPr>
          <w:rFonts w:ascii="Times New Roman" w:eastAsia="Times New Roman" w:hAnsi="Times New Roman"/>
          <w:color w:val="000000"/>
          <w:sz w:val="24"/>
          <w:lang w:val="ru-RU"/>
        </w:rPr>
        <w:t>.: Просвещение, 2011.</w:t>
      </w:r>
    </w:p>
    <w:p w:rsidR="00C50A9B" w:rsidRPr="00F412CD" w:rsidRDefault="00C50A9B" w:rsidP="00C50A9B">
      <w:pPr>
        <w:autoSpaceDE w:val="0"/>
        <w:autoSpaceDN w:val="0"/>
        <w:spacing w:before="70" w:after="0" w:line="271" w:lineRule="auto"/>
        <w:ind w:right="576"/>
        <w:rPr>
          <w:lang w:val="ru-RU"/>
        </w:rPr>
      </w:pPr>
      <w:r w:rsidRPr="00F412CD">
        <w:rPr>
          <w:rFonts w:ascii="Times New Roman" w:eastAsia="Times New Roman" w:hAnsi="Times New Roman"/>
          <w:color w:val="000000"/>
          <w:sz w:val="24"/>
          <w:lang w:val="ru-RU"/>
        </w:rPr>
        <w:t xml:space="preserve">3. Лях В.И. Физическая культура. Рабочие программы. Предметная линия учебников </w:t>
      </w:r>
      <w:proofErr w:type="spellStart"/>
      <w:r w:rsidRPr="00F412CD">
        <w:rPr>
          <w:rFonts w:ascii="Times New Roman" w:eastAsia="Times New Roman" w:hAnsi="Times New Roman"/>
          <w:color w:val="000000"/>
          <w:sz w:val="24"/>
          <w:lang w:val="ru-RU"/>
        </w:rPr>
        <w:t>Виленского</w:t>
      </w:r>
      <w:proofErr w:type="spellEnd"/>
      <w:r w:rsidRPr="00F412CD">
        <w:rPr>
          <w:rFonts w:ascii="Times New Roman" w:eastAsia="Times New Roman" w:hAnsi="Times New Roman"/>
          <w:color w:val="000000"/>
          <w:sz w:val="24"/>
          <w:lang w:val="ru-RU"/>
        </w:rPr>
        <w:t xml:space="preserve"> М.Я., Ляха В.И. 5-9 классы. Пособие для учителей общеобразовательных учреждений. - М: Просвещение , 2013.</w:t>
      </w:r>
    </w:p>
    <w:p w:rsidR="00C50A9B" w:rsidRPr="00F412CD" w:rsidRDefault="00C50A9B" w:rsidP="00C50A9B">
      <w:pPr>
        <w:autoSpaceDE w:val="0"/>
        <w:autoSpaceDN w:val="0"/>
        <w:spacing w:before="262" w:after="0" w:line="230" w:lineRule="auto"/>
        <w:rPr>
          <w:lang w:val="ru-RU"/>
        </w:rPr>
      </w:pPr>
      <w:r w:rsidRPr="00F412CD">
        <w:rPr>
          <w:rFonts w:ascii="Times New Roman" w:eastAsia="Times New Roman" w:hAnsi="Times New Roman"/>
          <w:b/>
          <w:color w:val="000000"/>
          <w:sz w:val="24"/>
          <w:lang w:val="ru-RU"/>
        </w:rPr>
        <w:t>ЦИФРОВЫЕ ОБРАЗОВАТЕЛЬНЫЕ РЕСУРСЫ И РЕСУРСЫ СЕТИ ИНТЕРНЕТ</w:t>
      </w:r>
    </w:p>
    <w:p w:rsidR="00C50A9B" w:rsidRPr="00F377D2" w:rsidRDefault="00C50A9B" w:rsidP="00C50A9B">
      <w:pPr>
        <w:autoSpaceDE w:val="0"/>
        <w:autoSpaceDN w:val="0"/>
        <w:spacing w:before="166" w:after="0" w:line="290" w:lineRule="auto"/>
        <w:sectPr w:rsidR="00C50A9B" w:rsidRPr="00F377D2">
          <w:pgSz w:w="11900" w:h="16840"/>
          <w:pgMar w:top="298" w:right="650" w:bottom="458" w:left="666" w:header="720" w:footer="720" w:gutter="0"/>
          <w:cols w:space="720" w:equalWidth="0">
            <w:col w:w="10584" w:space="0"/>
          </w:cols>
          <w:docGrid w:linePitch="360"/>
        </w:sectPr>
      </w:pPr>
      <w:r>
        <w:rPr>
          <w:rFonts w:ascii="Times New Roman" w:eastAsia="Times New Roman" w:hAnsi="Times New Roman"/>
          <w:color w:val="000000"/>
          <w:sz w:val="24"/>
        </w:rPr>
        <w:t>resh.edu.ru ,infourok.ru›</w:t>
      </w:r>
      <w:r>
        <w:br/>
      </w:r>
      <w:r>
        <w:rPr>
          <w:rFonts w:ascii="Times New Roman" w:eastAsia="Times New Roman" w:hAnsi="Times New Roman"/>
          <w:color w:val="000000"/>
          <w:sz w:val="24"/>
        </w:rPr>
        <w:t>infourok.ru›</w:t>
      </w:r>
      <w:r>
        <w:br/>
      </w:r>
      <w:r>
        <w:rPr>
          <w:rFonts w:ascii="Times New Roman" w:eastAsia="Times New Roman" w:hAnsi="Times New Roman"/>
          <w:color w:val="000000"/>
          <w:sz w:val="24"/>
        </w:rPr>
        <w:t>infourok.ru›</w:t>
      </w:r>
      <w:r>
        <w:br/>
      </w:r>
      <w:r>
        <w:rPr>
          <w:rFonts w:ascii="Times New Roman" w:eastAsia="Times New Roman" w:hAnsi="Times New Roman"/>
          <w:color w:val="000000"/>
          <w:sz w:val="24"/>
        </w:rPr>
        <w:t xml:space="preserve">nsportal.ru </w:t>
      </w:r>
      <w:r>
        <w:br/>
      </w:r>
      <w:r>
        <w:rPr>
          <w:rFonts w:ascii="Times New Roman" w:eastAsia="Times New Roman" w:hAnsi="Times New Roman"/>
          <w:color w:val="000000"/>
          <w:sz w:val="24"/>
        </w:rPr>
        <w:t xml:space="preserve">https://resh.edu.ru/ </w:t>
      </w:r>
      <w:r>
        <w:br/>
      </w:r>
      <w:r>
        <w:rPr>
          <w:rFonts w:ascii="Times New Roman" w:eastAsia="Times New Roman" w:hAnsi="Times New Roman"/>
          <w:color w:val="000000"/>
          <w:sz w:val="24"/>
        </w:rPr>
        <w:t xml:space="preserve">https://interneturok.ru/ </w:t>
      </w:r>
      <w:r>
        <w:br/>
      </w:r>
      <w:r>
        <w:rPr>
          <w:rFonts w:ascii="Times New Roman" w:eastAsia="Times New Roman" w:hAnsi="Times New Roman"/>
          <w:color w:val="000000"/>
          <w:sz w:val="24"/>
        </w:rPr>
        <w:t xml:space="preserve">http://www.openclass.ru </w:t>
      </w:r>
      <w:r>
        <w:br/>
      </w:r>
      <w:r>
        <w:rPr>
          <w:rFonts w:ascii="Times New Roman" w:eastAsia="Times New Roman" w:hAnsi="Times New Roman"/>
          <w:color w:val="000000"/>
          <w:sz w:val="24"/>
        </w:rPr>
        <w:t xml:space="preserve">http://metodsovet.su </w:t>
      </w:r>
      <w:r>
        <w:br/>
      </w:r>
      <w:r>
        <w:rPr>
          <w:rFonts w:ascii="Times New Roman" w:eastAsia="Times New Roman" w:hAnsi="Times New Roman"/>
          <w:color w:val="000000"/>
          <w:sz w:val="24"/>
        </w:rPr>
        <w:t xml:space="preserve">https://www.gto.ru/norms </w:t>
      </w:r>
      <w:r>
        <w:br/>
      </w:r>
      <w:r>
        <w:rPr>
          <w:rFonts w:ascii="Times New Roman" w:eastAsia="Times New Roman" w:hAnsi="Times New Roman"/>
          <w:color w:val="000000"/>
          <w:sz w:val="24"/>
        </w:rPr>
        <w:t xml:space="preserve">http://www.fizkulturavshkole.ru/ </w:t>
      </w:r>
      <w:r>
        <w:br/>
      </w:r>
      <w:r>
        <w:rPr>
          <w:rFonts w:ascii="Times New Roman" w:eastAsia="Times New Roman" w:hAnsi="Times New Roman"/>
          <w:color w:val="000000"/>
          <w:sz w:val="24"/>
        </w:rPr>
        <w:t xml:space="preserve">http://fizkultura-na5.ru/ </w:t>
      </w:r>
      <w:r>
        <w:br/>
      </w:r>
      <w:r>
        <w:rPr>
          <w:rFonts w:ascii="Times New Roman" w:eastAsia="Times New Roman" w:hAnsi="Times New Roman"/>
          <w:color w:val="000000"/>
          <w:sz w:val="24"/>
        </w:rPr>
        <w:t xml:space="preserve">https://infourok.ru/kompleksi-dihatelnoy-zritelnoy-palchikovoy-artikulyacionnoy-gimnastiki-fizkultminutki-i-relaksacii-dlya-detey-doshkolnogo-vozras-2900595.html </w:t>
      </w:r>
      <w:r>
        <w:br/>
      </w:r>
      <w:r>
        <w:rPr>
          <w:rFonts w:ascii="Times New Roman" w:eastAsia="Times New Roman" w:hAnsi="Times New Roman"/>
          <w:color w:val="000000"/>
          <w:sz w:val="24"/>
        </w:rPr>
        <w:t xml:space="preserve">https://infourok.ru/metodicheskaya-razrabotka-po-gimnastike-obuchenie-kuvirkov-3336850.html </w:t>
      </w:r>
      <w:r>
        <w:br/>
      </w:r>
      <w:r>
        <w:rPr>
          <w:rFonts w:ascii="Times New Roman" w:eastAsia="Times New Roman" w:hAnsi="Times New Roman"/>
          <w:color w:val="000000"/>
          <w:sz w:val="24"/>
        </w:rPr>
        <w:t xml:space="preserve">https://multiurok.ru/files/tema-metodika-obucheniia-uchashchikhsia-tekhnike-o.html </w:t>
      </w:r>
      <w:r>
        <w:br/>
      </w:r>
      <w:r>
        <w:rPr>
          <w:rFonts w:ascii="Times New Roman" w:eastAsia="Times New Roman" w:hAnsi="Times New Roman"/>
          <w:color w:val="000000"/>
          <w:sz w:val="24"/>
        </w:rPr>
        <w:t xml:space="preserve">https://youtu.be/o1te4itdIj0 </w:t>
      </w:r>
      <w:r>
        <w:br/>
      </w:r>
      <w:r>
        <w:rPr>
          <w:rFonts w:ascii="Times New Roman" w:eastAsia="Times New Roman" w:hAnsi="Times New Roman"/>
          <w:color w:val="000000"/>
          <w:sz w:val="24"/>
        </w:rPr>
        <w:t xml:space="preserve">https://youtu.be/60KiQrRKv70 </w:t>
      </w:r>
      <w:r>
        <w:br/>
      </w:r>
      <w:r>
        <w:rPr>
          <w:rFonts w:ascii="Times New Roman" w:eastAsia="Times New Roman" w:hAnsi="Times New Roman"/>
          <w:color w:val="000000"/>
          <w:sz w:val="24"/>
        </w:rPr>
        <w:t xml:space="preserve">https://nsportal.ru/user/1235164/page/tehnika-bezopasnosti-po-legkoy-atletike </w:t>
      </w:r>
      <w:r>
        <w:br/>
      </w:r>
      <w:r>
        <w:rPr>
          <w:rFonts w:ascii="Times New Roman" w:eastAsia="Times New Roman" w:hAnsi="Times New Roman"/>
          <w:color w:val="000000"/>
          <w:sz w:val="24"/>
        </w:rPr>
        <w:t xml:space="preserve">https://multiurok.ru/files/obuchenie-tekhnike-peredachi-miacha-dvumia-rukami.html </w:t>
      </w:r>
      <w:r>
        <w:br/>
      </w:r>
      <w:r>
        <w:rPr>
          <w:rFonts w:ascii="Times New Roman" w:eastAsia="Times New Roman" w:hAnsi="Times New Roman"/>
          <w:color w:val="000000"/>
          <w:sz w:val="24"/>
        </w:rPr>
        <w:t xml:space="preserve">https://www.sports.ru/volleyball/blogs/3025492.html </w:t>
      </w:r>
      <w:r>
        <w:br/>
      </w:r>
      <w:r>
        <w:rPr>
          <w:rFonts w:ascii="Times New Roman" w:eastAsia="Times New Roman" w:hAnsi="Times New Roman"/>
          <w:color w:val="000000"/>
          <w:sz w:val="24"/>
        </w:rPr>
        <w:t xml:space="preserve">http://www.school61.ru/teachers/docs/fizkultura/voleibol.php </w:t>
      </w:r>
      <w:r>
        <w:br/>
      </w:r>
      <w:r>
        <w:rPr>
          <w:rFonts w:ascii="Times New Roman" w:eastAsia="Times New Roman" w:hAnsi="Times New Roman"/>
          <w:color w:val="000000"/>
          <w:sz w:val="24"/>
        </w:rPr>
        <w:t>http://www.offsport.ru/volleyball/trener/verhnjaja-peredacha-mjacha-dvumja-rukami.shtml</w:t>
      </w:r>
    </w:p>
    <w:p w:rsidR="00C50A9B" w:rsidRPr="00F412CD" w:rsidRDefault="00C50A9B" w:rsidP="00C50A9B">
      <w:pPr>
        <w:autoSpaceDE w:val="0"/>
        <w:autoSpaceDN w:val="0"/>
        <w:spacing w:after="0" w:line="230" w:lineRule="auto"/>
        <w:rPr>
          <w:lang w:val="ru-RU"/>
        </w:rPr>
      </w:pPr>
      <w:r w:rsidRPr="00F412CD">
        <w:rPr>
          <w:rFonts w:ascii="Times New Roman" w:eastAsia="Times New Roman" w:hAnsi="Times New Roman"/>
          <w:b/>
          <w:color w:val="000000"/>
          <w:sz w:val="24"/>
          <w:lang w:val="ru-RU"/>
        </w:rPr>
        <w:lastRenderedPageBreak/>
        <w:t>МАТЕРИАЛЬНО-ТЕХНИЧЕСКОЕ ОБЕСПЕЧЕНИЕ ОБРАЗОВАТЕЛЬНОГО ПРОЦЕССА</w:t>
      </w:r>
    </w:p>
    <w:p w:rsidR="00C50A9B" w:rsidRPr="00F412CD" w:rsidRDefault="00C50A9B" w:rsidP="00C50A9B">
      <w:pPr>
        <w:autoSpaceDE w:val="0"/>
        <w:autoSpaceDN w:val="0"/>
        <w:spacing w:before="346" w:after="0" w:line="230" w:lineRule="auto"/>
        <w:rPr>
          <w:lang w:val="ru-RU"/>
        </w:rPr>
      </w:pPr>
      <w:r w:rsidRPr="00F412CD">
        <w:rPr>
          <w:rFonts w:ascii="Times New Roman" w:eastAsia="Times New Roman" w:hAnsi="Times New Roman"/>
          <w:b/>
          <w:color w:val="000000"/>
          <w:sz w:val="24"/>
          <w:lang w:val="ru-RU"/>
        </w:rPr>
        <w:t>УЧЕБНОЕ ОБОРУДОВАНИЕ</w:t>
      </w:r>
    </w:p>
    <w:p w:rsidR="00C50A9B" w:rsidRPr="00F412CD" w:rsidRDefault="00C50A9B" w:rsidP="00C50A9B">
      <w:pPr>
        <w:autoSpaceDE w:val="0"/>
        <w:autoSpaceDN w:val="0"/>
        <w:spacing w:before="166" w:after="0" w:line="290" w:lineRule="auto"/>
        <w:ind w:right="5616"/>
        <w:rPr>
          <w:lang w:val="ru-RU"/>
        </w:rPr>
      </w:pPr>
      <w:proofErr w:type="gramStart"/>
      <w:r w:rsidRPr="00F412CD">
        <w:rPr>
          <w:rFonts w:ascii="Times New Roman" w:eastAsia="Times New Roman" w:hAnsi="Times New Roman"/>
          <w:color w:val="000000"/>
          <w:sz w:val="24"/>
          <w:lang w:val="ru-RU"/>
        </w:rPr>
        <w:t xml:space="preserve">1 Мячи для метания 3 </w:t>
      </w:r>
      <w:r w:rsidRPr="00F412CD">
        <w:rPr>
          <w:lang w:val="ru-RU"/>
        </w:rPr>
        <w:br/>
      </w:r>
      <w:r w:rsidRPr="00F412CD">
        <w:rPr>
          <w:rFonts w:ascii="Times New Roman" w:eastAsia="Times New Roman" w:hAnsi="Times New Roman"/>
          <w:color w:val="000000"/>
          <w:sz w:val="24"/>
          <w:lang w:val="ru-RU"/>
        </w:rPr>
        <w:t xml:space="preserve">2 Гранаты учебные (500, 700 гр.) 3 </w:t>
      </w:r>
      <w:r w:rsidRPr="00F412CD">
        <w:rPr>
          <w:lang w:val="ru-RU"/>
        </w:rPr>
        <w:br/>
      </w:r>
      <w:r w:rsidRPr="00F412CD">
        <w:rPr>
          <w:rFonts w:ascii="Times New Roman" w:eastAsia="Times New Roman" w:hAnsi="Times New Roman"/>
          <w:color w:val="000000"/>
          <w:sz w:val="24"/>
          <w:lang w:val="ru-RU"/>
        </w:rPr>
        <w:t xml:space="preserve">3 Ядро 1 </w:t>
      </w:r>
      <w:r w:rsidRPr="00F412CD">
        <w:rPr>
          <w:lang w:val="ru-RU"/>
        </w:rPr>
        <w:br/>
      </w:r>
      <w:r w:rsidRPr="00F412CD">
        <w:rPr>
          <w:rFonts w:ascii="Times New Roman" w:eastAsia="Times New Roman" w:hAnsi="Times New Roman"/>
          <w:color w:val="000000"/>
          <w:sz w:val="24"/>
          <w:lang w:val="ru-RU"/>
        </w:rPr>
        <w:t xml:space="preserve">4 Гиря (16 кг) 2 </w:t>
      </w:r>
      <w:r w:rsidRPr="00F412CD">
        <w:rPr>
          <w:lang w:val="ru-RU"/>
        </w:rPr>
        <w:br/>
      </w:r>
      <w:r w:rsidRPr="00F412CD">
        <w:rPr>
          <w:rFonts w:ascii="Times New Roman" w:eastAsia="Times New Roman" w:hAnsi="Times New Roman"/>
          <w:color w:val="000000"/>
          <w:sz w:val="24"/>
          <w:lang w:val="ru-RU"/>
        </w:rPr>
        <w:t xml:space="preserve">5 Скамейки гимнастическая 4 </w:t>
      </w:r>
      <w:r w:rsidRPr="00F412CD">
        <w:rPr>
          <w:lang w:val="ru-RU"/>
        </w:rPr>
        <w:br/>
      </w:r>
      <w:r w:rsidRPr="00F412CD">
        <w:rPr>
          <w:rFonts w:ascii="Times New Roman" w:eastAsia="Times New Roman" w:hAnsi="Times New Roman"/>
          <w:color w:val="000000"/>
          <w:sz w:val="24"/>
          <w:lang w:val="ru-RU"/>
        </w:rPr>
        <w:t xml:space="preserve">6 Набор гимнастических матов 10 </w:t>
      </w:r>
      <w:r w:rsidRPr="00F412CD">
        <w:rPr>
          <w:lang w:val="ru-RU"/>
        </w:rPr>
        <w:br/>
      </w:r>
      <w:r>
        <w:rPr>
          <w:rFonts w:ascii="Times New Roman" w:eastAsia="Times New Roman" w:hAnsi="Times New Roman"/>
          <w:color w:val="000000"/>
          <w:sz w:val="24"/>
          <w:lang w:val="ru-RU"/>
        </w:rPr>
        <w:t xml:space="preserve">7 Гимнастические </w:t>
      </w:r>
      <w:r w:rsidRPr="00F412CD">
        <w:rPr>
          <w:rFonts w:ascii="Times New Roman" w:eastAsia="Times New Roman" w:hAnsi="Times New Roman"/>
          <w:color w:val="000000"/>
          <w:sz w:val="24"/>
          <w:lang w:val="ru-RU"/>
        </w:rPr>
        <w:t xml:space="preserve"> Скакалки 30 </w:t>
      </w:r>
      <w:r w:rsidRPr="00F412CD">
        <w:rPr>
          <w:lang w:val="ru-RU"/>
        </w:rPr>
        <w:br/>
      </w:r>
      <w:r w:rsidRPr="00F412CD">
        <w:rPr>
          <w:rFonts w:ascii="Times New Roman" w:eastAsia="Times New Roman" w:hAnsi="Times New Roman"/>
          <w:color w:val="000000"/>
          <w:sz w:val="24"/>
          <w:lang w:val="ru-RU"/>
        </w:rPr>
        <w:t xml:space="preserve">11 Мостик гимнастический подкидной 1 </w:t>
      </w:r>
      <w:r w:rsidRPr="00F412CD">
        <w:rPr>
          <w:lang w:val="ru-RU"/>
        </w:rPr>
        <w:br/>
      </w:r>
      <w:r w:rsidRPr="00F412CD">
        <w:rPr>
          <w:rFonts w:ascii="Times New Roman" w:eastAsia="Times New Roman" w:hAnsi="Times New Roman"/>
          <w:color w:val="000000"/>
          <w:sz w:val="24"/>
          <w:lang w:val="ru-RU"/>
        </w:rPr>
        <w:t xml:space="preserve">12 Щит баскетбольный игровой 6 </w:t>
      </w:r>
      <w:r w:rsidRPr="00F412CD">
        <w:rPr>
          <w:lang w:val="ru-RU"/>
        </w:rPr>
        <w:br/>
      </w:r>
      <w:r w:rsidRPr="00F412CD">
        <w:rPr>
          <w:rFonts w:ascii="Times New Roman" w:eastAsia="Times New Roman" w:hAnsi="Times New Roman"/>
          <w:color w:val="000000"/>
          <w:sz w:val="24"/>
          <w:lang w:val="ru-RU"/>
        </w:rPr>
        <w:t xml:space="preserve">13 Кольца баскетбольные 26 </w:t>
      </w:r>
      <w:r w:rsidRPr="00F412CD">
        <w:rPr>
          <w:lang w:val="ru-RU"/>
        </w:rPr>
        <w:br/>
      </w:r>
      <w:r w:rsidRPr="00F412CD">
        <w:rPr>
          <w:rFonts w:ascii="Times New Roman" w:eastAsia="Times New Roman" w:hAnsi="Times New Roman"/>
          <w:color w:val="000000"/>
          <w:sz w:val="24"/>
          <w:lang w:val="ru-RU"/>
        </w:rPr>
        <w:t xml:space="preserve">14 Волейбольные стойки 2 </w:t>
      </w:r>
      <w:r w:rsidRPr="00F412CD">
        <w:rPr>
          <w:lang w:val="ru-RU"/>
        </w:rPr>
        <w:br/>
      </w:r>
      <w:r w:rsidRPr="00F412CD">
        <w:rPr>
          <w:rFonts w:ascii="Times New Roman" w:eastAsia="Times New Roman" w:hAnsi="Times New Roman"/>
          <w:color w:val="000000"/>
          <w:sz w:val="24"/>
          <w:lang w:val="ru-RU"/>
        </w:rPr>
        <w:t xml:space="preserve">15 Волейбольная сетка 2 </w:t>
      </w:r>
      <w:r w:rsidRPr="00F412CD">
        <w:rPr>
          <w:lang w:val="ru-RU"/>
        </w:rPr>
        <w:br/>
      </w:r>
      <w:r w:rsidRPr="00F412CD">
        <w:rPr>
          <w:rFonts w:ascii="Times New Roman" w:eastAsia="Times New Roman" w:hAnsi="Times New Roman"/>
          <w:color w:val="000000"/>
          <w:sz w:val="24"/>
          <w:lang w:val="ru-RU"/>
        </w:rPr>
        <w:t xml:space="preserve">16 Мячи волейбольные 20 </w:t>
      </w:r>
      <w:r w:rsidRPr="00F412CD">
        <w:rPr>
          <w:lang w:val="ru-RU"/>
        </w:rPr>
        <w:br/>
      </w:r>
      <w:r w:rsidRPr="00F412CD">
        <w:rPr>
          <w:rFonts w:ascii="Times New Roman" w:eastAsia="Times New Roman" w:hAnsi="Times New Roman"/>
          <w:color w:val="000000"/>
          <w:sz w:val="24"/>
          <w:lang w:val="ru-RU"/>
        </w:rPr>
        <w:t>17</w:t>
      </w:r>
      <w:proofErr w:type="gramEnd"/>
      <w:r w:rsidRPr="00F412CD">
        <w:rPr>
          <w:rFonts w:ascii="Times New Roman" w:eastAsia="Times New Roman" w:hAnsi="Times New Roman"/>
          <w:color w:val="000000"/>
          <w:sz w:val="24"/>
          <w:lang w:val="ru-RU"/>
        </w:rPr>
        <w:t xml:space="preserve"> Ворота для мини</w:t>
      </w:r>
      <w:r>
        <w:rPr>
          <w:rFonts w:ascii="Times New Roman" w:eastAsia="Times New Roman" w:hAnsi="Times New Roman"/>
          <w:color w:val="000000"/>
          <w:sz w:val="24"/>
          <w:lang w:val="ru-RU"/>
        </w:rPr>
        <w:t>-</w:t>
      </w:r>
      <w:r w:rsidRPr="00F412CD">
        <w:rPr>
          <w:rFonts w:ascii="Times New Roman" w:eastAsia="Times New Roman" w:hAnsi="Times New Roman"/>
          <w:color w:val="000000"/>
          <w:sz w:val="24"/>
          <w:lang w:val="ru-RU"/>
        </w:rPr>
        <w:t xml:space="preserve">футбола 2 </w:t>
      </w:r>
      <w:r w:rsidRPr="00F412CD">
        <w:rPr>
          <w:lang w:val="ru-RU"/>
        </w:rPr>
        <w:br/>
      </w:r>
      <w:r w:rsidRPr="00F412CD">
        <w:rPr>
          <w:rFonts w:ascii="Times New Roman" w:eastAsia="Times New Roman" w:hAnsi="Times New Roman"/>
          <w:color w:val="000000"/>
          <w:sz w:val="24"/>
          <w:lang w:val="ru-RU"/>
        </w:rPr>
        <w:t xml:space="preserve">18 Мячи футбольные 5 </w:t>
      </w:r>
      <w:r w:rsidRPr="00F412CD">
        <w:rPr>
          <w:lang w:val="ru-RU"/>
        </w:rPr>
        <w:br/>
      </w:r>
      <w:r w:rsidRPr="00F412CD">
        <w:rPr>
          <w:rFonts w:ascii="Times New Roman" w:eastAsia="Times New Roman" w:hAnsi="Times New Roman"/>
          <w:color w:val="000000"/>
          <w:sz w:val="24"/>
          <w:lang w:val="ru-RU"/>
        </w:rPr>
        <w:t xml:space="preserve">19 Теннисные столы 2 </w:t>
      </w:r>
      <w:r w:rsidRPr="00F412CD">
        <w:rPr>
          <w:lang w:val="ru-RU"/>
        </w:rPr>
        <w:br/>
      </w:r>
      <w:r w:rsidRPr="00F412CD">
        <w:rPr>
          <w:rFonts w:ascii="Times New Roman" w:eastAsia="Times New Roman" w:hAnsi="Times New Roman"/>
          <w:color w:val="000000"/>
          <w:sz w:val="24"/>
          <w:lang w:val="ru-RU"/>
        </w:rPr>
        <w:t xml:space="preserve">20 Ракетки для настольного тенниса 6 </w:t>
      </w:r>
      <w:r w:rsidRPr="00F412CD">
        <w:rPr>
          <w:lang w:val="ru-RU"/>
        </w:rPr>
        <w:br/>
      </w:r>
      <w:r w:rsidRPr="00F412CD">
        <w:rPr>
          <w:rFonts w:ascii="Times New Roman" w:eastAsia="Times New Roman" w:hAnsi="Times New Roman"/>
          <w:color w:val="000000"/>
          <w:sz w:val="24"/>
          <w:lang w:val="ru-RU"/>
        </w:rPr>
        <w:t xml:space="preserve">21 Секундомер электронный 1 </w:t>
      </w:r>
      <w:r w:rsidRPr="00F412CD">
        <w:rPr>
          <w:lang w:val="ru-RU"/>
        </w:rPr>
        <w:br/>
      </w:r>
      <w:r w:rsidRPr="00F412CD">
        <w:rPr>
          <w:rFonts w:ascii="Times New Roman" w:eastAsia="Times New Roman" w:hAnsi="Times New Roman"/>
          <w:color w:val="000000"/>
          <w:sz w:val="24"/>
          <w:lang w:val="ru-RU"/>
        </w:rPr>
        <w:t xml:space="preserve">22 Рулетки 2 </w:t>
      </w:r>
      <w:r w:rsidRPr="00F412CD">
        <w:rPr>
          <w:lang w:val="ru-RU"/>
        </w:rPr>
        <w:br/>
      </w:r>
      <w:r w:rsidRPr="00F412CD">
        <w:rPr>
          <w:rFonts w:ascii="Times New Roman" w:eastAsia="Times New Roman" w:hAnsi="Times New Roman"/>
          <w:color w:val="000000"/>
          <w:sz w:val="24"/>
          <w:lang w:val="ru-RU"/>
        </w:rPr>
        <w:t xml:space="preserve">23 Игровое поле для футбола (мини-футбола) 1 </w:t>
      </w:r>
      <w:r w:rsidRPr="00F412CD">
        <w:rPr>
          <w:lang w:val="ru-RU"/>
        </w:rPr>
        <w:br/>
      </w:r>
      <w:r w:rsidRPr="00F412CD">
        <w:rPr>
          <w:rFonts w:ascii="Times New Roman" w:eastAsia="Times New Roman" w:hAnsi="Times New Roman"/>
          <w:color w:val="000000"/>
          <w:sz w:val="24"/>
          <w:lang w:val="ru-RU"/>
        </w:rPr>
        <w:t xml:space="preserve">24 Игровое поле для баскетбола (стритбола) 1 </w:t>
      </w:r>
      <w:r w:rsidRPr="00F412CD">
        <w:rPr>
          <w:lang w:val="ru-RU"/>
        </w:rPr>
        <w:br/>
      </w:r>
      <w:r w:rsidRPr="00F412CD">
        <w:rPr>
          <w:rFonts w:ascii="Times New Roman" w:eastAsia="Times New Roman" w:hAnsi="Times New Roman"/>
          <w:color w:val="000000"/>
          <w:sz w:val="24"/>
          <w:lang w:val="ru-RU"/>
        </w:rPr>
        <w:t xml:space="preserve">25 Игровое поле для волейбола </w:t>
      </w:r>
      <w:r w:rsidRPr="00F412CD">
        <w:rPr>
          <w:lang w:val="ru-RU"/>
        </w:rPr>
        <w:br/>
      </w:r>
    </w:p>
    <w:p w:rsidR="00C50A9B" w:rsidRPr="00F412CD" w:rsidRDefault="00C50A9B" w:rsidP="00C50A9B">
      <w:pPr>
        <w:autoSpaceDE w:val="0"/>
        <w:autoSpaceDN w:val="0"/>
        <w:spacing w:before="262" w:after="0" w:line="230" w:lineRule="auto"/>
        <w:rPr>
          <w:lang w:val="ru-RU"/>
        </w:rPr>
      </w:pPr>
      <w:r w:rsidRPr="00F412CD">
        <w:rPr>
          <w:rFonts w:ascii="Times New Roman" w:eastAsia="Times New Roman" w:hAnsi="Times New Roman"/>
          <w:b/>
          <w:color w:val="000000"/>
          <w:sz w:val="24"/>
          <w:lang w:val="ru-RU"/>
        </w:rPr>
        <w:t>ОБОРУДОВАНИЕ ДЛЯ ПРОВЕДЕНИЯ ПРАКТИЧЕСКИХ РАБОТ</w:t>
      </w:r>
    </w:p>
    <w:p w:rsidR="00C50A9B" w:rsidRPr="00F377D2" w:rsidRDefault="00C50A9B" w:rsidP="00C50A9B">
      <w:pPr>
        <w:autoSpaceDE w:val="0"/>
        <w:autoSpaceDN w:val="0"/>
        <w:spacing w:before="166" w:after="0" w:line="262" w:lineRule="auto"/>
        <w:ind w:right="9072"/>
        <w:rPr>
          <w:lang w:val="ru-RU"/>
        </w:rPr>
      </w:pPr>
      <w:r w:rsidRPr="00F412CD">
        <w:rPr>
          <w:rFonts w:ascii="Times New Roman" w:eastAsia="Times New Roman" w:hAnsi="Times New Roman"/>
          <w:color w:val="000000"/>
          <w:sz w:val="24"/>
          <w:lang w:val="ru-RU"/>
        </w:rPr>
        <w:t xml:space="preserve">1.Видеофильм </w:t>
      </w:r>
      <w:r w:rsidRPr="00F412CD">
        <w:rPr>
          <w:lang w:val="ru-RU"/>
        </w:rPr>
        <w:br/>
      </w:r>
      <w:r w:rsidRPr="00F412CD">
        <w:rPr>
          <w:rFonts w:ascii="Times New Roman" w:eastAsia="Times New Roman" w:hAnsi="Times New Roman"/>
          <w:color w:val="000000"/>
          <w:sz w:val="24"/>
          <w:lang w:val="ru-RU"/>
        </w:rPr>
        <w:t xml:space="preserve">2. </w:t>
      </w:r>
      <w:r w:rsidRPr="00F377D2">
        <w:rPr>
          <w:rFonts w:ascii="Times New Roman" w:eastAsia="Times New Roman" w:hAnsi="Times New Roman"/>
          <w:color w:val="000000"/>
          <w:sz w:val="24"/>
          <w:lang w:val="ru-RU"/>
        </w:rPr>
        <w:t>Компьютер.</w:t>
      </w:r>
    </w:p>
    <w:p w:rsidR="00C50A9B" w:rsidRPr="00BA71F3" w:rsidRDefault="00C50A9B" w:rsidP="00C50A9B">
      <w:pPr>
        <w:autoSpaceDE w:val="0"/>
        <w:autoSpaceDN w:val="0"/>
        <w:spacing w:before="70" w:after="0" w:line="262" w:lineRule="auto"/>
        <w:ind w:right="8208"/>
        <w:rPr>
          <w:lang w:val="ru-RU"/>
        </w:rPr>
      </w:pPr>
      <w:r w:rsidRPr="00F377D2">
        <w:rPr>
          <w:rFonts w:ascii="Times New Roman" w:eastAsia="Times New Roman" w:hAnsi="Times New Roman"/>
          <w:color w:val="000000"/>
          <w:sz w:val="24"/>
          <w:lang w:val="ru-RU"/>
        </w:rPr>
        <w:t xml:space="preserve">3. Цифровой проектор </w:t>
      </w:r>
      <w:r w:rsidRPr="00F377D2">
        <w:rPr>
          <w:lang w:val="ru-RU"/>
        </w:rPr>
        <w:br/>
      </w:r>
      <w:r w:rsidRPr="00F377D2">
        <w:rPr>
          <w:rFonts w:ascii="Times New Roman" w:eastAsia="Times New Roman" w:hAnsi="Times New Roman"/>
          <w:color w:val="000000"/>
          <w:sz w:val="24"/>
          <w:lang w:val="ru-RU"/>
        </w:rPr>
        <w:t xml:space="preserve">4. </w:t>
      </w:r>
      <w:r w:rsidRPr="00BA71F3">
        <w:rPr>
          <w:rFonts w:ascii="Times New Roman" w:eastAsia="Times New Roman" w:hAnsi="Times New Roman"/>
          <w:color w:val="000000"/>
          <w:sz w:val="24"/>
          <w:lang w:val="ru-RU"/>
        </w:rPr>
        <w:t>Экран</w:t>
      </w:r>
      <w:r>
        <w:rPr>
          <w:rFonts w:ascii="Times New Roman" w:eastAsia="Times New Roman" w:hAnsi="Times New Roman"/>
          <w:color w:val="000000"/>
          <w:sz w:val="24"/>
          <w:lang w:val="ru-RU"/>
        </w:rPr>
        <w:t xml:space="preserve"> </w:t>
      </w:r>
      <w:r w:rsidRPr="00BA71F3">
        <w:rPr>
          <w:rFonts w:ascii="Times New Roman" w:eastAsia="Times New Roman" w:hAnsi="Times New Roman"/>
          <w:color w:val="000000"/>
          <w:sz w:val="24"/>
          <w:lang w:val="ru-RU"/>
        </w:rPr>
        <w:t>настенный</w:t>
      </w:r>
    </w:p>
    <w:p w:rsidR="00C50A9B" w:rsidRPr="00BA71F3" w:rsidRDefault="00C50A9B" w:rsidP="00C50A9B">
      <w:pPr>
        <w:rPr>
          <w:lang w:val="ru-RU"/>
        </w:rPr>
        <w:sectPr w:rsidR="00C50A9B" w:rsidRPr="00BA71F3">
          <w:pgSz w:w="11900" w:h="16840"/>
          <w:pgMar w:top="298" w:right="650" w:bottom="1440" w:left="666" w:header="720" w:footer="720" w:gutter="0"/>
          <w:cols w:space="720" w:equalWidth="0">
            <w:col w:w="10584" w:space="0"/>
          </w:cols>
          <w:docGrid w:linePitch="360"/>
        </w:sectPr>
      </w:pPr>
    </w:p>
    <w:p w:rsidR="00C50A9B" w:rsidRPr="00BA71F3" w:rsidRDefault="00C50A9B" w:rsidP="00C50A9B">
      <w:pPr>
        <w:spacing w:after="0" w:line="240" w:lineRule="auto"/>
        <w:ind w:firstLine="708"/>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 xml:space="preserve">                       </w:t>
      </w:r>
      <w:r w:rsidRPr="00BA71F3">
        <w:rPr>
          <w:rFonts w:ascii="Times New Roman" w:eastAsia="Times New Roman" w:hAnsi="Times New Roman" w:cs="Times New Roman"/>
          <w:b/>
          <w:sz w:val="24"/>
          <w:szCs w:val="24"/>
          <w:lang w:val="ru-RU" w:eastAsia="ru-RU"/>
        </w:rPr>
        <w:t>Лист корректировки рабочей программы</w:t>
      </w:r>
    </w:p>
    <w:p w:rsidR="00C50A9B" w:rsidRPr="00BA71F3" w:rsidRDefault="00C50A9B" w:rsidP="00C50A9B">
      <w:pPr>
        <w:spacing w:after="0" w:line="240" w:lineRule="auto"/>
        <w:ind w:firstLine="708"/>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w:t>
      </w:r>
      <w:r w:rsidRPr="00BA71F3">
        <w:rPr>
          <w:rFonts w:ascii="Times New Roman" w:eastAsia="Times New Roman" w:hAnsi="Times New Roman" w:cs="Times New Roman"/>
          <w:b/>
          <w:sz w:val="24"/>
          <w:szCs w:val="24"/>
          <w:lang w:val="ru-RU" w:eastAsia="ru-RU"/>
        </w:rPr>
        <w:t>учителя Пронина К.В.</w:t>
      </w:r>
    </w:p>
    <w:p w:rsidR="00C50A9B" w:rsidRPr="00BA71F3" w:rsidRDefault="00C50A9B" w:rsidP="00C50A9B">
      <w:pPr>
        <w:spacing w:after="0" w:line="240" w:lineRule="auto"/>
        <w:ind w:firstLine="708"/>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w:t>
      </w:r>
      <w:r w:rsidRPr="00BA71F3">
        <w:rPr>
          <w:rFonts w:ascii="Times New Roman" w:eastAsia="Times New Roman" w:hAnsi="Times New Roman" w:cs="Times New Roman"/>
          <w:b/>
          <w:sz w:val="24"/>
          <w:szCs w:val="24"/>
          <w:lang w:val="ru-RU" w:eastAsia="ru-RU"/>
        </w:rPr>
        <w:t>по физической культуре</w:t>
      </w:r>
    </w:p>
    <w:p w:rsidR="00C50A9B" w:rsidRPr="00C50A9B" w:rsidRDefault="00C50A9B" w:rsidP="00C50A9B">
      <w:pPr>
        <w:spacing w:after="0" w:line="240" w:lineRule="auto"/>
        <w:ind w:firstLine="708"/>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w:t>
      </w:r>
      <w:r w:rsidRPr="00C50A9B">
        <w:rPr>
          <w:rFonts w:ascii="Times New Roman" w:eastAsia="Times New Roman" w:hAnsi="Times New Roman" w:cs="Times New Roman"/>
          <w:b/>
          <w:sz w:val="24"/>
          <w:szCs w:val="24"/>
          <w:lang w:val="ru-RU" w:eastAsia="ru-RU"/>
        </w:rPr>
        <w:t xml:space="preserve">в </w:t>
      </w:r>
      <w:r>
        <w:rPr>
          <w:rFonts w:ascii="Times New Roman" w:eastAsia="Times New Roman" w:hAnsi="Times New Roman" w:cs="Times New Roman"/>
          <w:b/>
          <w:sz w:val="24"/>
          <w:szCs w:val="24"/>
          <w:lang w:val="ru-RU" w:eastAsia="ru-RU"/>
        </w:rPr>
        <w:t>5</w:t>
      </w:r>
      <w:r w:rsidRPr="00C50A9B">
        <w:rPr>
          <w:rFonts w:ascii="Times New Roman" w:eastAsia="Times New Roman" w:hAnsi="Times New Roman" w:cs="Times New Roman"/>
          <w:b/>
          <w:sz w:val="24"/>
          <w:szCs w:val="24"/>
          <w:lang w:val="ru-RU" w:eastAsia="ru-RU"/>
        </w:rPr>
        <w:t xml:space="preserve">-А, </w:t>
      </w:r>
      <w:r>
        <w:rPr>
          <w:rFonts w:ascii="Times New Roman" w:eastAsia="Times New Roman" w:hAnsi="Times New Roman" w:cs="Times New Roman"/>
          <w:b/>
          <w:sz w:val="24"/>
          <w:szCs w:val="24"/>
          <w:lang w:val="ru-RU" w:eastAsia="ru-RU"/>
        </w:rPr>
        <w:t>5</w:t>
      </w:r>
      <w:r w:rsidRPr="00C50A9B">
        <w:rPr>
          <w:rFonts w:ascii="Times New Roman" w:eastAsia="Times New Roman" w:hAnsi="Times New Roman" w:cs="Times New Roman"/>
          <w:b/>
          <w:sz w:val="24"/>
          <w:szCs w:val="24"/>
          <w:lang w:val="ru-RU" w:eastAsia="ru-RU"/>
        </w:rPr>
        <w:t>-Б классах</w:t>
      </w:r>
    </w:p>
    <w:p w:rsidR="00C50A9B" w:rsidRPr="00C50A9B" w:rsidRDefault="00C50A9B" w:rsidP="00C50A9B">
      <w:pPr>
        <w:widowControl w:val="0"/>
        <w:shd w:val="clear" w:color="auto" w:fill="FFFFFF"/>
        <w:tabs>
          <w:tab w:val="left" w:pos="518"/>
        </w:tabs>
        <w:autoSpaceDE w:val="0"/>
        <w:spacing w:after="0" w:line="240" w:lineRule="auto"/>
        <w:jc w:val="center"/>
        <w:rPr>
          <w:rFonts w:ascii="Times New Roman" w:eastAsia="Times New Roman" w:hAnsi="Times New Roman" w:cs="Times New Roman"/>
          <w:color w:val="000000"/>
          <w:sz w:val="24"/>
          <w:szCs w:val="24"/>
          <w:lang w:val="ru-RU" w:eastAsia="ru-RU"/>
        </w:rPr>
      </w:pPr>
    </w:p>
    <w:tbl>
      <w:tblPr>
        <w:tblW w:w="968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tblPr>
      <w:tblGrid>
        <w:gridCol w:w="764"/>
        <w:gridCol w:w="1930"/>
        <w:gridCol w:w="1701"/>
        <w:gridCol w:w="1701"/>
        <w:gridCol w:w="2027"/>
        <w:gridCol w:w="1559"/>
      </w:tblGrid>
      <w:tr w:rsidR="00C50A9B" w:rsidTr="004C4640">
        <w:tc>
          <w:tcPr>
            <w:tcW w:w="764" w:type="dxa"/>
            <w:shd w:val="clear" w:color="auto" w:fill="auto"/>
          </w:tcPr>
          <w:p w:rsidR="00C50A9B" w:rsidRDefault="00C50A9B" w:rsidP="004C4640">
            <w:pPr>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930" w:type="dxa"/>
            <w:shd w:val="clear" w:color="auto" w:fill="auto"/>
          </w:tcPr>
          <w:p w:rsidR="00C50A9B" w:rsidRDefault="00C50A9B" w:rsidP="004C4640">
            <w:pPr>
              <w:snapToGri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Название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раздела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темы</w:t>
            </w:r>
            <w:proofErr w:type="spellEnd"/>
          </w:p>
        </w:tc>
        <w:tc>
          <w:tcPr>
            <w:tcW w:w="1701" w:type="dxa"/>
            <w:shd w:val="clear" w:color="auto" w:fill="auto"/>
          </w:tcPr>
          <w:p w:rsidR="00C50A9B" w:rsidRDefault="00C50A9B" w:rsidP="004C4640">
            <w:pPr>
              <w:snapToGri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Дата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проведения</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по</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плану</w:t>
            </w:r>
            <w:proofErr w:type="spellEnd"/>
          </w:p>
        </w:tc>
        <w:tc>
          <w:tcPr>
            <w:tcW w:w="1701" w:type="dxa"/>
            <w:shd w:val="clear" w:color="auto" w:fill="auto"/>
          </w:tcPr>
          <w:p w:rsidR="00C50A9B" w:rsidRDefault="00C50A9B" w:rsidP="004C4640">
            <w:pPr>
              <w:snapToGri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Причина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корректировки</w:t>
            </w:r>
            <w:proofErr w:type="spellEnd"/>
          </w:p>
        </w:tc>
        <w:tc>
          <w:tcPr>
            <w:tcW w:w="2027" w:type="dxa"/>
            <w:shd w:val="clear" w:color="auto" w:fill="auto"/>
          </w:tcPr>
          <w:p w:rsidR="00C50A9B" w:rsidRDefault="00C50A9B" w:rsidP="004C4640">
            <w:pPr>
              <w:snapToGri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Корректирующие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мероприятия</w:t>
            </w:r>
            <w:proofErr w:type="spellEnd"/>
          </w:p>
        </w:tc>
        <w:tc>
          <w:tcPr>
            <w:tcW w:w="1559" w:type="dxa"/>
            <w:shd w:val="clear" w:color="auto" w:fill="auto"/>
          </w:tcPr>
          <w:p w:rsidR="00C50A9B" w:rsidRDefault="00C50A9B" w:rsidP="004C4640">
            <w:pPr>
              <w:snapToGri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Дата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проведения</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по</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факту</w:t>
            </w:r>
            <w:proofErr w:type="spellEnd"/>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r w:rsidR="00C50A9B" w:rsidTr="004C4640">
        <w:tc>
          <w:tcPr>
            <w:tcW w:w="764"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930"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701"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2027"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c>
          <w:tcPr>
            <w:tcW w:w="1559" w:type="dxa"/>
            <w:shd w:val="clear" w:color="auto" w:fill="auto"/>
          </w:tcPr>
          <w:p w:rsidR="00C50A9B" w:rsidRDefault="00C50A9B" w:rsidP="004C4640">
            <w:pPr>
              <w:suppressLineNumbers/>
              <w:suppressAutoHyphens/>
              <w:snapToGrid w:val="0"/>
              <w:spacing w:after="0" w:line="240" w:lineRule="auto"/>
              <w:jc w:val="center"/>
              <w:rPr>
                <w:rFonts w:ascii="Times New Roman" w:eastAsia="Times New Roman" w:hAnsi="Times New Roman" w:cs="Times New Roman"/>
                <w:sz w:val="24"/>
                <w:szCs w:val="24"/>
                <w:lang w:eastAsia="ar-SA"/>
              </w:rPr>
            </w:pPr>
          </w:p>
        </w:tc>
      </w:tr>
    </w:tbl>
    <w:p w:rsidR="00FF064F" w:rsidRPr="00C50A9B" w:rsidRDefault="00FF064F">
      <w:pPr>
        <w:rPr>
          <w:lang w:val="ru-RU"/>
        </w:rPr>
        <w:sectPr w:rsidR="00FF064F" w:rsidRPr="00C50A9B">
          <w:pgSz w:w="11900" w:h="16840"/>
          <w:pgMar w:top="284" w:right="556" w:bottom="1440" w:left="666" w:header="720" w:footer="720" w:gutter="0"/>
          <w:cols w:space="720" w:equalWidth="0">
            <w:col w:w="10678" w:space="0"/>
          </w:cols>
          <w:docGrid w:linePitch="360"/>
        </w:sectPr>
      </w:pPr>
    </w:p>
    <w:p w:rsidR="00FF064F" w:rsidRPr="00C50A9B" w:rsidRDefault="00FF064F">
      <w:pPr>
        <w:autoSpaceDE w:val="0"/>
        <w:autoSpaceDN w:val="0"/>
        <w:spacing w:after="78" w:line="220" w:lineRule="exact"/>
        <w:rPr>
          <w:lang w:val="ru-RU"/>
        </w:rPr>
      </w:pPr>
    </w:p>
    <w:p w:rsidR="00FF064F" w:rsidRPr="00C750BA" w:rsidRDefault="00FF064F">
      <w:pPr>
        <w:rPr>
          <w:lang w:val="ru-RU"/>
        </w:rPr>
        <w:sectPr w:rsidR="00FF064F" w:rsidRPr="00C750BA">
          <w:pgSz w:w="11900" w:h="16840"/>
          <w:pgMar w:top="1440" w:right="1440" w:bottom="1440" w:left="1440" w:header="720" w:footer="720" w:gutter="0"/>
          <w:cols w:space="720" w:equalWidth="0">
            <w:col w:w="10584" w:space="0"/>
          </w:cols>
          <w:docGrid w:linePitch="360"/>
        </w:sectPr>
      </w:pPr>
      <w:bookmarkStart w:id="0" w:name="_GoBack"/>
      <w:bookmarkEnd w:id="0"/>
    </w:p>
    <w:p w:rsidR="00FF064F" w:rsidRPr="00C750BA" w:rsidRDefault="00FF064F" w:rsidP="00C550CC">
      <w:pPr>
        <w:autoSpaceDE w:val="0"/>
        <w:autoSpaceDN w:val="0"/>
        <w:spacing w:after="78" w:line="220" w:lineRule="exact"/>
        <w:rPr>
          <w:lang w:val="ru-RU"/>
        </w:rPr>
      </w:pPr>
    </w:p>
    <w:sectPr w:rsidR="00FF064F" w:rsidRPr="00C750BA"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2CA851E7"/>
    <w:multiLevelType w:val="hybridMultilevel"/>
    <w:tmpl w:val="620E2DF4"/>
    <w:lvl w:ilvl="0" w:tplc="41861D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47730"/>
    <w:rsid w:val="0002719A"/>
    <w:rsid w:val="00034616"/>
    <w:rsid w:val="0006063C"/>
    <w:rsid w:val="00060CED"/>
    <w:rsid w:val="00076AE0"/>
    <w:rsid w:val="00084633"/>
    <w:rsid w:val="000C1AB8"/>
    <w:rsid w:val="00124AAB"/>
    <w:rsid w:val="0015074B"/>
    <w:rsid w:val="001B29F6"/>
    <w:rsid w:val="00200F27"/>
    <w:rsid w:val="00280DC6"/>
    <w:rsid w:val="002851DD"/>
    <w:rsid w:val="0029639D"/>
    <w:rsid w:val="002A0A5F"/>
    <w:rsid w:val="00326F90"/>
    <w:rsid w:val="003604B7"/>
    <w:rsid w:val="00376B86"/>
    <w:rsid w:val="00473729"/>
    <w:rsid w:val="004C4640"/>
    <w:rsid w:val="004D6393"/>
    <w:rsid w:val="005332AF"/>
    <w:rsid w:val="00583FD2"/>
    <w:rsid w:val="005A6422"/>
    <w:rsid w:val="005B3C48"/>
    <w:rsid w:val="005C4857"/>
    <w:rsid w:val="00601AE2"/>
    <w:rsid w:val="0061785B"/>
    <w:rsid w:val="0062331E"/>
    <w:rsid w:val="0066546F"/>
    <w:rsid w:val="006D3A3F"/>
    <w:rsid w:val="006F2357"/>
    <w:rsid w:val="00724D7B"/>
    <w:rsid w:val="00743E15"/>
    <w:rsid w:val="007537C3"/>
    <w:rsid w:val="00806168"/>
    <w:rsid w:val="008157D7"/>
    <w:rsid w:val="009137D6"/>
    <w:rsid w:val="00925991"/>
    <w:rsid w:val="00981731"/>
    <w:rsid w:val="00990A08"/>
    <w:rsid w:val="009F308B"/>
    <w:rsid w:val="00A03846"/>
    <w:rsid w:val="00A04603"/>
    <w:rsid w:val="00AA1D8D"/>
    <w:rsid w:val="00AB0896"/>
    <w:rsid w:val="00B47730"/>
    <w:rsid w:val="00B84493"/>
    <w:rsid w:val="00BA71F3"/>
    <w:rsid w:val="00BC0FCA"/>
    <w:rsid w:val="00BC409D"/>
    <w:rsid w:val="00C16C43"/>
    <w:rsid w:val="00C24654"/>
    <w:rsid w:val="00C35DE4"/>
    <w:rsid w:val="00C45D22"/>
    <w:rsid w:val="00C50A9B"/>
    <w:rsid w:val="00C550CC"/>
    <w:rsid w:val="00C750BA"/>
    <w:rsid w:val="00C92345"/>
    <w:rsid w:val="00CB0664"/>
    <w:rsid w:val="00CC4E80"/>
    <w:rsid w:val="00D30FE9"/>
    <w:rsid w:val="00D8389C"/>
    <w:rsid w:val="00D86ED3"/>
    <w:rsid w:val="00DB7741"/>
    <w:rsid w:val="00DD248C"/>
    <w:rsid w:val="00DD372A"/>
    <w:rsid w:val="00E016DC"/>
    <w:rsid w:val="00EA76F3"/>
    <w:rsid w:val="00F33D81"/>
    <w:rsid w:val="00F3506F"/>
    <w:rsid w:val="00F377D2"/>
    <w:rsid w:val="00F412CD"/>
    <w:rsid w:val="00F87BC8"/>
    <w:rsid w:val="00FC693F"/>
    <w:rsid w:val="00FF064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qFormat/>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DB7741"/>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DB7741"/>
    <w:rPr>
      <w:rFonts w:ascii="Tahoma" w:hAnsi="Tahoma" w:cs="Tahoma"/>
      <w:sz w:val="16"/>
      <w:szCs w:val="16"/>
    </w:rPr>
  </w:style>
  <w:style w:type="paragraph" w:customStyle="1" w:styleId="TableParagraph">
    <w:name w:val="Table Paragraph"/>
    <w:basedOn w:val="a1"/>
    <w:uiPriority w:val="1"/>
    <w:qFormat/>
    <w:rsid w:val="004C4640"/>
    <w:pPr>
      <w:widowControl w:val="0"/>
      <w:autoSpaceDE w:val="0"/>
      <w:autoSpaceDN w:val="0"/>
      <w:spacing w:before="80" w:after="0" w:line="240" w:lineRule="auto"/>
      <w:ind w:left="84"/>
    </w:pPr>
    <w:rPr>
      <w:rFonts w:ascii="Times New Roman" w:eastAsia="Times New Roman" w:hAnsi="Times New Roman" w:cs="Times New Roman"/>
      <w:lang w:val="ru-RU"/>
    </w:rPr>
  </w:style>
  <w:style w:type="character" w:styleId="affa">
    <w:name w:val="Hyperlink"/>
    <w:basedOn w:val="a2"/>
    <w:uiPriority w:val="99"/>
    <w:unhideWhenUsed/>
    <w:rsid w:val="003604B7"/>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E78B6-B77D-4B1A-A338-8FCABBA9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39</Pages>
  <Words>11258</Words>
  <Characters>64177</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Lenovo</cp:lastModifiedBy>
  <cp:revision>20</cp:revision>
  <cp:lastPrinted>2022-09-03T15:52:00Z</cp:lastPrinted>
  <dcterms:created xsi:type="dcterms:W3CDTF">2013-12-23T23:15:00Z</dcterms:created>
  <dcterms:modified xsi:type="dcterms:W3CDTF">2022-09-18T05:46:00Z</dcterms:modified>
</cp:coreProperties>
</file>